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FB6" w:rsidRPr="00625D37" w:rsidRDefault="00F40FB6" w:rsidP="00181882">
      <w:pPr>
        <w:spacing w:before="120" w:after="0" w:line="280" w:lineRule="exact"/>
        <w:ind w:right="11"/>
        <w:jc w:val="both"/>
        <w:rPr>
          <w:rFonts w:ascii="Arial" w:hAnsi="Arial" w:cs="Arial"/>
          <w:b/>
          <w:i/>
          <w:sz w:val="20"/>
          <w:szCs w:val="20"/>
        </w:rPr>
      </w:pPr>
    </w:p>
    <w:p w:rsidR="00A6104B" w:rsidRPr="00182F1A" w:rsidRDefault="00CC7512" w:rsidP="001E0306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tabs>
          <w:tab w:val="left" w:pos="-2268"/>
        </w:tabs>
        <w:spacing w:before="120" w:after="0" w:line="280" w:lineRule="exact"/>
        <w:ind w:right="11"/>
        <w:jc w:val="center"/>
        <w:rPr>
          <w:rFonts w:ascii="Arial" w:hAnsi="Arial" w:cs="Arial"/>
          <w:b/>
          <w:sz w:val="20"/>
          <w:szCs w:val="20"/>
        </w:rPr>
      </w:pPr>
      <w:r w:rsidRPr="00182F1A">
        <w:rPr>
          <w:rFonts w:ascii="Arial" w:hAnsi="Arial" w:cs="Arial"/>
          <w:b/>
          <w:sz w:val="20"/>
          <w:szCs w:val="20"/>
        </w:rPr>
        <w:t>DOMANDA DI PARTECIPAZIONE ALLA GARA</w:t>
      </w:r>
    </w:p>
    <w:p w:rsidR="00A6104B" w:rsidRPr="00182F1A" w:rsidRDefault="00C83AAF" w:rsidP="001E0306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tabs>
          <w:tab w:val="left" w:pos="-2268"/>
        </w:tabs>
        <w:spacing w:before="120" w:after="0" w:line="280" w:lineRule="exact"/>
        <w:ind w:right="11"/>
        <w:jc w:val="center"/>
        <w:rPr>
          <w:rFonts w:ascii="Arial" w:hAnsi="Arial" w:cs="Arial"/>
          <w:b/>
          <w:sz w:val="20"/>
          <w:szCs w:val="20"/>
        </w:rPr>
      </w:pPr>
      <w:r w:rsidRPr="00182F1A">
        <w:rPr>
          <w:rFonts w:ascii="Arial" w:hAnsi="Arial" w:cs="Arial"/>
          <w:b/>
          <w:sz w:val="20"/>
          <w:szCs w:val="20"/>
        </w:rPr>
        <w:t>resa</w:t>
      </w:r>
      <w:r w:rsidR="00A6104B" w:rsidRPr="00182F1A">
        <w:rPr>
          <w:rFonts w:ascii="Arial" w:hAnsi="Arial" w:cs="Arial"/>
          <w:b/>
          <w:sz w:val="20"/>
          <w:szCs w:val="20"/>
        </w:rPr>
        <w:t xml:space="preserve"> ai sensi degli artt. 46 e 47 del D.P.R. 445/2000</w:t>
      </w:r>
    </w:p>
    <w:p w:rsidR="00193DC1" w:rsidRPr="00193DC1" w:rsidRDefault="00193DC1" w:rsidP="00193DC1">
      <w:pPr>
        <w:spacing w:after="0" w:line="240" w:lineRule="auto"/>
        <w:ind w:right="11"/>
        <w:jc w:val="both"/>
        <w:rPr>
          <w:rFonts w:ascii="Arial" w:eastAsia="Times New Roman" w:hAnsi="Arial"/>
          <w:b/>
          <w:bCs/>
          <w:sz w:val="20"/>
          <w:szCs w:val="20"/>
          <w:lang w:eastAsia="it-IT"/>
        </w:rPr>
      </w:pPr>
    </w:p>
    <w:p w:rsidR="003A4B04" w:rsidRDefault="00537461" w:rsidP="00785234">
      <w:pPr>
        <w:spacing w:before="120" w:after="0" w:line="240" w:lineRule="auto"/>
        <w:ind w:right="11"/>
        <w:jc w:val="both"/>
        <w:rPr>
          <w:rFonts w:ascii="Arial" w:eastAsia="Times New Roman" w:hAnsi="Arial"/>
          <w:b/>
          <w:bCs/>
          <w:sz w:val="20"/>
          <w:szCs w:val="20"/>
          <w:lang w:eastAsia="it-IT"/>
        </w:rPr>
      </w:pPr>
      <w:r w:rsidRPr="00537461">
        <w:rPr>
          <w:rFonts w:ascii="Arial" w:eastAsia="Times New Roman" w:hAnsi="Arial"/>
          <w:b/>
          <w:bCs/>
          <w:sz w:val="20"/>
          <w:szCs w:val="20"/>
          <w:lang w:eastAsia="it-IT"/>
        </w:rPr>
        <w:t>PROCEDURA NEGOZIATA SENZA BANDO, AI SENSI DELL’ART. 50, COMMA 1, LETTERA D), DEL D.LGS 36/2023, PER PROCEDURA NEGOZIATA SENZA BANDO, AI SENSI DELL’ART. 50, COMMA 1, LETTERA D), DEL D.LGS 36/2023, PER L’AFFIDAMENTO, IN REGIME DI ACCORDO QUADRO, DEI LAVORI DI MANUTENZIONE GLOBALE ORDINARIA E STRAORDINARIA, COMPRESA LA CONDUZIONE DEI GRUPPI, DELLE CENTRALI TERMICHE E CONDIZIONAMENTO CON AFFIDAMENTO DEL RUOLO DI TERZO RESPONSABILE, PRESSO GLI IMMOBILI E GLI IMPIANTI SPORTIVI DEL PARCO DEL FORO ITALICO DI ROMA (PARCO, PARCO SPORTIVO FORO ITALICO S.S.D. A R. L, VILLINO ONESTI, STADIO CENTRALE DEL TENNIS, STADIO DEL NUOTO E PISCINE COPERTE, PISCINE SCOPERTE, STADIO DELLA FARNESINA, STADIO DEI MARMI, PALAZZINA MANGIAROTTI, PALAZZINA ONDINA VALLA, AUDITORIUM RAI), NONCHÉ COLLE OPPIO E PIAZZA DI SIENA ALL’INTERNO DI VILLA BORGHESE</w:t>
      </w:r>
      <w:r w:rsidR="003A4B04">
        <w:rPr>
          <w:rFonts w:ascii="Arial" w:eastAsia="Times New Roman" w:hAnsi="Arial"/>
          <w:b/>
          <w:bCs/>
          <w:sz w:val="20"/>
          <w:szCs w:val="20"/>
          <w:lang w:eastAsia="it-IT"/>
        </w:rPr>
        <w:t>.</w:t>
      </w:r>
    </w:p>
    <w:p w:rsidR="00785234" w:rsidRDefault="00DA70CC" w:rsidP="00785234">
      <w:pPr>
        <w:spacing w:before="120" w:after="0" w:line="240" w:lineRule="auto"/>
        <w:ind w:right="11"/>
        <w:jc w:val="both"/>
        <w:rPr>
          <w:rFonts w:ascii="Arial" w:eastAsia="Times New Roman" w:hAnsi="Arial"/>
          <w:b/>
          <w:bCs/>
          <w:sz w:val="20"/>
          <w:szCs w:val="20"/>
          <w:lang w:eastAsia="it-IT"/>
        </w:rPr>
      </w:pPr>
      <w:r>
        <w:rPr>
          <w:rFonts w:ascii="Arial" w:eastAsia="Times New Roman" w:hAnsi="Arial"/>
          <w:b/>
          <w:bCs/>
          <w:sz w:val="20"/>
          <w:szCs w:val="20"/>
          <w:lang w:eastAsia="it-IT"/>
        </w:rPr>
        <w:t xml:space="preserve">R.A 025/24/PN  -  </w:t>
      </w:r>
      <w:r w:rsidR="003A4B04" w:rsidRPr="00DA70CC">
        <w:rPr>
          <w:rFonts w:ascii="Arial" w:eastAsia="Times New Roman" w:hAnsi="Arial"/>
          <w:b/>
          <w:bCs/>
          <w:sz w:val="20"/>
          <w:szCs w:val="20"/>
          <w:lang w:eastAsia="it-IT"/>
        </w:rPr>
        <w:t xml:space="preserve">CIG: </w:t>
      </w:r>
      <w:r w:rsidRPr="00DA70CC">
        <w:rPr>
          <w:rFonts w:ascii="Arial" w:eastAsia="Times New Roman" w:hAnsi="Arial"/>
          <w:b/>
          <w:bCs/>
          <w:sz w:val="20"/>
          <w:szCs w:val="20"/>
          <w:lang w:eastAsia="it-IT"/>
        </w:rPr>
        <w:t>B1022E1A5F</w:t>
      </w:r>
      <w:r>
        <w:rPr>
          <w:rFonts w:ascii="Arial" w:eastAsia="Times New Roman" w:hAnsi="Arial"/>
          <w:b/>
          <w:bCs/>
          <w:sz w:val="20"/>
          <w:szCs w:val="20"/>
          <w:lang w:eastAsia="it-IT"/>
        </w:rPr>
        <w:t xml:space="preserve"> </w:t>
      </w:r>
      <w:r w:rsidR="003A4B04" w:rsidRPr="003A4B04">
        <w:rPr>
          <w:rFonts w:ascii="Arial" w:eastAsia="Times New Roman" w:hAnsi="Arial"/>
          <w:b/>
          <w:bCs/>
          <w:sz w:val="20"/>
          <w:szCs w:val="20"/>
          <w:lang w:eastAsia="it-IT"/>
        </w:rPr>
        <w:t>-  CUP: J81G24000010005</w:t>
      </w:r>
    </w:p>
    <w:p w:rsidR="003A4B04" w:rsidRDefault="003A4B04" w:rsidP="00785234">
      <w:pPr>
        <w:spacing w:before="120" w:after="0" w:line="240" w:lineRule="auto"/>
        <w:ind w:right="11"/>
        <w:jc w:val="both"/>
        <w:rPr>
          <w:rFonts w:ascii="Arial" w:eastAsia="Times New Roman" w:hAnsi="Arial"/>
          <w:b/>
          <w:bCs/>
          <w:sz w:val="20"/>
          <w:szCs w:val="20"/>
          <w:lang w:eastAsia="it-IT"/>
        </w:rPr>
      </w:pP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283"/>
        <w:gridCol w:w="424"/>
        <w:gridCol w:w="282"/>
        <w:gridCol w:w="707"/>
        <w:gridCol w:w="424"/>
        <w:gridCol w:w="284"/>
        <w:gridCol w:w="638"/>
        <w:gridCol w:w="89"/>
        <w:gridCol w:w="208"/>
        <w:gridCol w:w="511"/>
        <w:gridCol w:w="488"/>
        <w:gridCol w:w="1956"/>
        <w:gridCol w:w="305"/>
        <w:gridCol w:w="136"/>
        <w:gridCol w:w="519"/>
        <w:gridCol w:w="1820"/>
      </w:tblGrid>
      <w:tr w:rsidR="00785234" w:rsidRPr="00182F1A" w:rsidTr="00785234">
        <w:tc>
          <w:tcPr>
            <w:tcW w:w="2523" w:type="dxa"/>
            <w:gridSpan w:val="5"/>
            <w:vAlign w:val="center"/>
          </w:tcPr>
          <w:p w:rsidR="00785234" w:rsidRPr="00182F1A" w:rsidRDefault="00785234" w:rsidP="0078523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 xml:space="preserve">Il/la sottoscritto/a </w:t>
            </w:r>
          </w:p>
        </w:tc>
        <w:tc>
          <w:tcPr>
            <w:tcW w:w="7371" w:type="dxa"/>
            <w:gridSpan w:val="12"/>
            <w:vAlign w:val="center"/>
          </w:tcPr>
          <w:p w:rsidR="00785234" w:rsidRPr="00182F1A" w:rsidRDefault="00785234" w:rsidP="0078523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bookmarkStart w:id="0" w:name="_GoBack"/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bookmarkEnd w:id="0"/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785234" w:rsidRPr="00182F1A" w:rsidTr="00785234">
        <w:tc>
          <w:tcPr>
            <w:tcW w:w="1531" w:type="dxa"/>
            <w:gridSpan w:val="3"/>
            <w:vAlign w:val="center"/>
          </w:tcPr>
          <w:p w:rsidR="00785234" w:rsidRPr="00182F1A" w:rsidRDefault="00785234" w:rsidP="0078523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Nato/a a</w:t>
            </w:r>
          </w:p>
        </w:tc>
        <w:tc>
          <w:tcPr>
            <w:tcW w:w="2341" w:type="dxa"/>
            <w:gridSpan w:val="5"/>
            <w:vAlign w:val="center"/>
          </w:tcPr>
          <w:p w:rsidR="00785234" w:rsidRPr="00182F1A" w:rsidRDefault="00785234" w:rsidP="0078523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09" w:type="dxa"/>
            <w:gridSpan w:val="3"/>
            <w:vAlign w:val="center"/>
          </w:tcPr>
          <w:p w:rsidR="00785234" w:rsidRPr="00182F1A" w:rsidRDefault="00785234" w:rsidP="0078523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 xml:space="preserve">Prov. </w:t>
            </w:r>
          </w:p>
        </w:tc>
        <w:tc>
          <w:tcPr>
            <w:tcW w:w="2450" w:type="dxa"/>
            <w:gridSpan w:val="2"/>
            <w:vAlign w:val="center"/>
          </w:tcPr>
          <w:p w:rsidR="00785234" w:rsidRPr="00182F1A" w:rsidRDefault="00785234" w:rsidP="0078523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430" w:type="dxa"/>
            <w:gridSpan w:val="2"/>
            <w:vAlign w:val="center"/>
          </w:tcPr>
          <w:p w:rsidR="00785234" w:rsidRPr="00182F1A" w:rsidRDefault="00785234" w:rsidP="0078523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il</w:t>
            </w:r>
          </w:p>
        </w:tc>
        <w:tc>
          <w:tcPr>
            <w:tcW w:w="2333" w:type="dxa"/>
            <w:gridSpan w:val="2"/>
            <w:vAlign w:val="center"/>
          </w:tcPr>
          <w:p w:rsidR="00785234" w:rsidRPr="00182F1A" w:rsidRDefault="00785234" w:rsidP="0078523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785234" w:rsidRPr="00182F1A" w:rsidTr="00785234">
        <w:trPr>
          <w:trHeight w:val="436"/>
        </w:trPr>
        <w:tc>
          <w:tcPr>
            <w:tcW w:w="9894" w:type="dxa"/>
            <w:gridSpan w:val="17"/>
            <w:vAlign w:val="center"/>
          </w:tcPr>
          <w:p w:rsidR="00785234" w:rsidRPr="00182F1A" w:rsidRDefault="00785234" w:rsidP="00785234">
            <w:pPr>
              <w:spacing w:before="120" w:after="120" w:line="280" w:lineRule="exact"/>
              <w:ind w:right="11"/>
              <w:jc w:val="both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In qualità di (</w:t>
            </w:r>
            <w:r w:rsidRPr="00182F1A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selezionare, in alternativa, la casella corrispondente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>):</w:t>
            </w:r>
          </w:p>
        </w:tc>
      </w:tr>
      <w:tr w:rsidR="00785234" w:rsidRPr="00182F1A" w:rsidTr="00785234">
        <w:trPr>
          <w:trHeight w:val="502"/>
        </w:trPr>
        <w:tc>
          <w:tcPr>
            <w:tcW w:w="822" w:type="dxa"/>
            <w:vAlign w:val="center"/>
          </w:tcPr>
          <w:p w:rsidR="00785234" w:rsidRPr="00182F1A" w:rsidRDefault="00785234" w:rsidP="00785234">
            <w:pPr>
              <w:spacing w:before="120" w:after="120" w:line="280" w:lineRule="exact"/>
              <w:ind w:right="11"/>
              <w:jc w:val="both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1C0422">
              <w:rPr>
                <w:rFonts w:ascii="Arial" w:hAnsi="Arial" w:cs="Arial"/>
                <w:b/>
                <w:sz w:val="20"/>
                <w:szCs w:val="20"/>
              </w:rPr>
            </w:r>
            <w:r w:rsidR="001C042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072" w:type="dxa"/>
            <w:gridSpan w:val="16"/>
            <w:vAlign w:val="center"/>
          </w:tcPr>
          <w:p w:rsidR="00785234" w:rsidRPr="00182F1A" w:rsidRDefault="00785234" w:rsidP="00785234">
            <w:pPr>
              <w:spacing w:before="120" w:after="120" w:line="280" w:lineRule="exact"/>
              <w:ind w:right="11"/>
              <w:jc w:val="both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Elenco1"/>
                  <w:enabled/>
                  <w:calcOnExit w:val="0"/>
                  <w:ddList>
                    <w:listEntry w:val="Selezionare Carica"/>
                    <w:listEntry w:val="Amministratore delegato"/>
                    <w:listEntry w:val="Presidente del CDA"/>
                    <w:listEntry w:val="Amministratore unico"/>
                    <w:listEntry w:val="Titolare di Impresa individuale"/>
                    <w:listEntry w:val="Socio amministratore"/>
                    <w:listEntry w:val="Socio accomandatario"/>
                    <w:listEntry w:val="Socio accomandante"/>
                    <w:listEntry w:val="Consigliere"/>
                    <w:listEntry w:val="Membro del comitato esecutivo"/>
                    <w:listEntry w:val="Institore/Direttore generale"/>
                  </w:ddList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FORMDROPDOWN </w:instrText>
            </w:r>
            <w:r w:rsidR="001C0422">
              <w:rPr>
                <w:rFonts w:ascii="Arial" w:hAnsi="Arial" w:cs="Arial"/>
                <w:b/>
                <w:sz w:val="20"/>
                <w:szCs w:val="20"/>
              </w:rPr>
            </w:r>
            <w:r w:rsidR="001C042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 xml:space="preserve">e Legale rappresentante </w:t>
            </w:r>
          </w:p>
        </w:tc>
      </w:tr>
      <w:tr w:rsidR="00785234" w:rsidRPr="00182F1A" w:rsidTr="00785234">
        <w:trPr>
          <w:trHeight w:val="327"/>
        </w:trPr>
        <w:tc>
          <w:tcPr>
            <w:tcW w:w="9894" w:type="dxa"/>
            <w:gridSpan w:val="17"/>
            <w:vAlign w:val="center"/>
          </w:tcPr>
          <w:p w:rsidR="00785234" w:rsidRPr="00182F1A" w:rsidRDefault="00785234" w:rsidP="00785234">
            <w:pPr>
              <w:spacing w:before="120" w:after="120" w:line="280" w:lineRule="exact"/>
              <w:ind w:right="11"/>
              <w:jc w:val="both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ovvero</w:t>
            </w:r>
          </w:p>
        </w:tc>
      </w:tr>
      <w:tr w:rsidR="00785234" w:rsidRPr="00182F1A" w:rsidTr="00785234">
        <w:trPr>
          <w:trHeight w:val="502"/>
        </w:trPr>
        <w:tc>
          <w:tcPr>
            <w:tcW w:w="822" w:type="dxa"/>
            <w:vAlign w:val="center"/>
          </w:tcPr>
          <w:p w:rsidR="00785234" w:rsidRPr="00182F1A" w:rsidRDefault="00785234" w:rsidP="00785234">
            <w:pPr>
              <w:spacing w:before="120" w:after="120" w:line="280" w:lineRule="exact"/>
              <w:ind w:right="11"/>
              <w:jc w:val="both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1C0422">
              <w:rPr>
                <w:rFonts w:ascii="Arial" w:hAnsi="Arial" w:cs="Arial"/>
                <w:b/>
                <w:sz w:val="20"/>
                <w:szCs w:val="20"/>
              </w:rPr>
            </w:r>
            <w:r w:rsidR="001C042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6750" w:type="dxa"/>
            <w:gridSpan w:val="14"/>
            <w:vAlign w:val="center"/>
          </w:tcPr>
          <w:p w:rsidR="00785234" w:rsidRPr="00182F1A" w:rsidRDefault="00785234" w:rsidP="00785234">
            <w:pPr>
              <w:spacing w:before="120" w:after="120" w:line="280" w:lineRule="exact"/>
              <w:ind w:right="11"/>
              <w:jc w:val="both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Procuratore (</w:t>
            </w:r>
            <w:r w:rsidRPr="00182F1A">
              <w:rPr>
                <w:rFonts w:ascii="Arial" w:hAnsi="Arial" w:cs="Arial"/>
                <w:b/>
                <w:i/>
                <w:sz w:val="20"/>
                <w:szCs w:val="20"/>
              </w:rPr>
              <w:t>in tal caso indicare gli estremi della relativa procura e inserire nel sistema copia della stessa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2322" w:type="dxa"/>
            <w:gridSpan w:val="2"/>
            <w:vAlign w:val="center"/>
          </w:tcPr>
          <w:p w:rsidR="00785234" w:rsidRPr="00182F1A" w:rsidRDefault="00785234" w:rsidP="00785234">
            <w:pPr>
              <w:spacing w:before="120" w:after="120" w:line="280" w:lineRule="exact"/>
              <w:ind w:right="11"/>
              <w:jc w:val="both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407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785234" w:rsidRPr="00182F1A" w:rsidTr="00785234">
        <w:trPr>
          <w:trHeight w:val="502"/>
        </w:trPr>
        <w:tc>
          <w:tcPr>
            <w:tcW w:w="2948" w:type="dxa"/>
            <w:gridSpan w:val="6"/>
            <w:vAlign w:val="center"/>
          </w:tcPr>
          <w:p w:rsidR="00785234" w:rsidRPr="00182F1A" w:rsidRDefault="00785234" w:rsidP="00785234">
            <w:pPr>
              <w:spacing w:before="120" w:after="120" w:line="280" w:lineRule="exact"/>
              <w:ind w:right="11"/>
              <w:jc w:val="both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>ell’</w:t>
            </w:r>
            <w:r>
              <w:rPr>
                <w:rFonts w:ascii="Arial" w:hAnsi="Arial" w:cs="Arial"/>
                <w:b/>
                <w:sz w:val="20"/>
                <w:szCs w:val="20"/>
              </w:rPr>
              <w:t>operatore economico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946" w:type="dxa"/>
            <w:gridSpan w:val="11"/>
            <w:vAlign w:val="center"/>
          </w:tcPr>
          <w:p w:rsidR="00785234" w:rsidRPr="00182F1A" w:rsidRDefault="00785234" w:rsidP="00785234">
            <w:pPr>
              <w:spacing w:before="120" w:after="120" w:line="280" w:lineRule="exact"/>
              <w:ind w:right="11"/>
              <w:jc w:val="both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89"/>
                  <w:enabled/>
                  <w:calcOnExit w:val="0"/>
                  <w:textInput>
                    <w:default w:val="Indicare Ragione sociale per esteso"/>
                  </w:textInput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Indicare Ragione sociale per esteso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785234" w:rsidRPr="00182F1A" w:rsidTr="00785234">
        <w:tc>
          <w:tcPr>
            <w:tcW w:w="9894" w:type="dxa"/>
            <w:gridSpan w:val="17"/>
            <w:vAlign w:val="center"/>
          </w:tcPr>
          <w:p w:rsidR="00785234" w:rsidRPr="00182F1A" w:rsidRDefault="00785234" w:rsidP="00785234">
            <w:pPr>
              <w:tabs>
                <w:tab w:val="left" w:pos="1260"/>
                <w:tab w:val="left" w:pos="1440"/>
                <w:tab w:val="left" w:pos="3566"/>
                <w:tab w:val="left" w:pos="640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 xml:space="preserve">con sede legale in: 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785234" w:rsidRPr="00182F1A" w:rsidTr="00785234">
        <w:tc>
          <w:tcPr>
            <w:tcW w:w="1106" w:type="dxa"/>
            <w:gridSpan w:val="2"/>
            <w:vAlign w:val="center"/>
          </w:tcPr>
          <w:p w:rsidR="00785234" w:rsidRPr="00182F1A" w:rsidRDefault="00785234" w:rsidP="00785234">
            <w:pPr>
              <w:tabs>
                <w:tab w:val="left" w:pos="1260"/>
                <w:tab w:val="left" w:pos="1440"/>
                <w:tab w:val="left" w:pos="3566"/>
                <w:tab w:val="left" w:pos="6400"/>
              </w:tabs>
              <w:spacing w:before="120" w:after="120" w:line="280" w:lineRule="exact"/>
              <w:ind w:left="1259" w:right="11" w:hanging="125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Via</w:t>
            </w:r>
          </w:p>
        </w:tc>
        <w:tc>
          <w:tcPr>
            <w:tcW w:w="6025" w:type="dxa"/>
            <w:gridSpan w:val="11"/>
            <w:vAlign w:val="center"/>
          </w:tcPr>
          <w:p w:rsidR="00785234" w:rsidRPr="00182F1A" w:rsidRDefault="00785234" w:rsidP="00785234">
            <w:pPr>
              <w:tabs>
                <w:tab w:val="left" w:pos="1260"/>
                <w:tab w:val="left" w:pos="1440"/>
                <w:tab w:val="left" w:pos="3566"/>
                <w:tab w:val="left" w:pos="640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19" w:type="dxa"/>
            <w:gridSpan w:val="2"/>
            <w:vAlign w:val="center"/>
          </w:tcPr>
          <w:p w:rsidR="00785234" w:rsidRPr="00182F1A" w:rsidRDefault="00785234" w:rsidP="00785234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left="1259" w:right="11" w:hanging="125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n.</w:t>
            </w:r>
          </w:p>
        </w:tc>
        <w:tc>
          <w:tcPr>
            <w:tcW w:w="2344" w:type="dxa"/>
            <w:gridSpan w:val="2"/>
            <w:vAlign w:val="center"/>
          </w:tcPr>
          <w:p w:rsidR="00785234" w:rsidRPr="00182F1A" w:rsidRDefault="00785234" w:rsidP="00785234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785234" w:rsidRPr="00182F1A" w:rsidTr="00785234">
        <w:tc>
          <w:tcPr>
            <w:tcW w:w="1106" w:type="dxa"/>
            <w:gridSpan w:val="2"/>
            <w:vAlign w:val="center"/>
          </w:tcPr>
          <w:p w:rsidR="00785234" w:rsidRPr="00182F1A" w:rsidRDefault="00785234" w:rsidP="00785234">
            <w:pPr>
              <w:tabs>
                <w:tab w:val="left" w:pos="1260"/>
                <w:tab w:val="left" w:pos="1440"/>
                <w:tab w:val="left" w:pos="3566"/>
                <w:tab w:val="left" w:pos="6400"/>
              </w:tabs>
              <w:spacing w:before="120" w:after="120" w:line="280" w:lineRule="exact"/>
              <w:ind w:left="1259" w:right="11" w:hanging="125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C.A.P.</w:t>
            </w:r>
          </w:p>
        </w:tc>
        <w:tc>
          <w:tcPr>
            <w:tcW w:w="2127" w:type="dxa"/>
            <w:gridSpan w:val="5"/>
            <w:vAlign w:val="center"/>
          </w:tcPr>
          <w:p w:rsidR="00785234" w:rsidRPr="00182F1A" w:rsidRDefault="00785234" w:rsidP="00785234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left="1259" w:right="11" w:hanging="125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28" w:type="dxa"/>
            <w:gridSpan w:val="2"/>
            <w:vAlign w:val="center"/>
          </w:tcPr>
          <w:p w:rsidR="00785234" w:rsidRPr="00182F1A" w:rsidRDefault="00785234" w:rsidP="00785234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Città</w:t>
            </w:r>
          </w:p>
        </w:tc>
        <w:tc>
          <w:tcPr>
            <w:tcW w:w="3170" w:type="dxa"/>
            <w:gridSpan w:val="4"/>
            <w:vAlign w:val="center"/>
          </w:tcPr>
          <w:p w:rsidR="00785234" w:rsidRPr="00182F1A" w:rsidRDefault="00785234" w:rsidP="00785234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61" w:type="dxa"/>
            <w:gridSpan w:val="3"/>
            <w:vAlign w:val="center"/>
          </w:tcPr>
          <w:p w:rsidR="00785234" w:rsidRPr="00182F1A" w:rsidRDefault="00785234" w:rsidP="00785234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Prov.</w:t>
            </w:r>
          </w:p>
        </w:tc>
        <w:tc>
          <w:tcPr>
            <w:tcW w:w="1802" w:type="dxa"/>
            <w:vAlign w:val="center"/>
          </w:tcPr>
          <w:p w:rsidR="00785234" w:rsidRPr="00182F1A" w:rsidRDefault="00785234" w:rsidP="00785234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785234" w:rsidRPr="00182F1A" w:rsidTr="00785234">
        <w:trPr>
          <w:trHeight w:val="591"/>
        </w:trPr>
        <w:tc>
          <w:tcPr>
            <w:tcW w:w="1814" w:type="dxa"/>
            <w:gridSpan w:val="4"/>
            <w:vAlign w:val="center"/>
          </w:tcPr>
          <w:p w:rsidR="00785234" w:rsidRPr="00182F1A" w:rsidRDefault="00785234" w:rsidP="00785234">
            <w:pPr>
              <w:pStyle w:val="usoboll1"/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</w:rPr>
            </w:pPr>
            <w:r w:rsidRPr="00182F1A">
              <w:rPr>
                <w:rFonts w:ascii="Arial" w:hAnsi="Arial" w:cs="Arial"/>
                <w:b/>
                <w:sz w:val="20"/>
              </w:rPr>
              <w:t>Telefono</w:t>
            </w:r>
          </w:p>
        </w:tc>
        <w:tc>
          <w:tcPr>
            <w:tcW w:w="3356" w:type="dxa"/>
            <w:gridSpan w:val="8"/>
            <w:vAlign w:val="center"/>
          </w:tcPr>
          <w:p w:rsidR="00785234" w:rsidRPr="00182F1A" w:rsidRDefault="00785234" w:rsidP="00785234">
            <w:pPr>
              <w:pStyle w:val="usoboll1"/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</w:rPr>
            </w:pPr>
            <w:r w:rsidRPr="00182F1A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sto12"/>
                  <w:enabled/>
                  <w:calcOnExit w:val="0"/>
                  <w:textInput/>
                </w:ffData>
              </w:fldChar>
            </w:r>
            <w:bookmarkStart w:id="1" w:name="Testo12"/>
            <w:r w:rsidRPr="00182F1A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</w:rPr>
            </w:r>
            <w:r w:rsidRPr="00182F1A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</w:rPr>
              <w:fldChar w:fldCharType="end"/>
            </w:r>
            <w:bookmarkEnd w:id="1"/>
          </w:p>
        </w:tc>
        <w:tc>
          <w:tcPr>
            <w:tcW w:w="2266" w:type="dxa"/>
            <w:gridSpan w:val="2"/>
            <w:vAlign w:val="center"/>
          </w:tcPr>
          <w:p w:rsidR="00785234" w:rsidRPr="00182F1A" w:rsidRDefault="00785234" w:rsidP="00785234">
            <w:pPr>
              <w:pStyle w:val="usoboll1"/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</w:rPr>
            </w:pPr>
            <w:r w:rsidRPr="00182F1A">
              <w:rPr>
                <w:rFonts w:ascii="Arial" w:hAnsi="Arial" w:cs="Arial"/>
                <w:b/>
                <w:sz w:val="20"/>
              </w:rPr>
              <w:t>Fax</w:t>
            </w:r>
          </w:p>
        </w:tc>
        <w:tc>
          <w:tcPr>
            <w:tcW w:w="2458" w:type="dxa"/>
            <w:gridSpan w:val="3"/>
            <w:vAlign w:val="center"/>
          </w:tcPr>
          <w:p w:rsidR="00785234" w:rsidRPr="00182F1A" w:rsidRDefault="00785234" w:rsidP="00785234">
            <w:pPr>
              <w:pStyle w:val="usoboll1"/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</w:rPr>
            </w:pPr>
            <w:r w:rsidRPr="00182F1A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sto164"/>
                  <w:enabled/>
                  <w:calcOnExit w:val="0"/>
                  <w:textInput/>
                </w:ffData>
              </w:fldChar>
            </w:r>
            <w:bookmarkStart w:id="2" w:name="Testo164"/>
            <w:r w:rsidRPr="00182F1A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</w:rPr>
            </w:r>
            <w:r w:rsidRPr="00182F1A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</w:rPr>
              <w:fldChar w:fldCharType="end"/>
            </w:r>
            <w:bookmarkEnd w:id="2"/>
          </w:p>
        </w:tc>
      </w:tr>
      <w:tr w:rsidR="00785234" w:rsidRPr="00182F1A" w:rsidTr="00785234">
        <w:trPr>
          <w:trHeight w:val="939"/>
        </w:trPr>
        <w:tc>
          <w:tcPr>
            <w:tcW w:w="1814" w:type="dxa"/>
            <w:gridSpan w:val="4"/>
            <w:vAlign w:val="center"/>
          </w:tcPr>
          <w:p w:rsidR="00785234" w:rsidRPr="00182F1A" w:rsidRDefault="00785234" w:rsidP="00785234">
            <w:pPr>
              <w:pStyle w:val="usoboll1"/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</w:rPr>
            </w:pPr>
            <w:r w:rsidRPr="00182F1A">
              <w:rPr>
                <w:rFonts w:ascii="Arial" w:hAnsi="Arial" w:cs="Arial"/>
                <w:b/>
                <w:sz w:val="20"/>
              </w:rPr>
              <w:t>e-mail</w:t>
            </w:r>
          </w:p>
        </w:tc>
        <w:tc>
          <w:tcPr>
            <w:tcW w:w="2355" w:type="dxa"/>
            <w:gridSpan w:val="6"/>
            <w:vAlign w:val="center"/>
          </w:tcPr>
          <w:p w:rsidR="00785234" w:rsidRPr="00182F1A" w:rsidRDefault="00785234" w:rsidP="00785234">
            <w:pPr>
              <w:pStyle w:val="usoboll1"/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</w:rPr>
            </w:pPr>
            <w:r w:rsidRPr="00182F1A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sto12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</w:rPr>
            </w:r>
            <w:r w:rsidRPr="00182F1A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3267" w:type="dxa"/>
            <w:gridSpan w:val="4"/>
            <w:vAlign w:val="center"/>
          </w:tcPr>
          <w:p w:rsidR="00785234" w:rsidRPr="00182F1A" w:rsidRDefault="00785234" w:rsidP="00785234">
            <w:pPr>
              <w:pStyle w:val="usoboll1"/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</w:rPr>
            </w:pPr>
            <w:r w:rsidRPr="00182F1A">
              <w:rPr>
                <w:rFonts w:ascii="Arial" w:hAnsi="Arial" w:cs="Arial"/>
                <w:b/>
                <w:sz w:val="20"/>
              </w:rPr>
              <w:t>Indirizzo di Posta elettronica certificata</w:t>
            </w:r>
          </w:p>
        </w:tc>
        <w:tc>
          <w:tcPr>
            <w:tcW w:w="2458" w:type="dxa"/>
            <w:gridSpan w:val="3"/>
            <w:vAlign w:val="center"/>
          </w:tcPr>
          <w:p w:rsidR="00785234" w:rsidRPr="00182F1A" w:rsidRDefault="00785234" w:rsidP="00785234">
            <w:pPr>
              <w:pStyle w:val="usoboll1"/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</w:rPr>
            </w:pPr>
            <w:r w:rsidRPr="00182F1A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sto164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</w:rPr>
            </w:r>
            <w:r w:rsidRPr="00182F1A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</w:tbl>
    <w:p w:rsidR="00057F84" w:rsidRPr="00785234" w:rsidRDefault="00057F84" w:rsidP="000A1662">
      <w:pPr>
        <w:spacing w:after="0" w:line="240" w:lineRule="auto"/>
        <w:ind w:right="11"/>
        <w:jc w:val="both"/>
        <w:rPr>
          <w:rFonts w:ascii="Arial" w:eastAsia="Times New Roman" w:hAnsi="Arial"/>
          <w:b/>
          <w:lang w:eastAsia="it-IT"/>
        </w:rPr>
      </w:pPr>
    </w:p>
    <w:p w:rsidR="0064228D" w:rsidRPr="00182F1A" w:rsidRDefault="0064228D" w:rsidP="00181882">
      <w:pPr>
        <w:spacing w:before="120" w:after="0" w:line="280" w:lineRule="exact"/>
        <w:ind w:right="11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182F1A">
        <w:rPr>
          <w:rFonts w:ascii="Arial" w:hAnsi="Arial" w:cs="Arial"/>
          <w:b/>
          <w:sz w:val="20"/>
          <w:szCs w:val="20"/>
        </w:rPr>
        <w:t>CHIEDE</w:t>
      </w:r>
    </w:p>
    <w:p w:rsidR="00524CB3" w:rsidRDefault="0064228D" w:rsidP="00181882">
      <w:pPr>
        <w:pStyle w:val="sche3"/>
        <w:spacing w:before="120" w:after="120" w:line="280" w:lineRule="exact"/>
        <w:ind w:right="11"/>
        <w:rPr>
          <w:rFonts w:ascii="Arial" w:hAnsi="Arial" w:cs="Arial"/>
          <w:lang w:val="it-IT"/>
        </w:rPr>
      </w:pPr>
      <w:r w:rsidRPr="00182F1A">
        <w:rPr>
          <w:rFonts w:ascii="Arial" w:hAnsi="Arial" w:cs="Arial"/>
          <w:bCs/>
          <w:color w:val="000000"/>
          <w:lang w:val="it-IT"/>
        </w:rPr>
        <w:t xml:space="preserve">di partecipare alla </w:t>
      </w:r>
      <w:r w:rsidR="00EE12FF" w:rsidRPr="00182F1A">
        <w:rPr>
          <w:rFonts w:ascii="Arial" w:hAnsi="Arial" w:cs="Arial"/>
          <w:bCs/>
          <w:color w:val="000000"/>
          <w:lang w:val="it-IT"/>
        </w:rPr>
        <w:t>procedura</w:t>
      </w:r>
      <w:r w:rsidRPr="00182F1A">
        <w:rPr>
          <w:rFonts w:ascii="Arial" w:hAnsi="Arial" w:cs="Arial"/>
          <w:bCs/>
          <w:color w:val="000000"/>
          <w:lang w:val="it-IT"/>
        </w:rPr>
        <w:t xml:space="preserve"> in oggetto </w:t>
      </w:r>
      <w:r w:rsidR="00CC7512" w:rsidRPr="00182F1A">
        <w:rPr>
          <w:rFonts w:ascii="Arial" w:hAnsi="Arial" w:cs="Arial"/>
          <w:lang w:val="it-IT"/>
        </w:rPr>
        <w:t>c</w:t>
      </w:r>
      <w:r w:rsidR="00575721" w:rsidRPr="00182F1A">
        <w:rPr>
          <w:rFonts w:ascii="Arial" w:hAnsi="Arial" w:cs="Arial"/>
          <w:lang w:val="it-IT"/>
        </w:rPr>
        <w:t>ome</w:t>
      </w:r>
      <w:r w:rsidR="00CC7512" w:rsidRPr="00182F1A">
        <w:rPr>
          <w:rFonts w:ascii="Arial" w:hAnsi="Arial" w:cs="Arial"/>
          <w:lang w:val="it-IT"/>
        </w:rPr>
        <w:t xml:space="preserve"> </w:t>
      </w:r>
      <w:r w:rsidRPr="00182F1A">
        <w:rPr>
          <w:rFonts w:ascii="Arial" w:hAnsi="Arial" w:cs="Arial"/>
          <w:lang w:val="it-IT"/>
        </w:rPr>
        <w:t>(</w:t>
      </w:r>
      <w:r w:rsidRPr="00182F1A">
        <w:rPr>
          <w:rFonts w:ascii="Arial" w:hAnsi="Arial" w:cs="Arial"/>
          <w:i/>
          <w:lang w:val="it-IT"/>
        </w:rPr>
        <w:t>selezionare la casella corrispondente</w:t>
      </w:r>
      <w:r w:rsidR="009E4D8F" w:rsidRPr="00182F1A">
        <w:rPr>
          <w:rFonts w:ascii="Arial" w:hAnsi="Arial" w:cs="Arial"/>
          <w:i/>
          <w:lang w:val="it-IT"/>
        </w:rPr>
        <w:t xml:space="preserve"> e fornire le eventuali informazioni richieste</w:t>
      </w:r>
      <w:r w:rsidRPr="00182F1A">
        <w:rPr>
          <w:rFonts w:ascii="Arial" w:hAnsi="Arial" w:cs="Arial"/>
          <w:lang w:val="it-IT"/>
        </w:rPr>
        <w:t>):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5"/>
        <w:gridCol w:w="494"/>
        <w:gridCol w:w="2112"/>
        <w:gridCol w:w="296"/>
        <w:gridCol w:w="567"/>
        <w:gridCol w:w="1416"/>
        <w:gridCol w:w="1179"/>
        <w:gridCol w:w="238"/>
        <w:gridCol w:w="197"/>
        <w:gridCol w:w="1644"/>
        <w:gridCol w:w="1275"/>
      </w:tblGrid>
      <w:tr w:rsidR="00785234" w:rsidRPr="00182F1A" w:rsidTr="00522679">
        <w:trPr>
          <w:trHeight w:val="265"/>
        </w:trPr>
        <w:tc>
          <w:tcPr>
            <w:tcW w:w="505" w:type="dxa"/>
            <w:vMerge w:val="restart"/>
            <w:vAlign w:val="center"/>
          </w:tcPr>
          <w:p w:rsidR="00785234" w:rsidRPr="00182F1A" w:rsidRDefault="00785234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lastRenderedPageBreak/>
              <w:t>A</w:t>
            </w:r>
          </w:p>
        </w:tc>
        <w:tc>
          <w:tcPr>
            <w:tcW w:w="494" w:type="dxa"/>
            <w:vMerge w:val="restart"/>
            <w:vAlign w:val="center"/>
          </w:tcPr>
          <w:p w:rsidR="00785234" w:rsidRPr="00182F1A" w:rsidRDefault="00785234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ontrollo73"/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1C0422">
              <w:rPr>
                <w:rFonts w:ascii="Arial" w:hAnsi="Arial" w:cs="Arial"/>
                <w:b/>
                <w:sz w:val="20"/>
                <w:szCs w:val="20"/>
              </w:rPr>
            </w:r>
            <w:r w:rsidR="001C042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4391" w:type="dxa"/>
            <w:gridSpan w:val="4"/>
            <w:vMerge w:val="restart"/>
            <w:vAlign w:val="center"/>
          </w:tcPr>
          <w:p w:rsidR="00785234" w:rsidRPr="00182F1A" w:rsidRDefault="00785234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Operatore economico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 xml:space="preserve"> singol</w:t>
            </w:r>
            <w:r>
              <w:rPr>
                <w:rFonts w:ascii="Arial" w:hAnsi="Arial" w:cs="Arial"/>
                <w:b/>
                <w:sz w:val="20"/>
                <w:szCs w:val="20"/>
              </w:rPr>
              <w:t>o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>, e in particolare come:</w:t>
            </w:r>
          </w:p>
        </w:tc>
        <w:tc>
          <w:tcPr>
            <w:tcW w:w="4533" w:type="dxa"/>
            <w:gridSpan w:val="5"/>
            <w:vAlign w:val="center"/>
          </w:tcPr>
          <w:p w:rsidR="00785234" w:rsidRPr="00182F1A" w:rsidRDefault="00785234" w:rsidP="00785234">
            <w:pPr>
              <w:tabs>
                <w:tab w:val="left" w:pos="317"/>
                <w:tab w:val="left" w:pos="459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1C0422">
              <w:rPr>
                <w:rFonts w:ascii="Arial" w:hAnsi="Arial" w:cs="Arial"/>
                <w:b/>
                <w:sz w:val="20"/>
                <w:szCs w:val="20"/>
              </w:rPr>
            </w:r>
            <w:r w:rsidR="001C042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82F1A">
              <w:rPr>
                <w:rFonts w:ascii="Arial" w:hAnsi="Arial" w:cs="Arial"/>
                <w:sz w:val="20"/>
                <w:szCs w:val="20"/>
              </w:rPr>
              <w:t>Impresa individuale</w:t>
            </w:r>
          </w:p>
        </w:tc>
      </w:tr>
      <w:tr w:rsidR="00785234" w:rsidRPr="00182F1A" w:rsidTr="00522679">
        <w:trPr>
          <w:trHeight w:val="512"/>
        </w:trPr>
        <w:tc>
          <w:tcPr>
            <w:tcW w:w="505" w:type="dxa"/>
            <w:vMerge/>
            <w:vAlign w:val="center"/>
          </w:tcPr>
          <w:p w:rsidR="00785234" w:rsidRPr="00182F1A" w:rsidRDefault="00785234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494" w:type="dxa"/>
            <w:vMerge/>
            <w:vAlign w:val="center"/>
          </w:tcPr>
          <w:p w:rsidR="00785234" w:rsidRPr="00182F1A" w:rsidRDefault="00785234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91" w:type="dxa"/>
            <w:gridSpan w:val="4"/>
            <w:vMerge/>
            <w:vAlign w:val="center"/>
          </w:tcPr>
          <w:p w:rsidR="00785234" w:rsidRPr="00182F1A" w:rsidRDefault="00785234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33" w:type="dxa"/>
            <w:gridSpan w:val="5"/>
            <w:vAlign w:val="center"/>
          </w:tcPr>
          <w:p w:rsidR="00785234" w:rsidRPr="00182F1A" w:rsidRDefault="00785234" w:rsidP="00785234">
            <w:pPr>
              <w:tabs>
                <w:tab w:val="left" w:pos="459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1C0422">
              <w:rPr>
                <w:rFonts w:ascii="Arial" w:hAnsi="Arial" w:cs="Arial"/>
                <w:b/>
                <w:sz w:val="20"/>
                <w:szCs w:val="20"/>
              </w:rPr>
            </w:r>
            <w:r w:rsidR="001C042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82F1A">
              <w:rPr>
                <w:rFonts w:ascii="Arial" w:hAnsi="Arial" w:cs="Arial"/>
                <w:sz w:val="20"/>
                <w:szCs w:val="20"/>
              </w:rPr>
              <w:t>Società commerciale</w:t>
            </w:r>
          </w:p>
        </w:tc>
      </w:tr>
      <w:tr w:rsidR="00785234" w:rsidRPr="00182F1A" w:rsidTr="00522679">
        <w:trPr>
          <w:trHeight w:val="531"/>
        </w:trPr>
        <w:tc>
          <w:tcPr>
            <w:tcW w:w="505" w:type="dxa"/>
            <w:vMerge/>
            <w:vAlign w:val="center"/>
          </w:tcPr>
          <w:p w:rsidR="00785234" w:rsidRPr="00182F1A" w:rsidRDefault="00785234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494" w:type="dxa"/>
            <w:vMerge/>
            <w:vAlign w:val="center"/>
          </w:tcPr>
          <w:p w:rsidR="00785234" w:rsidRPr="00182F1A" w:rsidRDefault="00785234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91" w:type="dxa"/>
            <w:gridSpan w:val="4"/>
            <w:vMerge/>
            <w:vAlign w:val="center"/>
          </w:tcPr>
          <w:p w:rsidR="00785234" w:rsidRPr="00182F1A" w:rsidRDefault="00785234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33" w:type="dxa"/>
            <w:gridSpan w:val="5"/>
            <w:vAlign w:val="center"/>
          </w:tcPr>
          <w:p w:rsidR="00785234" w:rsidRPr="00182F1A" w:rsidRDefault="00785234" w:rsidP="00785234">
            <w:pPr>
              <w:tabs>
                <w:tab w:val="left" w:pos="459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6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1C0422">
              <w:rPr>
                <w:rFonts w:ascii="Arial" w:hAnsi="Arial" w:cs="Arial"/>
                <w:b/>
                <w:sz w:val="20"/>
                <w:szCs w:val="20"/>
              </w:rPr>
            </w:r>
            <w:r w:rsidR="001C042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82F1A">
              <w:rPr>
                <w:rFonts w:ascii="Arial" w:hAnsi="Arial" w:cs="Arial"/>
                <w:sz w:val="20"/>
                <w:szCs w:val="20"/>
              </w:rPr>
              <w:t>Società cooperativa</w:t>
            </w:r>
          </w:p>
        </w:tc>
      </w:tr>
      <w:tr w:rsidR="00785234" w:rsidRPr="00182F1A" w:rsidTr="00785234">
        <w:trPr>
          <w:trHeight w:val="414"/>
        </w:trPr>
        <w:tc>
          <w:tcPr>
            <w:tcW w:w="9923" w:type="dxa"/>
            <w:gridSpan w:val="11"/>
            <w:vAlign w:val="center"/>
          </w:tcPr>
          <w:p w:rsidR="00785234" w:rsidRPr="00182F1A" w:rsidRDefault="00785234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----------------------------</w:t>
            </w:r>
          </w:p>
        </w:tc>
      </w:tr>
      <w:tr w:rsidR="00785234" w:rsidRPr="00182F1A" w:rsidTr="00522679">
        <w:trPr>
          <w:trHeight w:val="531"/>
        </w:trPr>
        <w:tc>
          <w:tcPr>
            <w:tcW w:w="505" w:type="dxa"/>
            <w:vAlign w:val="center"/>
          </w:tcPr>
          <w:p w:rsidR="00785234" w:rsidRPr="00182F1A" w:rsidRDefault="00785234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494" w:type="dxa"/>
            <w:vAlign w:val="center"/>
          </w:tcPr>
          <w:p w:rsidR="00785234" w:rsidRPr="00182F1A" w:rsidRDefault="00785234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ontrollo74"/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1C0422">
              <w:rPr>
                <w:rFonts w:ascii="Arial" w:hAnsi="Arial" w:cs="Arial"/>
                <w:b/>
                <w:sz w:val="20"/>
                <w:szCs w:val="20"/>
              </w:rPr>
            </w:r>
            <w:r w:rsidR="001C042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8924" w:type="dxa"/>
            <w:gridSpan w:val="9"/>
            <w:vAlign w:val="center"/>
          </w:tcPr>
          <w:p w:rsidR="00785234" w:rsidRPr="00182F1A" w:rsidRDefault="00785234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 xml:space="preserve">Consorzio di cui all’art. </w:t>
            </w:r>
            <w:r>
              <w:rPr>
                <w:rFonts w:ascii="Arial" w:hAnsi="Arial" w:cs="Arial"/>
                <w:b/>
                <w:sz w:val="20"/>
                <w:szCs w:val="20"/>
              </w:rPr>
              <w:t>65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 xml:space="preserve">, comma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 xml:space="preserve">, lettera b) del D.Lgs. </w:t>
            </w:r>
            <w:r>
              <w:rPr>
                <w:rFonts w:ascii="Arial" w:hAnsi="Arial" w:cs="Arial"/>
                <w:b/>
                <w:sz w:val="20"/>
                <w:szCs w:val="20"/>
              </w:rPr>
              <w:t>36/2023</w:t>
            </w:r>
          </w:p>
        </w:tc>
      </w:tr>
      <w:tr w:rsidR="00785234" w:rsidRPr="00182F1A" w:rsidTr="00785234">
        <w:trPr>
          <w:trHeight w:val="414"/>
        </w:trPr>
        <w:tc>
          <w:tcPr>
            <w:tcW w:w="9923" w:type="dxa"/>
            <w:gridSpan w:val="11"/>
            <w:vAlign w:val="center"/>
          </w:tcPr>
          <w:p w:rsidR="00785234" w:rsidRPr="00522679" w:rsidRDefault="00785234" w:rsidP="00522679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----------------------------</w:t>
            </w:r>
          </w:p>
        </w:tc>
      </w:tr>
      <w:tr w:rsidR="00522679" w:rsidRPr="00182F1A" w:rsidTr="00522679">
        <w:trPr>
          <w:trHeight w:val="531"/>
        </w:trPr>
        <w:tc>
          <w:tcPr>
            <w:tcW w:w="505" w:type="dxa"/>
            <w:vAlign w:val="center"/>
          </w:tcPr>
          <w:p w:rsidR="00522679" w:rsidRPr="00182F1A" w:rsidRDefault="00522679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494" w:type="dxa"/>
            <w:vAlign w:val="center"/>
          </w:tcPr>
          <w:p w:rsidR="00522679" w:rsidRPr="00182F1A" w:rsidRDefault="00522679" w:rsidP="00DF717F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1C0422">
              <w:rPr>
                <w:rFonts w:ascii="Arial" w:hAnsi="Arial" w:cs="Arial"/>
                <w:b/>
                <w:sz w:val="20"/>
                <w:szCs w:val="20"/>
              </w:rPr>
            </w:r>
            <w:r w:rsidR="001C042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924" w:type="dxa"/>
            <w:gridSpan w:val="9"/>
            <w:vAlign w:val="center"/>
          </w:tcPr>
          <w:p w:rsidR="00522679" w:rsidRPr="00182F1A" w:rsidRDefault="00522679" w:rsidP="00522679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 xml:space="preserve">Consorzio di cui all’art. </w:t>
            </w:r>
            <w:r>
              <w:rPr>
                <w:rFonts w:ascii="Arial" w:hAnsi="Arial" w:cs="Arial"/>
                <w:b/>
                <w:sz w:val="20"/>
                <w:szCs w:val="20"/>
              </w:rPr>
              <w:t>65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 xml:space="preserve">, comma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 xml:space="preserve">, lettera </w:t>
            </w: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 xml:space="preserve">) del D.Lgs. </w:t>
            </w:r>
            <w:r>
              <w:rPr>
                <w:rFonts w:ascii="Arial" w:hAnsi="Arial" w:cs="Arial"/>
                <w:b/>
                <w:sz w:val="20"/>
                <w:szCs w:val="20"/>
              </w:rPr>
              <w:t>36/2023</w:t>
            </w:r>
          </w:p>
        </w:tc>
      </w:tr>
      <w:tr w:rsidR="00522679" w:rsidRPr="00182F1A" w:rsidTr="00DF717F">
        <w:trPr>
          <w:trHeight w:val="531"/>
        </w:trPr>
        <w:tc>
          <w:tcPr>
            <w:tcW w:w="9923" w:type="dxa"/>
            <w:gridSpan w:val="11"/>
            <w:vAlign w:val="center"/>
          </w:tcPr>
          <w:p w:rsidR="00522679" w:rsidRPr="00182F1A" w:rsidRDefault="00522679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22679">
              <w:rPr>
                <w:rFonts w:ascii="Arial" w:hAnsi="Arial" w:cs="Arial"/>
                <w:b/>
                <w:sz w:val="20"/>
                <w:szCs w:val="20"/>
              </w:rPr>
              <w:t>----------------------------</w:t>
            </w:r>
          </w:p>
        </w:tc>
      </w:tr>
      <w:tr w:rsidR="00785234" w:rsidRPr="00182F1A" w:rsidTr="00522679">
        <w:trPr>
          <w:trHeight w:val="531"/>
        </w:trPr>
        <w:tc>
          <w:tcPr>
            <w:tcW w:w="505" w:type="dxa"/>
            <w:vAlign w:val="center"/>
          </w:tcPr>
          <w:p w:rsidR="00785234" w:rsidRPr="00182F1A" w:rsidRDefault="00522679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494" w:type="dxa"/>
            <w:vAlign w:val="center"/>
          </w:tcPr>
          <w:p w:rsidR="00785234" w:rsidRPr="00182F1A" w:rsidRDefault="00785234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1C0422">
              <w:rPr>
                <w:rFonts w:ascii="Arial" w:hAnsi="Arial" w:cs="Arial"/>
                <w:b/>
                <w:sz w:val="20"/>
                <w:szCs w:val="20"/>
              </w:rPr>
            </w:r>
            <w:r w:rsidR="001C042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924" w:type="dxa"/>
            <w:gridSpan w:val="9"/>
            <w:vAlign w:val="center"/>
          </w:tcPr>
          <w:p w:rsidR="00785234" w:rsidRPr="00182F1A" w:rsidRDefault="00785234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 xml:space="preserve">Consorzio di cui all’art. </w:t>
            </w:r>
            <w:r>
              <w:rPr>
                <w:rFonts w:ascii="Arial" w:hAnsi="Arial" w:cs="Arial"/>
                <w:b/>
                <w:sz w:val="20"/>
                <w:szCs w:val="20"/>
              </w:rPr>
              <w:t>65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 xml:space="preserve">, comma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 xml:space="preserve">, lettera </w:t>
            </w: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 xml:space="preserve">) del D.Lgs. </w:t>
            </w:r>
            <w:r>
              <w:rPr>
                <w:rFonts w:ascii="Arial" w:hAnsi="Arial" w:cs="Arial"/>
                <w:b/>
                <w:sz w:val="20"/>
                <w:szCs w:val="20"/>
              </w:rPr>
              <w:t>36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>/20</w:t>
            </w:r>
            <w:r>
              <w:rPr>
                <w:rFonts w:ascii="Arial" w:hAnsi="Arial" w:cs="Arial"/>
                <w:b/>
                <w:sz w:val="20"/>
                <w:szCs w:val="20"/>
              </w:rPr>
              <w:t>23</w:t>
            </w:r>
          </w:p>
        </w:tc>
      </w:tr>
      <w:tr w:rsidR="00785234" w:rsidRPr="00182F1A" w:rsidTr="00785234">
        <w:trPr>
          <w:trHeight w:val="414"/>
        </w:trPr>
        <w:tc>
          <w:tcPr>
            <w:tcW w:w="9923" w:type="dxa"/>
            <w:gridSpan w:val="11"/>
            <w:vAlign w:val="center"/>
          </w:tcPr>
          <w:p w:rsidR="00785234" w:rsidRPr="00182F1A" w:rsidRDefault="00785234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----------------------------</w:t>
            </w:r>
          </w:p>
        </w:tc>
      </w:tr>
      <w:tr w:rsidR="00522679" w:rsidRPr="00182F1A" w:rsidTr="00DF717F">
        <w:trPr>
          <w:trHeight w:val="531"/>
        </w:trPr>
        <w:tc>
          <w:tcPr>
            <w:tcW w:w="505" w:type="dxa"/>
            <w:vAlign w:val="center"/>
          </w:tcPr>
          <w:p w:rsidR="00522679" w:rsidRPr="00182F1A" w:rsidRDefault="00AA5810" w:rsidP="00DF717F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</w:t>
            </w:r>
          </w:p>
        </w:tc>
        <w:tc>
          <w:tcPr>
            <w:tcW w:w="494" w:type="dxa"/>
            <w:vAlign w:val="center"/>
          </w:tcPr>
          <w:p w:rsidR="00522679" w:rsidRPr="00182F1A" w:rsidRDefault="00522679" w:rsidP="00DF717F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1C0422">
              <w:rPr>
                <w:rFonts w:ascii="Arial" w:hAnsi="Arial" w:cs="Arial"/>
                <w:b/>
                <w:sz w:val="20"/>
                <w:szCs w:val="20"/>
              </w:rPr>
            </w:r>
            <w:r w:rsidR="001C042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924" w:type="dxa"/>
            <w:gridSpan w:val="9"/>
            <w:vAlign w:val="center"/>
          </w:tcPr>
          <w:p w:rsidR="00522679" w:rsidRPr="00182F1A" w:rsidRDefault="00AA5810" w:rsidP="00AA5810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A5810">
              <w:rPr>
                <w:rFonts w:ascii="Arial" w:hAnsi="Arial" w:cs="Arial"/>
                <w:b/>
                <w:sz w:val="20"/>
                <w:szCs w:val="20"/>
              </w:rPr>
              <w:t xml:space="preserve">Consorzio ordinario costituito di cui all’art. 65, comma 2, lettera </w:t>
            </w:r>
            <w:r>
              <w:rPr>
                <w:rFonts w:ascii="Arial" w:hAnsi="Arial" w:cs="Arial"/>
                <w:b/>
                <w:sz w:val="20"/>
                <w:szCs w:val="20"/>
              </w:rPr>
              <w:t>f</w:t>
            </w:r>
            <w:r w:rsidRPr="00AA5810">
              <w:rPr>
                <w:rFonts w:ascii="Arial" w:hAnsi="Arial" w:cs="Arial"/>
                <w:b/>
                <w:sz w:val="20"/>
                <w:szCs w:val="20"/>
              </w:rPr>
              <w:t>), del D. Lgs. 36/2023</w:t>
            </w:r>
          </w:p>
        </w:tc>
      </w:tr>
      <w:tr w:rsidR="00522679" w:rsidRPr="00182F1A" w:rsidTr="00785234">
        <w:trPr>
          <w:trHeight w:val="414"/>
        </w:trPr>
        <w:tc>
          <w:tcPr>
            <w:tcW w:w="9923" w:type="dxa"/>
            <w:gridSpan w:val="11"/>
            <w:vAlign w:val="center"/>
          </w:tcPr>
          <w:p w:rsidR="00522679" w:rsidRPr="00182F1A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22679">
              <w:rPr>
                <w:rFonts w:ascii="Arial" w:hAnsi="Arial" w:cs="Arial"/>
                <w:b/>
                <w:sz w:val="20"/>
                <w:szCs w:val="20"/>
              </w:rPr>
              <w:t>----------------------------</w:t>
            </w:r>
          </w:p>
        </w:tc>
      </w:tr>
      <w:tr w:rsidR="00AA5810" w:rsidRPr="003142E7" w:rsidTr="00522679">
        <w:trPr>
          <w:trHeight w:val="531"/>
        </w:trPr>
        <w:tc>
          <w:tcPr>
            <w:tcW w:w="505" w:type="dxa"/>
            <w:vMerge w:val="restart"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</w:t>
            </w:r>
          </w:p>
        </w:tc>
        <w:tc>
          <w:tcPr>
            <w:tcW w:w="494" w:type="dxa"/>
            <w:vMerge w:val="restart"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142E7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142E7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1C0422">
              <w:rPr>
                <w:rFonts w:ascii="Arial" w:hAnsi="Arial" w:cs="Arial"/>
                <w:b/>
                <w:sz w:val="20"/>
                <w:szCs w:val="20"/>
              </w:rPr>
            </w:r>
            <w:r w:rsidR="001C042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142E7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08" w:type="dxa"/>
            <w:gridSpan w:val="2"/>
            <w:vMerge w:val="restart"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142E7">
              <w:rPr>
                <w:rFonts w:ascii="Arial" w:hAnsi="Arial" w:cs="Arial"/>
                <w:b/>
                <w:sz w:val="20"/>
                <w:szCs w:val="20"/>
              </w:rPr>
              <w:t>Consorziat</w:t>
            </w:r>
            <w:r>
              <w:rPr>
                <w:rFonts w:ascii="Arial" w:hAnsi="Arial" w:cs="Arial"/>
                <w:b/>
                <w:sz w:val="20"/>
                <w:szCs w:val="20"/>
              </w:rPr>
              <w:t>o</w:t>
            </w:r>
            <w:r w:rsidRPr="003142E7">
              <w:rPr>
                <w:rFonts w:ascii="Arial" w:hAnsi="Arial" w:cs="Arial"/>
                <w:b/>
                <w:sz w:val="20"/>
                <w:szCs w:val="20"/>
              </w:rPr>
              <w:t xml:space="preserve"> per conto del quale il seguente Consorzio </w:t>
            </w:r>
            <w:r w:rsidRPr="00AA5810">
              <w:rPr>
                <w:rFonts w:ascii="Arial" w:hAnsi="Arial" w:cs="Arial"/>
                <w:i/>
                <w:sz w:val="20"/>
                <w:szCs w:val="20"/>
              </w:rPr>
              <w:t>(</w:t>
            </w:r>
            <w:r w:rsidRPr="00AA5810">
              <w:rPr>
                <w:rFonts w:ascii="Arial" w:hAnsi="Arial" w:cs="Arial"/>
                <w:b/>
                <w:i/>
                <w:sz w:val="20"/>
                <w:szCs w:val="20"/>
              </w:rPr>
              <w:t>selezionare tipologia e indicare la Ragione sociale del Consorzio</w:t>
            </w:r>
            <w:r w:rsidRPr="003142E7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567" w:type="dxa"/>
            <w:vMerge w:val="restart"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142E7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10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ontrollo104"/>
            <w:r w:rsidRPr="003142E7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1C0422">
              <w:rPr>
                <w:rFonts w:ascii="Arial" w:hAnsi="Arial" w:cs="Arial"/>
                <w:b/>
                <w:sz w:val="20"/>
                <w:szCs w:val="20"/>
              </w:rPr>
            </w:r>
            <w:r w:rsidR="001C042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142E7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2833" w:type="dxa"/>
            <w:gridSpan w:val="3"/>
            <w:vMerge w:val="restart"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42E7">
              <w:rPr>
                <w:rFonts w:ascii="Arial" w:hAnsi="Arial" w:cs="Arial"/>
                <w:sz w:val="20"/>
                <w:szCs w:val="20"/>
              </w:rPr>
              <w:t xml:space="preserve">Consorzio di cui all’art. </w:t>
            </w:r>
            <w:r>
              <w:rPr>
                <w:rFonts w:ascii="Arial" w:hAnsi="Arial" w:cs="Arial"/>
                <w:sz w:val="20"/>
                <w:szCs w:val="20"/>
              </w:rPr>
              <w:t>65</w:t>
            </w:r>
            <w:r w:rsidRPr="003142E7">
              <w:rPr>
                <w:rFonts w:ascii="Arial" w:hAnsi="Arial" w:cs="Arial"/>
                <w:sz w:val="20"/>
                <w:szCs w:val="20"/>
              </w:rPr>
              <w:t xml:space="preserve">, comma 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142E7">
              <w:rPr>
                <w:rFonts w:ascii="Arial" w:hAnsi="Arial" w:cs="Arial"/>
                <w:sz w:val="20"/>
                <w:szCs w:val="20"/>
              </w:rPr>
              <w:t xml:space="preserve">, lettera b) del D.Lgs. </w:t>
            </w:r>
            <w:r>
              <w:rPr>
                <w:rFonts w:ascii="Arial" w:hAnsi="Arial" w:cs="Arial"/>
                <w:sz w:val="20"/>
                <w:szCs w:val="20"/>
              </w:rPr>
              <w:t>36</w:t>
            </w:r>
            <w:r w:rsidRPr="003142E7">
              <w:rPr>
                <w:rFonts w:ascii="Arial" w:hAnsi="Arial" w:cs="Arial"/>
                <w:sz w:val="20"/>
                <w:szCs w:val="20"/>
              </w:rPr>
              <w:t>/20</w:t>
            </w: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841" w:type="dxa"/>
            <w:gridSpan w:val="2"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142E7">
              <w:rPr>
                <w:rFonts w:ascii="Arial" w:hAnsi="Arial" w:cs="Arial"/>
                <w:sz w:val="20"/>
                <w:szCs w:val="20"/>
                <w:u w:val="single"/>
              </w:rPr>
              <w:t>Ragione sociale</w:t>
            </w:r>
          </w:p>
        </w:tc>
        <w:tc>
          <w:tcPr>
            <w:tcW w:w="1275" w:type="dxa"/>
            <w:vMerge w:val="restart"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42E7">
              <w:rPr>
                <w:rFonts w:ascii="Arial" w:hAnsi="Arial" w:cs="Arial"/>
                <w:sz w:val="20"/>
                <w:szCs w:val="20"/>
              </w:rPr>
              <w:t>partecipa</w:t>
            </w:r>
          </w:p>
        </w:tc>
      </w:tr>
      <w:tr w:rsidR="00AA5810" w:rsidRPr="003142E7" w:rsidTr="00522679">
        <w:trPr>
          <w:trHeight w:val="447"/>
        </w:trPr>
        <w:tc>
          <w:tcPr>
            <w:tcW w:w="505" w:type="dxa"/>
            <w:vMerge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dxa"/>
            <w:vMerge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08" w:type="dxa"/>
            <w:gridSpan w:val="2"/>
            <w:vMerge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3" w:type="dxa"/>
            <w:gridSpan w:val="3"/>
            <w:vMerge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142E7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73"/>
                  <w:enabled/>
                  <w:calcOnExit w:val="0"/>
                  <w:textInput/>
                </w:ffData>
              </w:fldChar>
            </w:r>
            <w:bookmarkStart w:id="6" w:name="Testo673"/>
            <w:r w:rsidRPr="003142E7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142E7">
              <w:rPr>
                <w:rFonts w:ascii="Arial" w:hAnsi="Arial" w:cs="Arial"/>
                <w:b/>
                <w:sz w:val="20"/>
                <w:szCs w:val="20"/>
              </w:rPr>
            </w:r>
            <w:r w:rsidRPr="003142E7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142E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142E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142E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142E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142E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142E7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1275" w:type="dxa"/>
            <w:vMerge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A5810" w:rsidRPr="003142E7" w:rsidTr="00AA5810">
        <w:trPr>
          <w:trHeight w:val="774"/>
        </w:trPr>
        <w:tc>
          <w:tcPr>
            <w:tcW w:w="505" w:type="dxa"/>
            <w:vMerge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dxa"/>
            <w:vMerge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08" w:type="dxa"/>
            <w:gridSpan w:val="2"/>
            <w:vMerge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AA5810" w:rsidRPr="003142E7" w:rsidRDefault="00AA5810" w:rsidP="00DF717F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142E7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10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142E7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1C0422">
              <w:rPr>
                <w:rFonts w:ascii="Arial" w:hAnsi="Arial" w:cs="Arial"/>
                <w:b/>
                <w:sz w:val="20"/>
                <w:szCs w:val="20"/>
              </w:rPr>
            </w:r>
            <w:r w:rsidR="001C042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142E7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833" w:type="dxa"/>
            <w:gridSpan w:val="3"/>
            <w:vMerge w:val="restart"/>
            <w:vAlign w:val="center"/>
          </w:tcPr>
          <w:p w:rsidR="00AA5810" w:rsidRPr="003142E7" w:rsidRDefault="00AA5810" w:rsidP="00AA5810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42E7">
              <w:rPr>
                <w:rFonts w:ascii="Arial" w:hAnsi="Arial" w:cs="Arial"/>
                <w:sz w:val="20"/>
                <w:szCs w:val="20"/>
              </w:rPr>
              <w:t xml:space="preserve">Consorzio di cui all’art. </w:t>
            </w:r>
            <w:r>
              <w:rPr>
                <w:rFonts w:ascii="Arial" w:hAnsi="Arial" w:cs="Arial"/>
                <w:sz w:val="20"/>
                <w:szCs w:val="20"/>
              </w:rPr>
              <w:t>65</w:t>
            </w:r>
            <w:r w:rsidRPr="003142E7">
              <w:rPr>
                <w:rFonts w:ascii="Arial" w:hAnsi="Arial" w:cs="Arial"/>
                <w:sz w:val="20"/>
                <w:szCs w:val="20"/>
              </w:rPr>
              <w:t xml:space="preserve">, comma 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142E7">
              <w:rPr>
                <w:rFonts w:ascii="Arial" w:hAnsi="Arial" w:cs="Arial"/>
                <w:sz w:val="20"/>
                <w:szCs w:val="20"/>
              </w:rPr>
              <w:t xml:space="preserve">, lettera </w:t>
            </w: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3142E7">
              <w:rPr>
                <w:rFonts w:ascii="Arial" w:hAnsi="Arial" w:cs="Arial"/>
                <w:sz w:val="20"/>
                <w:szCs w:val="20"/>
              </w:rPr>
              <w:t xml:space="preserve">) del D.Lgs. </w:t>
            </w:r>
            <w:r>
              <w:rPr>
                <w:rFonts w:ascii="Arial" w:hAnsi="Arial" w:cs="Arial"/>
                <w:sz w:val="20"/>
                <w:szCs w:val="20"/>
              </w:rPr>
              <w:t>36</w:t>
            </w:r>
            <w:r w:rsidRPr="003142E7">
              <w:rPr>
                <w:rFonts w:ascii="Arial" w:hAnsi="Arial" w:cs="Arial"/>
                <w:sz w:val="20"/>
                <w:szCs w:val="20"/>
              </w:rPr>
              <w:t>/20</w:t>
            </w: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841" w:type="dxa"/>
            <w:gridSpan w:val="2"/>
            <w:vAlign w:val="center"/>
          </w:tcPr>
          <w:p w:rsidR="00AA5810" w:rsidRPr="003142E7" w:rsidRDefault="00AA5810" w:rsidP="00DF717F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142E7">
              <w:rPr>
                <w:rFonts w:ascii="Arial" w:hAnsi="Arial" w:cs="Arial"/>
                <w:sz w:val="20"/>
                <w:szCs w:val="20"/>
                <w:u w:val="single"/>
              </w:rPr>
              <w:t>Ragione sociale</w:t>
            </w:r>
          </w:p>
        </w:tc>
        <w:tc>
          <w:tcPr>
            <w:tcW w:w="1275" w:type="dxa"/>
            <w:vMerge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A5810" w:rsidRPr="003142E7" w:rsidTr="00522679">
        <w:trPr>
          <w:trHeight w:val="773"/>
        </w:trPr>
        <w:tc>
          <w:tcPr>
            <w:tcW w:w="505" w:type="dxa"/>
            <w:vMerge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dxa"/>
            <w:vMerge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08" w:type="dxa"/>
            <w:gridSpan w:val="2"/>
            <w:vMerge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AA5810" w:rsidRPr="003142E7" w:rsidRDefault="00AA5810" w:rsidP="00DF717F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3" w:type="dxa"/>
            <w:gridSpan w:val="3"/>
            <w:vMerge/>
            <w:vAlign w:val="center"/>
          </w:tcPr>
          <w:p w:rsidR="00AA5810" w:rsidRPr="003142E7" w:rsidRDefault="00AA5810" w:rsidP="00AA5810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Align w:val="center"/>
          </w:tcPr>
          <w:p w:rsidR="00AA5810" w:rsidRPr="003142E7" w:rsidRDefault="00AA5810" w:rsidP="00DF717F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142E7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73"/>
                  <w:enabled/>
                  <w:calcOnExit w:val="0"/>
                  <w:textInput/>
                </w:ffData>
              </w:fldChar>
            </w:r>
            <w:r w:rsidRPr="003142E7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142E7">
              <w:rPr>
                <w:rFonts w:ascii="Arial" w:hAnsi="Arial" w:cs="Arial"/>
                <w:b/>
                <w:sz w:val="20"/>
                <w:szCs w:val="20"/>
              </w:rPr>
            </w:r>
            <w:r w:rsidRPr="003142E7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142E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142E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142E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142E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142E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142E7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vMerge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A5810" w:rsidRPr="003142E7" w:rsidTr="00522679">
        <w:trPr>
          <w:trHeight w:val="447"/>
        </w:trPr>
        <w:tc>
          <w:tcPr>
            <w:tcW w:w="505" w:type="dxa"/>
            <w:vMerge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dxa"/>
            <w:vMerge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08" w:type="dxa"/>
            <w:gridSpan w:val="2"/>
            <w:vMerge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142E7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10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ontrollo105"/>
            <w:r w:rsidRPr="003142E7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1C0422">
              <w:rPr>
                <w:rFonts w:ascii="Arial" w:hAnsi="Arial" w:cs="Arial"/>
                <w:b/>
                <w:sz w:val="20"/>
                <w:szCs w:val="20"/>
              </w:rPr>
            </w:r>
            <w:r w:rsidR="001C042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142E7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2833" w:type="dxa"/>
            <w:gridSpan w:val="3"/>
            <w:vMerge w:val="restart"/>
            <w:vAlign w:val="center"/>
          </w:tcPr>
          <w:p w:rsidR="00AA5810" w:rsidRPr="003142E7" w:rsidRDefault="00AA5810" w:rsidP="00AA5810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42E7">
              <w:rPr>
                <w:rFonts w:ascii="Arial" w:hAnsi="Arial" w:cs="Arial"/>
                <w:sz w:val="20"/>
                <w:szCs w:val="20"/>
              </w:rPr>
              <w:t xml:space="preserve">Consorzio di cui all’art. </w:t>
            </w:r>
            <w:r>
              <w:rPr>
                <w:rFonts w:ascii="Arial" w:hAnsi="Arial" w:cs="Arial"/>
                <w:sz w:val="20"/>
                <w:szCs w:val="20"/>
              </w:rPr>
              <w:t>65</w:t>
            </w:r>
            <w:r w:rsidRPr="003142E7">
              <w:rPr>
                <w:rFonts w:ascii="Arial" w:hAnsi="Arial" w:cs="Arial"/>
                <w:sz w:val="20"/>
                <w:szCs w:val="20"/>
              </w:rPr>
              <w:t xml:space="preserve">, comma 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142E7">
              <w:rPr>
                <w:rFonts w:ascii="Arial" w:hAnsi="Arial" w:cs="Arial"/>
                <w:sz w:val="20"/>
                <w:szCs w:val="20"/>
              </w:rPr>
              <w:t xml:space="preserve">, lettera 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3142E7">
              <w:rPr>
                <w:rFonts w:ascii="Arial" w:hAnsi="Arial" w:cs="Arial"/>
                <w:sz w:val="20"/>
                <w:szCs w:val="20"/>
              </w:rPr>
              <w:t xml:space="preserve">) del D.Lgs. </w:t>
            </w:r>
            <w:r>
              <w:rPr>
                <w:rFonts w:ascii="Arial" w:hAnsi="Arial" w:cs="Arial"/>
                <w:sz w:val="20"/>
                <w:szCs w:val="20"/>
              </w:rPr>
              <w:t>36</w:t>
            </w:r>
            <w:r w:rsidRPr="003142E7">
              <w:rPr>
                <w:rFonts w:ascii="Arial" w:hAnsi="Arial" w:cs="Arial"/>
                <w:sz w:val="20"/>
                <w:szCs w:val="20"/>
              </w:rPr>
              <w:t>/20</w:t>
            </w: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841" w:type="dxa"/>
            <w:gridSpan w:val="2"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</w:pPr>
            <w:r w:rsidRPr="003142E7">
              <w:rPr>
                <w:rFonts w:ascii="Arial" w:hAnsi="Arial" w:cs="Arial"/>
                <w:sz w:val="20"/>
                <w:szCs w:val="20"/>
                <w:u w:val="single"/>
              </w:rPr>
              <w:t>Ragione sociale</w:t>
            </w:r>
          </w:p>
        </w:tc>
        <w:tc>
          <w:tcPr>
            <w:tcW w:w="1275" w:type="dxa"/>
            <w:vMerge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A5810" w:rsidRPr="003142E7" w:rsidTr="00522679">
        <w:trPr>
          <w:trHeight w:val="531"/>
        </w:trPr>
        <w:tc>
          <w:tcPr>
            <w:tcW w:w="505" w:type="dxa"/>
            <w:vMerge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dxa"/>
            <w:vMerge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08" w:type="dxa"/>
            <w:gridSpan w:val="2"/>
            <w:vMerge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3" w:type="dxa"/>
            <w:gridSpan w:val="3"/>
            <w:vMerge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142E7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74"/>
                  <w:enabled/>
                  <w:calcOnExit w:val="0"/>
                  <w:textInput/>
                </w:ffData>
              </w:fldChar>
            </w:r>
            <w:bookmarkStart w:id="8" w:name="Testo674"/>
            <w:r w:rsidRPr="003142E7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142E7">
              <w:rPr>
                <w:rFonts w:ascii="Arial" w:hAnsi="Arial" w:cs="Arial"/>
                <w:b/>
                <w:sz w:val="20"/>
                <w:szCs w:val="20"/>
              </w:rPr>
            </w:r>
            <w:r w:rsidRPr="003142E7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142E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142E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142E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142E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142E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142E7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1275" w:type="dxa"/>
            <w:vMerge/>
            <w:vAlign w:val="center"/>
          </w:tcPr>
          <w:p w:rsidR="00AA5810" w:rsidRPr="003142E7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85234" w:rsidRPr="00182F1A" w:rsidTr="00785234">
        <w:trPr>
          <w:trHeight w:val="414"/>
        </w:trPr>
        <w:tc>
          <w:tcPr>
            <w:tcW w:w="9923" w:type="dxa"/>
            <w:gridSpan w:val="11"/>
            <w:vAlign w:val="center"/>
          </w:tcPr>
          <w:p w:rsidR="00785234" w:rsidRPr="00182F1A" w:rsidRDefault="00785234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----------------------------</w:t>
            </w:r>
          </w:p>
        </w:tc>
      </w:tr>
      <w:tr w:rsidR="00785234" w:rsidTr="00522679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09"/>
        </w:trPr>
        <w:tc>
          <w:tcPr>
            <w:tcW w:w="50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785234" w:rsidRDefault="00AA5810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</w:t>
            </w:r>
          </w:p>
        </w:tc>
        <w:tc>
          <w:tcPr>
            <w:tcW w:w="49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234" w:rsidRDefault="00785234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1C0422">
              <w:rPr>
                <w:rFonts w:ascii="Arial" w:hAnsi="Arial" w:cs="Arial"/>
                <w:b/>
                <w:sz w:val="20"/>
                <w:szCs w:val="20"/>
              </w:rPr>
            </w:r>
            <w:r w:rsidR="001C042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85234" w:rsidRDefault="00785234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Mandatario</w:t>
            </w:r>
          </w:p>
        </w:tc>
        <w:tc>
          <w:tcPr>
            <w:tcW w:w="3458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  <w:hideMark/>
          </w:tcPr>
          <w:p w:rsidR="00785234" w:rsidRDefault="00785234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 un Raggruppamento temporaneo </w:t>
            </w:r>
          </w:p>
        </w:tc>
        <w:tc>
          <w:tcPr>
            <w:tcW w:w="435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785234" w:rsidRDefault="00785234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1C0422">
              <w:rPr>
                <w:rFonts w:ascii="Arial" w:hAnsi="Arial" w:cs="Arial"/>
                <w:b/>
                <w:sz w:val="20"/>
                <w:szCs w:val="20"/>
              </w:rPr>
            </w:r>
            <w:r w:rsidR="001C042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919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785234" w:rsidRDefault="00785234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costituito</w:t>
            </w:r>
          </w:p>
        </w:tc>
      </w:tr>
      <w:tr w:rsidR="00785234" w:rsidTr="00522679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674"/>
        </w:trPr>
        <w:tc>
          <w:tcPr>
            <w:tcW w:w="50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785234" w:rsidRDefault="00785234" w:rsidP="0078523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234" w:rsidRDefault="00785234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1C0422">
              <w:rPr>
                <w:rFonts w:ascii="Arial" w:hAnsi="Arial" w:cs="Arial"/>
                <w:b/>
                <w:sz w:val="20"/>
                <w:szCs w:val="20"/>
              </w:rPr>
            </w:r>
            <w:r w:rsidR="001C042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fldChar w:fldCharType="end"/>
            </w:r>
          </w:p>
        </w:tc>
        <w:tc>
          <w:tcPr>
            <w:tcW w:w="21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85234" w:rsidRDefault="00785234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Mandante</w:t>
            </w:r>
          </w:p>
        </w:tc>
        <w:tc>
          <w:tcPr>
            <w:tcW w:w="3458" w:type="dxa"/>
            <w:gridSpan w:val="4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85234" w:rsidRDefault="00785234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5234" w:rsidRDefault="00785234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1C0422">
              <w:rPr>
                <w:rFonts w:ascii="Arial" w:hAnsi="Arial" w:cs="Arial"/>
                <w:b/>
                <w:sz w:val="20"/>
                <w:szCs w:val="20"/>
              </w:rPr>
            </w:r>
            <w:r w:rsidR="001C042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5234" w:rsidRDefault="00785234" w:rsidP="0078523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costituendo</w:t>
            </w:r>
          </w:p>
        </w:tc>
      </w:tr>
    </w:tbl>
    <w:p w:rsidR="00785234" w:rsidRDefault="00785234" w:rsidP="00181882">
      <w:pPr>
        <w:pStyle w:val="sche3"/>
        <w:spacing w:before="120" w:after="120" w:line="280" w:lineRule="exact"/>
        <w:ind w:right="11"/>
        <w:rPr>
          <w:rFonts w:ascii="Arial" w:hAnsi="Arial" w:cs="Arial"/>
          <w:lang w:val="it-IT"/>
        </w:rPr>
      </w:pPr>
    </w:p>
    <w:p w:rsidR="0041518B" w:rsidRPr="00E26F8C" w:rsidRDefault="0041518B" w:rsidP="00181882">
      <w:pPr>
        <w:autoSpaceDE w:val="0"/>
        <w:autoSpaceDN w:val="0"/>
        <w:adjustRightInd w:val="0"/>
        <w:spacing w:before="120" w:after="0" w:line="280" w:lineRule="exact"/>
        <w:ind w:right="11"/>
        <w:jc w:val="both"/>
        <w:rPr>
          <w:rFonts w:ascii="Arial" w:hAnsi="Arial" w:cs="Arial"/>
        </w:rPr>
      </w:pPr>
      <w:r w:rsidRPr="00E26F8C">
        <w:rPr>
          <w:rFonts w:ascii="Arial" w:hAnsi="Arial" w:cs="Arial"/>
        </w:rPr>
        <w:t xml:space="preserve">e, a tal fine, ai sensi e per gli effetti dell’art. 76 DPR 445/2000 consapevole della responsabilità e delle conseguenze civili e penali previste in caso di dichiarazioni mendaci e/o formazione od uso di atti falsi, e/o in caso di esibizione di atti contenenti dati non più corrispondenti a verità e consapevole altresì che qualora emerga la non veridicità del contenuto della presente </w:t>
      </w:r>
      <w:r w:rsidRPr="00E26F8C">
        <w:rPr>
          <w:rFonts w:ascii="Arial" w:hAnsi="Arial" w:cs="Arial"/>
        </w:rPr>
        <w:lastRenderedPageBreak/>
        <w:t xml:space="preserve">dichiarazione </w:t>
      </w:r>
      <w:r w:rsidR="00E76A93" w:rsidRPr="00E26F8C">
        <w:rPr>
          <w:rFonts w:ascii="Arial" w:hAnsi="Arial" w:cs="Arial"/>
        </w:rPr>
        <w:t xml:space="preserve">lo </w:t>
      </w:r>
      <w:r w:rsidRPr="00E26F8C">
        <w:rPr>
          <w:rFonts w:ascii="Arial" w:hAnsi="Arial" w:cs="Arial"/>
        </w:rPr>
        <w:t xml:space="preserve">scrivente </w:t>
      </w:r>
      <w:r w:rsidR="00E76A93" w:rsidRPr="00E26F8C">
        <w:rPr>
          <w:rFonts w:ascii="Arial" w:hAnsi="Arial" w:cs="Arial"/>
        </w:rPr>
        <w:t xml:space="preserve">operatore economico </w:t>
      </w:r>
      <w:r w:rsidRPr="00E26F8C">
        <w:rPr>
          <w:rFonts w:ascii="Arial" w:hAnsi="Arial" w:cs="Arial"/>
        </w:rPr>
        <w:t xml:space="preserve">decadrà dai benefici per i quali la stessa </w:t>
      </w:r>
      <w:r w:rsidR="0006590D" w:rsidRPr="00E26F8C">
        <w:rPr>
          <w:rFonts w:ascii="Arial" w:hAnsi="Arial" w:cs="Arial"/>
        </w:rPr>
        <w:t>è</w:t>
      </w:r>
      <w:r w:rsidRPr="00E26F8C">
        <w:rPr>
          <w:rFonts w:ascii="Arial" w:hAnsi="Arial" w:cs="Arial"/>
        </w:rPr>
        <w:t xml:space="preserve"> rilasciata,</w:t>
      </w:r>
    </w:p>
    <w:p w:rsidR="00A6104B" w:rsidRPr="00182F1A" w:rsidRDefault="00A6104B" w:rsidP="00181882">
      <w:pPr>
        <w:spacing w:before="120" w:after="0" w:line="280" w:lineRule="exact"/>
        <w:ind w:right="11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182F1A">
        <w:rPr>
          <w:rFonts w:ascii="Arial" w:hAnsi="Arial" w:cs="Arial"/>
          <w:b/>
          <w:sz w:val="20"/>
          <w:szCs w:val="20"/>
        </w:rPr>
        <w:t>DICHIARA</w:t>
      </w:r>
      <w:r w:rsidR="004A7383" w:rsidRPr="00182F1A">
        <w:rPr>
          <w:rFonts w:ascii="Arial" w:hAnsi="Arial" w:cs="Arial"/>
          <w:b/>
          <w:sz w:val="20"/>
          <w:szCs w:val="20"/>
        </w:rPr>
        <w:t xml:space="preserve"> SOTTO LA PROPRIA RESPONSABILITA’</w:t>
      </w:r>
    </w:p>
    <w:p w:rsidR="00A6104B" w:rsidRPr="00E26F8C" w:rsidRDefault="00EA1D0F" w:rsidP="00E26F8C">
      <w:pPr>
        <w:numPr>
          <w:ilvl w:val="0"/>
          <w:numId w:val="1"/>
        </w:numPr>
        <w:tabs>
          <w:tab w:val="num" w:pos="560"/>
        </w:tabs>
        <w:spacing w:before="120" w:after="120" w:line="280" w:lineRule="exact"/>
        <w:ind w:left="555" w:right="11" w:hanging="357"/>
        <w:jc w:val="both"/>
        <w:rPr>
          <w:rFonts w:ascii="Arial" w:hAnsi="Arial" w:cs="Arial"/>
        </w:rPr>
      </w:pPr>
      <w:r w:rsidRPr="00E26F8C">
        <w:rPr>
          <w:rFonts w:ascii="Arial" w:hAnsi="Arial" w:cs="Arial"/>
          <w:b/>
          <w:bCs/>
          <w:i/>
          <w:iCs/>
        </w:rPr>
        <w:t xml:space="preserve"> </w:t>
      </w:r>
      <w:r w:rsidR="006C5C86" w:rsidRPr="00E26F8C">
        <w:rPr>
          <w:rFonts w:ascii="Arial" w:hAnsi="Arial" w:cs="Arial"/>
          <w:b/>
          <w:bCs/>
          <w:i/>
          <w:iCs/>
        </w:rPr>
        <w:t>[da compilare nel caso in cui la presente dichiarazione sia resa da operatore economico a iscritto nel Registro delle Imprese]</w:t>
      </w:r>
      <w:r w:rsidR="006C5C86" w:rsidRPr="00E26F8C">
        <w:rPr>
          <w:rFonts w:ascii="Arial" w:hAnsi="Arial" w:cs="Arial"/>
        </w:rPr>
        <w:t xml:space="preserve"> </w:t>
      </w:r>
      <w:r w:rsidR="00060D91" w:rsidRPr="00E26F8C">
        <w:rPr>
          <w:rFonts w:ascii="Arial" w:hAnsi="Arial" w:cs="Arial"/>
        </w:rPr>
        <w:t xml:space="preserve"> che l’operatore economico è iscritto nel Registro delle Imprese </w:t>
      </w:r>
      <w:r w:rsidR="00E26F8C">
        <w:rPr>
          <w:rFonts w:ascii="Arial" w:hAnsi="Arial" w:cs="Arial"/>
        </w:rPr>
        <w:t>presso la</w:t>
      </w:r>
      <w:r w:rsidR="00060D91" w:rsidRPr="00E26F8C">
        <w:rPr>
          <w:rFonts w:ascii="Arial" w:hAnsi="Arial" w:cs="Arial"/>
        </w:rPr>
        <w:t xml:space="preserve"> Camera di commercio di </w:t>
      </w:r>
      <w:r w:rsidR="00060D91" w:rsidRPr="00E26F8C">
        <w:rPr>
          <w:rFonts w:ascii="Arial" w:hAnsi="Arial" w:cs="Arial"/>
          <w:b/>
        </w:rPr>
        <w:fldChar w:fldCharType="begin">
          <w:ffData>
            <w:name w:val="Testo15"/>
            <w:enabled/>
            <w:calcOnExit w:val="0"/>
            <w:textInput/>
          </w:ffData>
        </w:fldChar>
      </w:r>
      <w:bookmarkStart w:id="9" w:name="Testo15"/>
      <w:r w:rsidR="00060D91" w:rsidRPr="00E26F8C">
        <w:rPr>
          <w:rFonts w:ascii="Arial" w:hAnsi="Arial" w:cs="Arial"/>
          <w:b/>
        </w:rPr>
        <w:instrText xml:space="preserve"> FORMTEXT </w:instrText>
      </w:r>
      <w:r w:rsidR="00060D91" w:rsidRPr="00E26F8C">
        <w:rPr>
          <w:rFonts w:ascii="Arial" w:hAnsi="Arial" w:cs="Arial"/>
          <w:b/>
        </w:rPr>
      </w:r>
      <w:r w:rsidR="00060D91" w:rsidRPr="00E26F8C">
        <w:rPr>
          <w:rFonts w:ascii="Arial" w:hAnsi="Arial" w:cs="Arial"/>
          <w:b/>
        </w:rPr>
        <w:fldChar w:fldCharType="separate"/>
      </w:r>
      <w:r w:rsidR="00060D91" w:rsidRPr="00E26F8C">
        <w:rPr>
          <w:rFonts w:ascii="Arial" w:hAnsi="Arial" w:cs="Arial"/>
          <w:b/>
        </w:rPr>
        <w:t> </w:t>
      </w:r>
      <w:r w:rsidR="00060D91" w:rsidRPr="00E26F8C">
        <w:rPr>
          <w:rFonts w:ascii="Arial" w:hAnsi="Arial" w:cs="Arial"/>
          <w:b/>
        </w:rPr>
        <w:t> </w:t>
      </w:r>
      <w:r w:rsidR="00060D91" w:rsidRPr="00E26F8C">
        <w:rPr>
          <w:rFonts w:ascii="Arial" w:hAnsi="Arial" w:cs="Arial"/>
          <w:b/>
        </w:rPr>
        <w:t> </w:t>
      </w:r>
      <w:r w:rsidR="00060D91" w:rsidRPr="00E26F8C">
        <w:rPr>
          <w:rFonts w:ascii="Arial" w:hAnsi="Arial" w:cs="Arial"/>
          <w:b/>
        </w:rPr>
        <w:t> </w:t>
      </w:r>
      <w:r w:rsidR="00060D91" w:rsidRPr="00E26F8C">
        <w:rPr>
          <w:rFonts w:ascii="Arial" w:hAnsi="Arial" w:cs="Arial"/>
          <w:b/>
        </w:rPr>
        <w:t> </w:t>
      </w:r>
      <w:r w:rsidR="00060D91" w:rsidRPr="00E26F8C">
        <w:rPr>
          <w:rFonts w:ascii="Arial" w:hAnsi="Arial" w:cs="Arial"/>
        </w:rPr>
        <w:fldChar w:fldCharType="end"/>
      </w:r>
      <w:bookmarkEnd w:id="9"/>
      <w:r w:rsidR="00060D91" w:rsidRPr="00E26F8C">
        <w:rPr>
          <w:rFonts w:ascii="Arial" w:hAnsi="Arial" w:cs="Arial"/>
        </w:rPr>
        <w:t xml:space="preserve">, per </w:t>
      </w:r>
      <w:r w:rsidR="00E26F8C" w:rsidRPr="00E26F8C">
        <w:rPr>
          <w:rFonts w:ascii="Arial" w:eastAsia="Times New Roman" w:hAnsi="Arial" w:cs="Arial"/>
          <w:szCs w:val="24"/>
          <w:lang w:eastAsia="it-IT"/>
        </w:rPr>
        <w:t xml:space="preserve">attività coerenti con </w:t>
      </w:r>
      <w:r w:rsidR="00E26F8C" w:rsidRPr="00E26F8C">
        <w:rPr>
          <w:rFonts w:ascii="Arial" w:hAnsi="Arial" w:cs="Arial"/>
        </w:rPr>
        <w:t xml:space="preserve">quelle oggetto della procedura di gara </w:t>
      </w:r>
      <w:r w:rsidR="00060D91" w:rsidRPr="00E26F8C">
        <w:rPr>
          <w:rFonts w:ascii="Arial" w:hAnsi="Arial" w:cs="Arial"/>
        </w:rPr>
        <w:t>e che i dati dell’iscrizione sono i seguenti (</w:t>
      </w:r>
      <w:r w:rsidR="00060D91" w:rsidRPr="00E26F8C">
        <w:rPr>
          <w:rFonts w:ascii="Arial" w:hAnsi="Arial" w:cs="Arial"/>
          <w:i/>
        </w:rPr>
        <w:t>riportare gli estremi di iscrizione</w:t>
      </w:r>
      <w:r w:rsidR="00060D91" w:rsidRPr="00E26F8C">
        <w:rPr>
          <w:rFonts w:ascii="Arial" w:hAnsi="Arial" w:cs="Arial"/>
          <w:iCs/>
          <w:vertAlign w:val="superscript"/>
        </w:rPr>
        <w:footnoteReference w:id="1"/>
      </w:r>
      <w:r w:rsidR="00060D91" w:rsidRPr="00E26F8C">
        <w:rPr>
          <w:rFonts w:ascii="Arial" w:hAnsi="Arial" w:cs="Arial"/>
        </w:rPr>
        <w:t xml:space="preserve">): </w:t>
      </w:r>
    </w:p>
    <w:tbl>
      <w:tblPr>
        <w:tblW w:w="9325" w:type="dxa"/>
        <w:tblInd w:w="564" w:type="dxa"/>
        <w:tblLayout w:type="fixed"/>
        <w:tblLook w:val="01E0" w:firstRow="1" w:lastRow="1" w:firstColumn="1" w:lastColumn="1" w:noHBand="0" w:noVBand="0"/>
      </w:tblPr>
      <w:tblGrid>
        <w:gridCol w:w="2521"/>
        <w:gridCol w:w="1843"/>
        <w:gridCol w:w="2268"/>
        <w:gridCol w:w="2693"/>
      </w:tblGrid>
      <w:tr w:rsidR="00A6104B" w:rsidRPr="00182F1A" w:rsidTr="00F81777">
        <w:trPr>
          <w:trHeight w:val="587"/>
        </w:trPr>
        <w:tc>
          <w:tcPr>
            <w:tcW w:w="2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6104B" w:rsidRPr="00182F1A" w:rsidRDefault="00A6104B" w:rsidP="00EF373F">
            <w:pPr>
              <w:numPr>
                <w:ilvl w:val="0"/>
                <w:numId w:val="2"/>
              </w:numPr>
              <w:tabs>
                <w:tab w:val="clear" w:pos="360"/>
              </w:tabs>
              <w:spacing w:before="120" w:after="120" w:line="280" w:lineRule="exact"/>
              <w:ind w:left="176" w:right="11" w:hanging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2F1A">
              <w:rPr>
                <w:rFonts w:ascii="Arial" w:hAnsi="Arial" w:cs="Arial"/>
                <w:sz w:val="20"/>
                <w:szCs w:val="20"/>
              </w:rPr>
              <w:t xml:space="preserve">numero di iscrizione: </w:t>
            </w:r>
          </w:p>
        </w:tc>
        <w:bookmarkStart w:id="10" w:name="Testo127"/>
        <w:tc>
          <w:tcPr>
            <w:tcW w:w="18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6104B" w:rsidRPr="00182F1A" w:rsidRDefault="00163DF7" w:rsidP="00181882">
            <w:pPr>
              <w:spacing w:before="120" w:after="120" w:line="280" w:lineRule="exact"/>
              <w:ind w:left="-8"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A6104B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10"/>
          </w:p>
        </w:tc>
        <w:tc>
          <w:tcPr>
            <w:tcW w:w="226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6104B" w:rsidRPr="00182F1A" w:rsidRDefault="00A6104B" w:rsidP="00EF373F">
            <w:pPr>
              <w:numPr>
                <w:ilvl w:val="0"/>
                <w:numId w:val="2"/>
              </w:numPr>
              <w:tabs>
                <w:tab w:val="clear" w:pos="360"/>
              </w:tabs>
              <w:spacing w:before="120" w:after="120" w:line="280" w:lineRule="exact"/>
              <w:ind w:left="176" w:right="11" w:hanging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2F1A">
              <w:rPr>
                <w:rFonts w:ascii="Arial" w:hAnsi="Arial" w:cs="Arial"/>
                <w:sz w:val="20"/>
                <w:szCs w:val="20"/>
              </w:rPr>
              <w:t xml:space="preserve">data di iscrizione: 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104B" w:rsidRPr="00182F1A" w:rsidRDefault="00163DF7" w:rsidP="00181882">
            <w:pPr>
              <w:spacing w:before="120" w:after="120" w:line="280" w:lineRule="exact"/>
              <w:ind w:left="57"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A6104B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A6104B" w:rsidRPr="00182F1A">
              <w:rPr>
                <w:rFonts w:ascii="Arial" w:hAnsi="Arial" w:cs="Arial"/>
                <w:sz w:val="20"/>
                <w:szCs w:val="20"/>
              </w:rPr>
              <w:t>/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A6104B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A6104B" w:rsidRPr="00182F1A">
              <w:rPr>
                <w:rFonts w:ascii="Arial" w:hAnsi="Arial" w:cs="Arial"/>
                <w:sz w:val="20"/>
                <w:szCs w:val="20"/>
              </w:rPr>
              <w:t>/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A6104B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A6104B" w:rsidRPr="00182F1A" w:rsidTr="00F81777">
        <w:trPr>
          <w:trHeight w:val="433"/>
        </w:trPr>
        <w:tc>
          <w:tcPr>
            <w:tcW w:w="2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6104B" w:rsidRPr="00182F1A" w:rsidRDefault="00A6104B" w:rsidP="00EF373F">
            <w:pPr>
              <w:numPr>
                <w:ilvl w:val="0"/>
                <w:numId w:val="2"/>
              </w:numPr>
              <w:tabs>
                <w:tab w:val="clear" w:pos="360"/>
              </w:tabs>
              <w:spacing w:before="120" w:after="120" w:line="280" w:lineRule="exact"/>
              <w:ind w:left="176" w:right="11" w:hanging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2F1A">
              <w:rPr>
                <w:rFonts w:ascii="Arial" w:hAnsi="Arial" w:cs="Arial"/>
                <w:sz w:val="20"/>
                <w:szCs w:val="20"/>
              </w:rPr>
              <w:t xml:space="preserve">durata/data termine: </w:t>
            </w:r>
          </w:p>
        </w:tc>
        <w:tc>
          <w:tcPr>
            <w:tcW w:w="680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104B" w:rsidRPr="00182F1A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A6104B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A6104B" w:rsidRPr="00182F1A" w:rsidTr="00F81777">
        <w:trPr>
          <w:trHeight w:val="544"/>
        </w:trPr>
        <w:tc>
          <w:tcPr>
            <w:tcW w:w="2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6104B" w:rsidRPr="00182F1A" w:rsidRDefault="00A6104B" w:rsidP="00EF373F">
            <w:pPr>
              <w:numPr>
                <w:ilvl w:val="0"/>
                <w:numId w:val="2"/>
              </w:numPr>
              <w:tabs>
                <w:tab w:val="clear" w:pos="360"/>
              </w:tabs>
              <w:spacing w:before="120" w:after="120" w:line="280" w:lineRule="exact"/>
              <w:ind w:left="176" w:right="11" w:hanging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2F1A">
              <w:rPr>
                <w:rFonts w:ascii="Arial" w:hAnsi="Arial" w:cs="Arial"/>
                <w:sz w:val="20"/>
                <w:szCs w:val="20"/>
              </w:rPr>
              <w:t>codice attività: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6104B" w:rsidRPr="00182F1A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A6104B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6104B" w:rsidRPr="00182F1A" w:rsidRDefault="00A6104B" w:rsidP="00EF373F">
            <w:pPr>
              <w:numPr>
                <w:ilvl w:val="0"/>
                <w:numId w:val="2"/>
              </w:numPr>
              <w:tabs>
                <w:tab w:val="clear" w:pos="360"/>
              </w:tabs>
              <w:spacing w:before="120" w:after="120" w:line="280" w:lineRule="exact"/>
              <w:ind w:left="176" w:right="11" w:hanging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2F1A">
              <w:rPr>
                <w:rFonts w:ascii="Arial" w:hAnsi="Arial" w:cs="Arial"/>
                <w:sz w:val="20"/>
                <w:szCs w:val="20"/>
              </w:rPr>
              <w:t>capitale sociale: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104B" w:rsidRPr="00182F1A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A6104B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A6104B" w:rsidRPr="00182F1A" w:rsidTr="00F81777">
        <w:trPr>
          <w:trHeight w:val="544"/>
        </w:trPr>
        <w:tc>
          <w:tcPr>
            <w:tcW w:w="2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6104B" w:rsidRPr="00182F1A" w:rsidRDefault="00A6104B" w:rsidP="00EF373F">
            <w:pPr>
              <w:numPr>
                <w:ilvl w:val="0"/>
                <w:numId w:val="2"/>
              </w:numPr>
              <w:tabs>
                <w:tab w:val="clear" w:pos="360"/>
              </w:tabs>
              <w:spacing w:before="120" w:after="120" w:line="280" w:lineRule="exact"/>
              <w:ind w:left="176" w:right="11" w:hanging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2F1A">
              <w:rPr>
                <w:rFonts w:ascii="Arial" w:hAnsi="Arial" w:cs="Arial"/>
                <w:sz w:val="20"/>
                <w:szCs w:val="20"/>
              </w:rPr>
              <w:t>codice fiscale n.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6104B" w:rsidRPr="00182F1A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A6104B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6104B" w:rsidRPr="00182F1A" w:rsidRDefault="00A6104B" w:rsidP="00EF373F">
            <w:pPr>
              <w:numPr>
                <w:ilvl w:val="0"/>
                <w:numId w:val="2"/>
              </w:numPr>
              <w:tabs>
                <w:tab w:val="clear" w:pos="360"/>
              </w:tabs>
              <w:spacing w:before="120" w:after="120" w:line="280" w:lineRule="exact"/>
              <w:ind w:left="176" w:right="11" w:hanging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2F1A">
              <w:rPr>
                <w:rFonts w:ascii="Arial" w:hAnsi="Arial" w:cs="Arial"/>
                <w:sz w:val="20"/>
                <w:szCs w:val="20"/>
              </w:rPr>
              <w:t>partita IVA n.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104B" w:rsidRPr="00182F1A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A6104B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6104B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8C62E0" w:rsidRPr="00182F1A" w:rsidTr="00F81777">
        <w:trPr>
          <w:trHeight w:val="433"/>
        </w:trPr>
        <w:tc>
          <w:tcPr>
            <w:tcW w:w="2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C62E0" w:rsidRPr="00182F1A" w:rsidRDefault="008C62E0" w:rsidP="00EF373F">
            <w:pPr>
              <w:numPr>
                <w:ilvl w:val="0"/>
                <w:numId w:val="2"/>
              </w:numPr>
              <w:tabs>
                <w:tab w:val="clear" w:pos="360"/>
              </w:tabs>
              <w:spacing w:before="120" w:after="120" w:line="280" w:lineRule="exact"/>
              <w:ind w:left="176" w:right="11" w:hanging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2F1A">
              <w:rPr>
                <w:rFonts w:ascii="Arial" w:hAnsi="Arial" w:cs="Arial"/>
                <w:sz w:val="20"/>
                <w:szCs w:val="20"/>
              </w:rPr>
              <w:t xml:space="preserve">oggetto sociale: </w:t>
            </w:r>
          </w:p>
        </w:tc>
        <w:tc>
          <w:tcPr>
            <w:tcW w:w="680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C62E0" w:rsidRPr="00182F1A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8C62E0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8C62E0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C62E0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C62E0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C62E0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C62E0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:rsidR="00AA6082" w:rsidRPr="00E26F8C" w:rsidRDefault="00E76A93" w:rsidP="00181882">
      <w:pPr>
        <w:numPr>
          <w:ilvl w:val="0"/>
          <w:numId w:val="1"/>
        </w:numPr>
        <w:tabs>
          <w:tab w:val="num" w:pos="560"/>
        </w:tabs>
        <w:spacing w:before="120" w:after="120" w:line="280" w:lineRule="exact"/>
        <w:ind w:left="555" w:right="11" w:hanging="357"/>
        <w:jc w:val="both"/>
        <w:rPr>
          <w:rFonts w:ascii="Arial" w:hAnsi="Arial" w:cs="Arial"/>
        </w:rPr>
      </w:pPr>
      <w:r w:rsidRPr="00E26F8C">
        <w:rPr>
          <w:rFonts w:ascii="Arial" w:hAnsi="Arial" w:cs="Arial"/>
        </w:rPr>
        <w:t>[</w:t>
      </w:r>
      <w:r w:rsidR="007E779A" w:rsidRPr="00E26F8C">
        <w:rPr>
          <w:rFonts w:ascii="Arial" w:hAnsi="Arial" w:cs="Arial"/>
          <w:b/>
          <w:i/>
        </w:rPr>
        <w:t>da compilare nel caso in cui la presente dichiarazione sia resa da Società di capitali</w:t>
      </w:r>
      <w:r w:rsidRPr="00E26F8C">
        <w:rPr>
          <w:rFonts w:ascii="Arial" w:hAnsi="Arial" w:cs="Arial"/>
        </w:rPr>
        <w:t xml:space="preserve">] </w:t>
      </w:r>
      <w:r w:rsidR="00A37D89" w:rsidRPr="00E26F8C">
        <w:rPr>
          <w:rFonts w:ascii="Arial" w:hAnsi="Arial" w:cs="Arial"/>
        </w:rPr>
        <w:t>che</w:t>
      </w:r>
      <w:r w:rsidR="00AA6082" w:rsidRPr="00E26F8C">
        <w:rPr>
          <w:rFonts w:ascii="Arial" w:hAnsi="Arial" w:cs="Arial"/>
        </w:rPr>
        <w:t xml:space="preserve"> l</w:t>
      </w:r>
      <w:r w:rsidR="007E779A" w:rsidRPr="00E26F8C">
        <w:rPr>
          <w:rFonts w:ascii="Arial" w:hAnsi="Arial" w:cs="Arial"/>
        </w:rPr>
        <w:t xml:space="preserve">’operatore economico </w:t>
      </w:r>
      <w:r w:rsidR="00AA6082" w:rsidRPr="00E26F8C">
        <w:rPr>
          <w:rFonts w:ascii="Arial" w:hAnsi="Arial" w:cs="Arial"/>
        </w:rPr>
        <w:t>ha un sistema di amministrazione e controllo disciplinata dal codice civile a seguito della riforma introdotta dal D.Lgs. n. 6/2003 come segue:</w:t>
      </w:r>
    </w:p>
    <w:tbl>
      <w:tblPr>
        <w:tblW w:w="9346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8919"/>
      </w:tblGrid>
      <w:tr w:rsidR="00AA6082" w:rsidRPr="00182F1A" w:rsidTr="000E6E98">
        <w:trPr>
          <w:trHeight w:val="672"/>
        </w:trPr>
        <w:tc>
          <w:tcPr>
            <w:tcW w:w="427" w:type="dxa"/>
            <w:vAlign w:val="center"/>
          </w:tcPr>
          <w:p w:rsidR="00AA6082" w:rsidRPr="00182F1A" w:rsidRDefault="00AA6082" w:rsidP="00181882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1C0422">
              <w:rPr>
                <w:rFonts w:ascii="Arial" w:hAnsi="Arial" w:cs="Arial"/>
                <w:b/>
                <w:sz w:val="20"/>
                <w:szCs w:val="20"/>
              </w:rPr>
            </w:r>
            <w:r w:rsidR="001C042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919" w:type="dxa"/>
            <w:vAlign w:val="center"/>
          </w:tcPr>
          <w:p w:rsidR="00AA6082" w:rsidRPr="00182F1A" w:rsidRDefault="009250D7" w:rsidP="00181882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Sistema c.d. “tradizionale” (disciplinato agli artt. 2380-bis e ss. c.c.) </w:t>
            </w:r>
            <w:r w:rsidR="00AA6082">
              <w:rPr>
                <w:rFonts w:ascii="Arial" w:hAnsi="Arial" w:cs="Arial"/>
                <w:b/>
                <w:sz w:val="20"/>
                <w:szCs w:val="20"/>
              </w:rPr>
              <w:t>articolato su un “consiglio di amministrazione” e su un “collegio sindacale”</w:t>
            </w:r>
          </w:p>
        </w:tc>
      </w:tr>
      <w:tr w:rsidR="00AA6082" w:rsidRPr="00182F1A" w:rsidTr="000E6E98">
        <w:trPr>
          <w:trHeight w:val="672"/>
        </w:trPr>
        <w:tc>
          <w:tcPr>
            <w:tcW w:w="427" w:type="dxa"/>
            <w:vAlign w:val="center"/>
          </w:tcPr>
          <w:p w:rsidR="00AA6082" w:rsidRPr="00182F1A" w:rsidRDefault="00AA6082" w:rsidP="00181882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1C0422">
              <w:rPr>
                <w:rFonts w:ascii="Arial" w:hAnsi="Arial" w:cs="Arial"/>
                <w:b/>
                <w:sz w:val="20"/>
                <w:szCs w:val="20"/>
              </w:rPr>
            </w:r>
            <w:r w:rsidR="001C042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919" w:type="dxa"/>
            <w:vAlign w:val="center"/>
          </w:tcPr>
          <w:p w:rsidR="00AA6082" w:rsidRDefault="00AA6082" w:rsidP="00181882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Sistema c.d. “dualistico” (disciplinato agli artt. 2409-octies e ss. c.c.) articolato sul “consiglio di gestione” e sul “consiglio di sorveglianza”</w:t>
            </w:r>
          </w:p>
        </w:tc>
      </w:tr>
      <w:tr w:rsidR="00AA6082" w:rsidRPr="00182F1A" w:rsidTr="000E6E98">
        <w:trPr>
          <w:trHeight w:val="672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082" w:rsidRPr="00182F1A" w:rsidRDefault="00AA6082" w:rsidP="00181882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1C0422">
              <w:rPr>
                <w:rFonts w:ascii="Arial" w:hAnsi="Arial" w:cs="Arial"/>
                <w:b/>
                <w:sz w:val="20"/>
                <w:szCs w:val="20"/>
              </w:rPr>
            </w:r>
            <w:r w:rsidR="001C042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082" w:rsidRDefault="00AA6082" w:rsidP="00181882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Sistema c.d. “monistico” fondato sulla presenza di un “consiglio di amministrazione” e di un “comitato per il controllo sulla gestione”</w:t>
            </w:r>
            <w:r w:rsidR="009250D7">
              <w:rPr>
                <w:rFonts w:ascii="Arial" w:hAnsi="Arial" w:cs="Arial"/>
                <w:b/>
                <w:sz w:val="20"/>
                <w:szCs w:val="20"/>
              </w:rPr>
              <w:t xml:space="preserve"> costituito al suo interno </w:t>
            </w:r>
            <w:r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9250D7">
              <w:rPr>
                <w:rFonts w:ascii="Arial" w:hAnsi="Arial" w:cs="Arial"/>
                <w:b/>
                <w:sz w:val="20"/>
                <w:szCs w:val="20"/>
              </w:rPr>
              <w:t>art</w:t>
            </w:r>
            <w:r>
              <w:rPr>
                <w:rFonts w:ascii="Arial" w:hAnsi="Arial" w:cs="Arial"/>
                <w:b/>
                <w:sz w:val="20"/>
                <w:szCs w:val="20"/>
              </w:rPr>
              <w:t>. 2409-</w:t>
            </w:r>
            <w:r w:rsidR="009250D7">
              <w:rPr>
                <w:rFonts w:ascii="Arial" w:hAnsi="Arial" w:cs="Arial"/>
                <w:b/>
                <w:sz w:val="20"/>
                <w:szCs w:val="20"/>
              </w:rPr>
              <w:t>sexiesdecies, c.1,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c.c.)</w:t>
            </w:r>
          </w:p>
        </w:tc>
      </w:tr>
    </w:tbl>
    <w:p w:rsidR="00AA6082" w:rsidRPr="000B44BD" w:rsidRDefault="009250D7" w:rsidP="00C62CC3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  <w:sz w:val="20"/>
          <w:szCs w:val="20"/>
        </w:rPr>
      </w:pPr>
      <w:r w:rsidRPr="000B44BD">
        <w:rPr>
          <w:rFonts w:ascii="Arial" w:hAnsi="Arial" w:cs="Arial"/>
          <w:sz w:val="20"/>
          <w:szCs w:val="20"/>
        </w:rPr>
        <w:t>che</w:t>
      </w:r>
      <w:r w:rsidR="00C62CC3" w:rsidRPr="000B44BD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 i</w:t>
      </w:r>
      <w:r w:rsidR="00C62CC3" w:rsidRPr="000B44BD">
        <w:rPr>
          <w:rFonts w:ascii="Arial" w:hAnsi="Arial" w:cs="Arial"/>
          <w:sz w:val="20"/>
          <w:szCs w:val="20"/>
        </w:rPr>
        <w:t xml:space="preserve"> dati identificativi dei soggetti di cui all’art. 94, comma 3, del D.lgs 36/2023, sono i seguenti</w:t>
      </w:r>
      <w:r w:rsidRPr="000B44BD">
        <w:rPr>
          <w:rFonts w:ascii="Arial" w:hAnsi="Arial" w:cs="Arial"/>
          <w:sz w:val="20"/>
          <w:szCs w:val="20"/>
        </w:rPr>
        <w:t>:</w:t>
      </w:r>
    </w:p>
    <w:p w:rsidR="00AC5CF7" w:rsidRPr="007A71C2" w:rsidRDefault="00AC5CF7" w:rsidP="00EF373F">
      <w:pPr>
        <w:pStyle w:val="Paragrafoelenco"/>
        <w:numPr>
          <w:ilvl w:val="0"/>
          <w:numId w:val="3"/>
        </w:numPr>
        <w:spacing w:before="120" w:after="120" w:line="280" w:lineRule="exact"/>
        <w:ind w:left="851" w:right="11" w:hanging="284"/>
        <w:jc w:val="both"/>
        <w:rPr>
          <w:rFonts w:ascii="Arial" w:hAnsi="Arial" w:cs="Arial"/>
          <w:sz w:val="20"/>
          <w:szCs w:val="20"/>
        </w:rPr>
      </w:pPr>
      <w:r w:rsidRPr="007A71C2">
        <w:rPr>
          <w:rFonts w:ascii="Arial" w:hAnsi="Arial" w:cs="Arial"/>
          <w:sz w:val="20"/>
          <w:szCs w:val="20"/>
        </w:rPr>
        <w:t>[</w:t>
      </w:r>
      <w:r w:rsidR="00060D91" w:rsidRPr="00060D91">
        <w:rPr>
          <w:rFonts w:ascii="Arial" w:hAnsi="Arial" w:cs="Arial"/>
          <w:b/>
          <w:sz w:val="20"/>
          <w:szCs w:val="20"/>
        </w:rPr>
        <w:t>NEL CASO DI OPERATORE ECONOMICO INDIVIDUALE</w:t>
      </w:r>
      <w:r w:rsidRPr="007A71C2">
        <w:rPr>
          <w:rFonts w:ascii="Arial" w:hAnsi="Arial" w:cs="Arial"/>
          <w:sz w:val="20"/>
          <w:szCs w:val="20"/>
        </w:rPr>
        <w:t xml:space="preserve">] i titolari e i direttori tecnici sono </w:t>
      </w:r>
      <w:r w:rsidRPr="007A71C2">
        <w:rPr>
          <w:rFonts w:ascii="Arial" w:hAnsi="Arial" w:cs="Arial"/>
          <w:i/>
          <w:sz w:val="20"/>
          <w:szCs w:val="20"/>
        </w:rPr>
        <w:t>(indicare nominativi – compreso il sottoscrittore - qualifica, luogo e data di nascita, residenza)</w:t>
      </w:r>
      <w:r w:rsidRPr="007A71C2">
        <w:rPr>
          <w:rFonts w:ascii="Arial" w:hAnsi="Arial" w:cs="Arial"/>
          <w:sz w:val="20"/>
          <w:szCs w:val="20"/>
        </w:rPr>
        <w:t>:</w:t>
      </w:r>
    </w:p>
    <w:tbl>
      <w:tblPr>
        <w:tblStyle w:val="Grigliatabella"/>
        <w:tblW w:w="8920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8"/>
        <w:gridCol w:w="2131"/>
        <w:gridCol w:w="1638"/>
        <w:gridCol w:w="1487"/>
        <w:gridCol w:w="1846"/>
      </w:tblGrid>
      <w:tr w:rsidR="00AC5CF7" w:rsidRPr="00182F1A" w:rsidTr="000E6E98">
        <w:trPr>
          <w:trHeight w:val="532"/>
        </w:trPr>
        <w:tc>
          <w:tcPr>
            <w:tcW w:w="1818" w:type="dxa"/>
            <w:shd w:val="clear" w:color="auto" w:fill="00529E"/>
            <w:vAlign w:val="center"/>
          </w:tcPr>
          <w:p w:rsidR="00AC5CF7" w:rsidRPr="00182F1A" w:rsidRDefault="00AC5CF7" w:rsidP="00AB727A">
            <w:pPr>
              <w:ind w:right="11"/>
              <w:jc w:val="both"/>
              <w:rPr>
                <w:rFonts w:ascii="Arial" w:hAnsi="Arial" w:cs="Arial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2131" w:type="dxa"/>
            <w:shd w:val="clear" w:color="auto" w:fill="00529E"/>
            <w:vAlign w:val="center"/>
          </w:tcPr>
          <w:p w:rsidR="00AC5CF7" w:rsidRPr="00182F1A" w:rsidRDefault="00AC5CF7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Qualifica</w:t>
            </w:r>
          </w:p>
          <w:p w:rsidR="00AC5CF7" w:rsidRPr="00182F1A" w:rsidRDefault="00AC5CF7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(nel caso in cui un soggetto ricopra più qualifiche indicarle tutte)</w:t>
            </w:r>
          </w:p>
        </w:tc>
        <w:tc>
          <w:tcPr>
            <w:tcW w:w="1638" w:type="dxa"/>
            <w:shd w:val="clear" w:color="auto" w:fill="00529E"/>
            <w:vAlign w:val="center"/>
          </w:tcPr>
          <w:p w:rsidR="00AC5CF7" w:rsidRPr="00182F1A" w:rsidRDefault="00AC5CF7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7" w:type="dxa"/>
            <w:shd w:val="clear" w:color="auto" w:fill="00529E"/>
            <w:vAlign w:val="center"/>
          </w:tcPr>
          <w:p w:rsidR="00AC5CF7" w:rsidRPr="00182F1A" w:rsidRDefault="00AC5CF7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6" w:type="dxa"/>
            <w:shd w:val="clear" w:color="auto" w:fill="00529E"/>
            <w:vAlign w:val="center"/>
          </w:tcPr>
          <w:p w:rsidR="00AC5CF7" w:rsidRPr="00182F1A" w:rsidRDefault="00AC5CF7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AC5CF7" w:rsidRPr="00182F1A" w:rsidTr="000E6E98">
        <w:trPr>
          <w:trHeight w:val="544"/>
        </w:trPr>
        <w:tc>
          <w:tcPr>
            <w:tcW w:w="1818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31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8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7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6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:rsidTr="000E6E98">
        <w:trPr>
          <w:trHeight w:val="544"/>
        </w:trPr>
        <w:tc>
          <w:tcPr>
            <w:tcW w:w="1818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31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8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7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6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:rsidTr="000E6E98">
        <w:trPr>
          <w:trHeight w:val="544"/>
        </w:trPr>
        <w:tc>
          <w:tcPr>
            <w:tcW w:w="1818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31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8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7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6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:rsidTr="000E6E98">
        <w:trPr>
          <w:trHeight w:val="544"/>
        </w:trPr>
        <w:tc>
          <w:tcPr>
            <w:tcW w:w="1818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31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8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7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6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:rsidTr="000E6E98">
        <w:trPr>
          <w:trHeight w:val="544"/>
        </w:trPr>
        <w:tc>
          <w:tcPr>
            <w:tcW w:w="1818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31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8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7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6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:rsidTr="000E6E98">
        <w:trPr>
          <w:trHeight w:val="544"/>
        </w:trPr>
        <w:tc>
          <w:tcPr>
            <w:tcW w:w="1818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31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8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7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6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:rsidTr="000E6E98">
        <w:trPr>
          <w:trHeight w:val="544"/>
        </w:trPr>
        <w:tc>
          <w:tcPr>
            <w:tcW w:w="1818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31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8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7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6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:rsidTr="000E6E98">
        <w:trPr>
          <w:trHeight w:val="588"/>
        </w:trPr>
        <w:tc>
          <w:tcPr>
            <w:tcW w:w="8920" w:type="dxa"/>
            <w:gridSpan w:val="5"/>
            <w:vAlign w:val="center"/>
          </w:tcPr>
          <w:p w:rsidR="00AC5CF7" w:rsidRPr="00182F1A" w:rsidRDefault="00AC5CF7" w:rsidP="000E6E98">
            <w:pPr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AC5CF7" w:rsidRPr="00182F1A" w:rsidTr="000E6E98">
        <w:trPr>
          <w:trHeight w:val="584"/>
        </w:trPr>
        <w:tc>
          <w:tcPr>
            <w:tcW w:w="8920" w:type="dxa"/>
            <w:gridSpan w:val="5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:rsidR="000E6E98" w:rsidRPr="000E6E98" w:rsidRDefault="000E6E98" w:rsidP="000E6E98">
      <w:pPr>
        <w:pStyle w:val="Paragrafoelenco"/>
        <w:numPr>
          <w:ilvl w:val="0"/>
          <w:numId w:val="3"/>
        </w:numPr>
        <w:spacing w:before="120" w:after="120" w:line="280" w:lineRule="exact"/>
        <w:ind w:left="851" w:right="11" w:hanging="284"/>
        <w:jc w:val="both"/>
        <w:rPr>
          <w:rFonts w:ascii="Arial" w:hAnsi="Arial" w:cs="Arial"/>
          <w:sz w:val="20"/>
          <w:szCs w:val="20"/>
        </w:rPr>
      </w:pPr>
      <w:r w:rsidRPr="00A1504F">
        <w:rPr>
          <w:rFonts w:ascii="Arial" w:hAnsi="Arial" w:cs="Arial"/>
          <w:sz w:val="20"/>
          <w:szCs w:val="20"/>
        </w:rPr>
        <w:t xml:space="preserve"> </w:t>
      </w:r>
      <w:r w:rsidR="00AC5CF7" w:rsidRPr="00A1504F">
        <w:rPr>
          <w:rFonts w:ascii="Arial" w:hAnsi="Arial" w:cs="Arial"/>
          <w:sz w:val="20"/>
          <w:szCs w:val="20"/>
        </w:rPr>
        <w:t>[</w:t>
      </w:r>
      <w:r w:rsidR="00AC5CF7" w:rsidRPr="007A71C2">
        <w:rPr>
          <w:rFonts w:ascii="Arial" w:hAnsi="Arial" w:cs="Arial"/>
          <w:b/>
          <w:sz w:val="20"/>
          <w:szCs w:val="20"/>
        </w:rPr>
        <w:t>NEL CASO DI SOCIETA’ IN NOME COLLETTIVO</w:t>
      </w:r>
      <w:r w:rsidR="00AC5CF7" w:rsidRPr="00A1504F">
        <w:rPr>
          <w:rFonts w:ascii="Arial" w:hAnsi="Arial" w:cs="Arial"/>
          <w:sz w:val="20"/>
          <w:szCs w:val="20"/>
        </w:rPr>
        <w:t xml:space="preserve">] i soci e i direttori tecnici sono </w:t>
      </w:r>
      <w:r w:rsidR="00AC5CF7" w:rsidRPr="00A1504F">
        <w:rPr>
          <w:rFonts w:ascii="Arial" w:hAnsi="Arial" w:cs="Arial"/>
          <w:i/>
          <w:sz w:val="20"/>
          <w:szCs w:val="20"/>
        </w:rPr>
        <w:t>(indicare nominativi – compreso il sottoscrittore - qualifica, luogo e data di nascita, residenza)</w:t>
      </w:r>
      <w:r w:rsidR="00AC5CF7" w:rsidRPr="00A1504F">
        <w:rPr>
          <w:rFonts w:ascii="Arial" w:hAnsi="Arial" w:cs="Arial"/>
          <w:sz w:val="20"/>
          <w:szCs w:val="20"/>
        </w:rPr>
        <w:t>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2126"/>
        <w:gridCol w:w="1635"/>
        <w:gridCol w:w="1484"/>
        <w:gridCol w:w="1842"/>
      </w:tblGrid>
      <w:tr w:rsidR="00AC5CF7" w:rsidRPr="00182F1A" w:rsidTr="00216457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:rsidR="00AC5CF7" w:rsidRPr="00182F1A" w:rsidRDefault="00AC5CF7" w:rsidP="000E6E98">
            <w:pPr>
              <w:ind w:right="11"/>
              <w:jc w:val="both"/>
              <w:rPr>
                <w:rFonts w:ascii="Arial" w:hAnsi="Arial" w:cs="Arial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2126" w:type="dxa"/>
            <w:shd w:val="clear" w:color="auto" w:fill="00529E"/>
            <w:vAlign w:val="center"/>
          </w:tcPr>
          <w:p w:rsidR="00AC5CF7" w:rsidRPr="00182F1A" w:rsidRDefault="00AC5CF7" w:rsidP="000E6E98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Qualifica</w:t>
            </w:r>
          </w:p>
          <w:p w:rsidR="00AC5CF7" w:rsidRPr="00182F1A" w:rsidRDefault="00AC5CF7" w:rsidP="000E6E98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(nel caso in cui un soggetto ricopra più qualifiche indicarle tutte)</w:t>
            </w:r>
          </w:p>
        </w:tc>
        <w:tc>
          <w:tcPr>
            <w:tcW w:w="1635" w:type="dxa"/>
            <w:shd w:val="clear" w:color="auto" w:fill="00529E"/>
            <w:vAlign w:val="center"/>
          </w:tcPr>
          <w:p w:rsidR="00AC5CF7" w:rsidRPr="00182F1A" w:rsidRDefault="00AC5CF7" w:rsidP="000E6E98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:rsidR="00AC5CF7" w:rsidRPr="00182F1A" w:rsidRDefault="00AC5CF7" w:rsidP="000E6E98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:rsidR="00AC5CF7" w:rsidRPr="00182F1A" w:rsidRDefault="00AC5CF7" w:rsidP="000E6E98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AC5CF7" w:rsidRPr="00182F1A" w:rsidTr="00216457">
        <w:trPr>
          <w:trHeight w:val="516"/>
        </w:trPr>
        <w:tc>
          <w:tcPr>
            <w:tcW w:w="1814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:rsidTr="00216457">
        <w:trPr>
          <w:trHeight w:val="516"/>
        </w:trPr>
        <w:tc>
          <w:tcPr>
            <w:tcW w:w="1814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:rsidTr="00216457">
        <w:trPr>
          <w:trHeight w:val="516"/>
        </w:trPr>
        <w:tc>
          <w:tcPr>
            <w:tcW w:w="1814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:rsidTr="00216457">
        <w:trPr>
          <w:trHeight w:val="516"/>
        </w:trPr>
        <w:tc>
          <w:tcPr>
            <w:tcW w:w="1814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:rsidTr="00216457">
        <w:trPr>
          <w:trHeight w:val="516"/>
        </w:trPr>
        <w:tc>
          <w:tcPr>
            <w:tcW w:w="1814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:rsidTr="00216457">
        <w:trPr>
          <w:trHeight w:val="516"/>
        </w:trPr>
        <w:tc>
          <w:tcPr>
            <w:tcW w:w="1814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:rsidTr="00216457">
        <w:trPr>
          <w:trHeight w:val="516"/>
        </w:trPr>
        <w:tc>
          <w:tcPr>
            <w:tcW w:w="1814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:rsidTr="00216457">
        <w:trPr>
          <w:trHeight w:val="557"/>
        </w:trPr>
        <w:tc>
          <w:tcPr>
            <w:tcW w:w="8901" w:type="dxa"/>
            <w:gridSpan w:val="5"/>
            <w:vAlign w:val="center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AC5CF7" w:rsidRPr="00182F1A" w:rsidTr="00653301">
        <w:trPr>
          <w:trHeight w:val="663"/>
        </w:trPr>
        <w:tc>
          <w:tcPr>
            <w:tcW w:w="8901" w:type="dxa"/>
            <w:gridSpan w:val="5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:rsidR="00AC5CF7" w:rsidRPr="00A1504F" w:rsidRDefault="00AC5CF7" w:rsidP="00EF373F">
      <w:pPr>
        <w:pStyle w:val="Paragrafoelenco"/>
        <w:numPr>
          <w:ilvl w:val="0"/>
          <w:numId w:val="3"/>
        </w:numPr>
        <w:spacing w:before="120" w:after="0" w:line="280" w:lineRule="exact"/>
        <w:ind w:left="851" w:right="11" w:hanging="284"/>
        <w:jc w:val="both"/>
        <w:rPr>
          <w:rFonts w:ascii="Arial" w:hAnsi="Arial" w:cs="Arial"/>
          <w:sz w:val="20"/>
          <w:szCs w:val="20"/>
        </w:rPr>
      </w:pPr>
      <w:r w:rsidRPr="00A1504F">
        <w:rPr>
          <w:rFonts w:ascii="Arial" w:hAnsi="Arial" w:cs="Arial"/>
          <w:sz w:val="20"/>
          <w:szCs w:val="20"/>
        </w:rPr>
        <w:t>[</w:t>
      </w:r>
      <w:r w:rsidRPr="007A71C2">
        <w:rPr>
          <w:rFonts w:ascii="Arial" w:hAnsi="Arial" w:cs="Arial"/>
          <w:b/>
          <w:sz w:val="20"/>
          <w:szCs w:val="20"/>
        </w:rPr>
        <w:t>NEL CASO DI SOCIETA’ IN ACCOMANDITA SEMPLICE</w:t>
      </w:r>
      <w:r w:rsidRPr="00A1504F">
        <w:rPr>
          <w:rFonts w:ascii="Arial" w:hAnsi="Arial" w:cs="Arial"/>
          <w:sz w:val="20"/>
          <w:szCs w:val="20"/>
        </w:rPr>
        <w:t xml:space="preserve">] i soci accomandatari e i direttori tecnici sono </w:t>
      </w:r>
      <w:r w:rsidRPr="00A1504F">
        <w:rPr>
          <w:rFonts w:ascii="Arial" w:hAnsi="Arial" w:cs="Arial"/>
          <w:i/>
          <w:sz w:val="20"/>
          <w:szCs w:val="20"/>
        </w:rPr>
        <w:t>(indicare nominativi – compreso il sottoscrittore - qualifica, luogo e data di nascita, residenza)</w:t>
      </w:r>
      <w:r w:rsidRPr="00A1504F">
        <w:rPr>
          <w:rFonts w:ascii="Arial" w:hAnsi="Arial" w:cs="Arial"/>
          <w:sz w:val="20"/>
          <w:szCs w:val="20"/>
        </w:rPr>
        <w:t>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2126"/>
        <w:gridCol w:w="1635"/>
        <w:gridCol w:w="1484"/>
        <w:gridCol w:w="1842"/>
      </w:tblGrid>
      <w:tr w:rsidR="00AC5CF7" w:rsidRPr="00182F1A" w:rsidTr="00216457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:rsidR="00AC5CF7" w:rsidRPr="00182F1A" w:rsidRDefault="00AC5CF7" w:rsidP="000E6E98">
            <w:pPr>
              <w:ind w:right="11"/>
              <w:jc w:val="both"/>
              <w:rPr>
                <w:rFonts w:ascii="Arial" w:hAnsi="Arial" w:cs="Arial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2126" w:type="dxa"/>
            <w:shd w:val="clear" w:color="auto" w:fill="00529E"/>
            <w:vAlign w:val="center"/>
          </w:tcPr>
          <w:p w:rsidR="00AC5CF7" w:rsidRPr="00182F1A" w:rsidRDefault="00AC5CF7" w:rsidP="000E6E98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Qualifica</w:t>
            </w:r>
          </w:p>
          <w:p w:rsidR="00AC5CF7" w:rsidRPr="00182F1A" w:rsidRDefault="00AC5CF7" w:rsidP="000E6E98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(nel caso in cui un soggetto ricopra più qualifiche indicarle tutte)</w:t>
            </w:r>
          </w:p>
        </w:tc>
        <w:tc>
          <w:tcPr>
            <w:tcW w:w="1635" w:type="dxa"/>
            <w:shd w:val="clear" w:color="auto" w:fill="00529E"/>
            <w:vAlign w:val="center"/>
          </w:tcPr>
          <w:p w:rsidR="00AC5CF7" w:rsidRPr="00182F1A" w:rsidRDefault="00AC5CF7" w:rsidP="000E6E98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:rsidR="00AC5CF7" w:rsidRPr="00182F1A" w:rsidRDefault="00AC5CF7" w:rsidP="000E6E98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:rsidR="00AC5CF7" w:rsidRPr="00182F1A" w:rsidRDefault="00AC5CF7" w:rsidP="000E6E98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AC5CF7" w:rsidRPr="00182F1A" w:rsidTr="00216457">
        <w:trPr>
          <w:trHeight w:val="516"/>
        </w:trPr>
        <w:tc>
          <w:tcPr>
            <w:tcW w:w="1814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:rsidTr="00216457">
        <w:trPr>
          <w:trHeight w:val="516"/>
        </w:trPr>
        <w:tc>
          <w:tcPr>
            <w:tcW w:w="1814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:rsidTr="00216457">
        <w:trPr>
          <w:trHeight w:val="516"/>
        </w:trPr>
        <w:tc>
          <w:tcPr>
            <w:tcW w:w="1814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:rsidTr="00216457">
        <w:trPr>
          <w:trHeight w:val="516"/>
        </w:trPr>
        <w:tc>
          <w:tcPr>
            <w:tcW w:w="1814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:rsidTr="00216457">
        <w:trPr>
          <w:trHeight w:val="516"/>
        </w:trPr>
        <w:tc>
          <w:tcPr>
            <w:tcW w:w="1814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:rsidTr="00216457">
        <w:trPr>
          <w:trHeight w:val="516"/>
        </w:trPr>
        <w:tc>
          <w:tcPr>
            <w:tcW w:w="1814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:rsidTr="00216457">
        <w:trPr>
          <w:trHeight w:val="516"/>
        </w:trPr>
        <w:tc>
          <w:tcPr>
            <w:tcW w:w="1814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:rsidTr="00216457">
        <w:trPr>
          <w:trHeight w:val="557"/>
        </w:trPr>
        <w:tc>
          <w:tcPr>
            <w:tcW w:w="8901" w:type="dxa"/>
            <w:gridSpan w:val="5"/>
            <w:vAlign w:val="center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AC5CF7" w:rsidRPr="00182F1A" w:rsidTr="00653301">
        <w:trPr>
          <w:trHeight w:val="677"/>
        </w:trPr>
        <w:tc>
          <w:tcPr>
            <w:tcW w:w="8901" w:type="dxa"/>
            <w:gridSpan w:val="5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:rsidR="00060D91" w:rsidRPr="00060D91" w:rsidRDefault="00060D91" w:rsidP="00060D91">
      <w:pPr>
        <w:numPr>
          <w:ilvl w:val="0"/>
          <w:numId w:val="3"/>
        </w:numPr>
        <w:spacing w:before="120" w:after="120" w:line="280" w:lineRule="exact"/>
        <w:ind w:left="851" w:right="11" w:hanging="284"/>
        <w:jc w:val="both"/>
        <w:rPr>
          <w:rFonts w:ascii="Arial" w:hAnsi="Arial" w:cs="Arial"/>
        </w:rPr>
      </w:pPr>
      <w:r w:rsidRPr="00060D91">
        <w:rPr>
          <w:rFonts w:ascii="Arial" w:hAnsi="Arial" w:cs="Arial"/>
          <w:b/>
        </w:rPr>
        <w:t>NEL CASO DI ALTRO TIPO DI SOCIETA’ O CONSORZIO</w:t>
      </w:r>
      <w:r w:rsidRPr="00060D91">
        <w:rPr>
          <w:rFonts w:ascii="Arial" w:hAnsi="Arial" w:cs="Arial"/>
        </w:rPr>
        <w:t xml:space="preserve">] </w:t>
      </w:r>
      <w:r w:rsidRPr="00060D91">
        <w:rPr>
          <w:rFonts w:ascii="Arial" w:hAnsi="Arial" w:cs="Arial"/>
          <w:u w:val="single"/>
        </w:rPr>
        <w:t>i membri del consiglio di amministrazione cui sia stata conferita la legale rappresentanza, ivi compresi institori e procuratori generali, l’amministratore di fatto, i membri degli organi con poteri di direzione e di vigilanza</w:t>
      </w:r>
      <w:r w:rsidRPr="00060D91">
        <w:rPr>
          <w:rFonts w:ascii="Arial" w:hAnsi="Arial" w:cs="Arial"/>
          <w:iCs/>
          <w:vertAlign w:val="superscript"/>
        </w:rPr>
        <w:footnoteReference w:id="2"/>
      </w:r>
      <w:r w:rsidRPr="00060D91">
        <w:rPr>
          <w:rFonts w:ascii="Arial" w:hAnsi="Arial" w:cs="Arial"/>
        </w:rPr>
        <w:t xml:space="preserve">, </w:t>
      </w:r>
      <w:r w:rsidRPr="00060D91">
        <w:rPr>
          <w:rFonts w:ascii="Arial" w:hAnsi="Arial" w:cs="Arial"/>
          <w:u w:val="single"/>
        </w:rPr>
        <w:t>i soggetti muniti di poteri di rappresentanza, di direzione e di controllo</w:t>
      </w:r>
      <w:r w:rsidRPr="00060D91">
        <w:rPr>
          <w:rFonts w:ascii="Arial" w:hAnsi="Arial" w:cs="Arial"/>
          <w:iCs/>
          <w:vertAlign w:val="superscript"/>
        </w:rPr>
        <w:footnoteReference w:id="3"/>
      </w:r>
      <w:r w:rsidRPr="00060D91">
        <w:rPr>
          <w:rFonts w:ascii="Arial" w:hAnsi="Arial" w:cs="Arial"/>
        </w:rPr>
        <w:t>, i direttori tecnici (ove presenti), il socio unico,</w:t>
      </w:r>
      <w:r w:rsidR="00A01894" w:rsidRPr="00A01894">
        <w:rPr>
          <w:rFonts w:asciiTheme="minorHAnsi" w:eastAsia="Times New Roman" w:hAnsiTheme="minorHAnsi" w:cstheme="minorHAnsi"/>
          <w:sz w:val="24"/>
          <w:szCs w:val="24"/>
          <w:lang w:eastAsia="it-IT"/>
        </w:rPr>
        <w:t xml:space="preserve"> </w:t>
      </w:r>
      <w:r w:rsidR="00A01894">
        <w:rPr>
          <w:rFonts w:asciiTheme="minorHAnsi" w:eastAsia="Times New Roman" w:hAnsiTheme="minorHAnsi" w:cstheme="minorHAnsi"/>
          <w:sz w:val="24"/>
          <w:szCs w:val="24"/>
          <w:lang w:eastAsia="it-IT"/>
        </w:rPr>
        <w:t>l’</w:t>
      </w:r>
      <w:r w:rsidR="00A01894">
        <w:rPr>
          <w:rFonts w:ascii="Arial" w:hAnsi="Arial" w:cs="Arial"/>
        </w:rPr>
        <w:t>Amministratore di fatt</w:t>
      </w:r>
      <w:r w:rsidR="00A01894" w:rsidRPr="00060D91">
        <w:rPr>
          <w:rFonts w:ascii="Arial" w:hAnsi="Arial" w:cs="Arial"/>
        </w:rPr>
        <w:t>o,</w:t>
      </w:r>
      <w:r w:rsidR="00A01894" w:rsidRPr="00A01894">
        <w:rPr>
          <w:rFonts w:asciiTheme="minorHAnsi" w:eastAsia="Times New Roman" w:hAnsiTheme="minorHAnsi" w:cstheme="minorHAnsi"/>
          <w:sz w:val="24"/>
          <w:szCs w:val="24"/>
          <w:lang w:eastAsia="it-IT"/>
        </w:rPr>
        <w:t xml:space="preserve"> </w:t>
      </w:r>
      <w:r w:rsidR="00A01894">
        <w:rPr>
          <w:rFonts w:ascii="Arial" w:hAnsi="Arial" w:cs="Arial"/>
          <w:vertAlign w:val="superscript"/>
        </w:rPr>
        <w:t xml:space="preserve"> </w:t>
      </w:r>
      <w:r w:rsidRPr="00060D91">
        <w:rPr>
          <w:rFonts w:ascii="Arial" w:hAnsi="Arial" w:cs="Arial"/>
        </w:rPr>
        <w:t xml:space="preserve">sono </w:t>
      </w:r>
      <w:r w:rsidRPr="00060D91">
        <w:rPr>
          <w:rFonts w:ascii="Arial" w:hAnsi="Arial" w:cs="Arial"/>
          <w:i/>
        </w:rPr>
        <w:t>(indicare nominativi – compreso il sottoscrittore - qualifica, luogo e data di nascita, residenza)</w:t>
      </w:r>
      <w:r w:rsidRPr="00060D91">
        <w:rPr>
          <w:rFonts w:ascii="Arial" w:hAnsi="Arial" w:cs="Arial"/>
        </w:rPr>
        <w:t xml:space="preserve">: </w:t>
      </w:r>
    </w:p>
    <w:p w:rsidR="00060D91" w:rsidRPr="00060D91" w:rsidRDefault="00060D91" w:rsidP="00060D91">
      <w:pPr>
        <w:numPr>
          <w:ilvl w:val="0"/>
          <w:numId w:val="5"/>
        </w:numPr>
        <w:spacing w:before="120" w:after="120" w:line="280" w:lineRule="exact"/>
        <w:ind w:left="1570" w:right="11" w:hanging="357"/>
        <w:jc w:val="both"/>
        <w:rPr>
          <w:rFonts w:ascii="Arial" w:hAnsi="Arial" w:cs="Arial"/>
          <w:b/>
        </w:rPr>
      </w:pPr>
      <w:r w:rsidRPr="00060D91">
        <w:rPr>
          <w:rFonts w:ascii="Arial" w:hAnsi="Arial" w:cs="Arial"/>
          <w:b/>
        </w:rPr>
        <w:t>[</w:t>
      </w:r>
      <w:r w:rsidRPr="00060D91">
        <w:rPr>
          <w:rFonts w:ascii="Arial" w:hAnsi="Arial" w:cs="Arial"/>
          <w:b/>
          <w:i/>
        </w:rPr>
        <w:t>nel caso di Società con sistema di amministrazione tradizionale e monistico</w:t>
      </w:r>
      <w:r w:rsidRPr="00060D91">
        <w:rPr>
          <w:rFonts w:ascii="Arial" w:hAnsi="Arial" w:cs="Arial"/>
          <w:b/>
        </w:rPr>
        <w:t xml:space="preserve">] </w:t>
      </w:r>
      <w:r>
        <w:rPr>
          <w:rFonts w:ascii="Arial" w:hAnsi="Arial" w:cs="Arial"/>
          <w:b/>
        </w:rPr>
        <w:t xml:space="preserve">   </w:t>
      </w:r>
      <w:r w:rsidRPr="00060D91">
        <w:rPr>
          <w:rFonts w:ascii="Arial" w:hAnsi="Arial" w:cs="Arial"/>
          <w:b/>
        </w:rPr>
        <w:t>Membri del consiglio di amministrazione cui sia stata conferita la legale rappresentanza (presidente del CDA, amministratore unico, amministratori delegati anche se titolari di una delega limitata a determinate attività ma che per tali attività conferisca poteri di rappresentanza):</w:t>
      </w:r>
    </w:p>
    <w:tbl>
      <w:tblPr>
        <w:tblStyle w:val="Grigliatabella"/>
        <w:tblW w:w="8826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799"/>
        <w:gridCol w:w="2108"/>
        <w:gridCol w:w="1621"/>
        <w:gridCol w:w="1471"/>
        <w:gridCol w:w="1827"/>
      </w:tblGrid>
      <w:tr w:rsidR="00AC5CF7" w:rsidRPr="00182F1A" w:rsidTr="00060D91">
        <w:trPr>
          <w:trHeight w:val="478"/>
        </w:trPr>
        <w:tc>
          <w:tcPr>
            <w:tcW w:w="1799" w:type="dxa"/>
            <w:shd w:val="clear" w:color="auto" w:fill="00529E"/>
            <w:vAlign w:val="center"/>
          </w:tcPr>
          <w:p w:rsidR="00AC5CF7" w:rsidRPr="00182F1A" w:rsidRDefault="00AC5CF7" w:rsidP="00AB727A">
            <w:pPr>
              <w:ind w:right="11"/>
              <w:jc w:val="both"/>
              <w:rPr>
                <w:rFonts w:ascii="Arial" w:hAnsi="Arial" w:cs="Arial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2108" w:type="dxa"/>
            <w:shd w:val="clear" w:color="auto" w:fill="00529E"/>
            <w:vAlign w:val="center"/>
          </w:tcPr>
          <w:p w:rsidR="00AC5CF7" w:rsidRPr="00182F1A" w:rsidRDefault="00AC5CF7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Qualifica</w:t>
            </w:r>
          </w:p>
          <w:p w:rsidR="00AC5CF7" w:rsidRPr="00182F1A" w:rsidRDefault="00AC5CF7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(nel caso in cui un soggetto ricopra più qualifiche indicarle tutte)</w:t>
            </w:r>
          </w:p>
        </w:tc>
        <w:tc>
          <w:tcPr>
            <w:tcW w:w="1621" w:type="dxa"/>
            <w:shd w:val="clear" w:color="auto" w:fill="00529E"/>
            <w:vAlign w:val="center"/>
          </w:tcPr>
          <w:p w:rsidR="00AC5CF7" w:rsidRPr="00182F1A" w:rsidRDefault="00AC5CF7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71" w:type="dxa"/>
            <w:shd w:val="clear" w:color="auto" w:fill="00529E"/>
            <w:vAlign w:val="center"/>
          </w:tcPr>
          <w:p w:rsidR="00AC5CF7" w:rsidRPr="00182F1A" w:rsidRDefault="00AC5CF7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27" w:type="dxa"/>
            <w:shd w:val="clear" w:color="auto" w:fill="00529E"/>
            <w:vAlign w:val="center"/>
          </w:tcPr>
          <w:p w:rsidR="00AC5CF7" w:rsidRPr="00182F1A" w:rsidRDefault="00AC5CF7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AC5CF7" w:rsidRPr="00182F1A" w:rsidTr="00060D91">
        <w:trPr>
          <w:trHeight w:val="489"/>
        </w:trPr>
        <w:tc>
          <w:tcPr>
            <w:tcW w:w="1799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08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21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71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27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:rsidTr="00060D91">
        <w:trPr>
          <w:trHeight w:val="489"/>
        </w:trPr>
        <w:tc>
          <w:tcPr>
            <w:tcW w:w="1799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08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21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71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27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:rsidTr="00060D91">
        <w:trPr>
          <w:trHeight w:val="489"/>
        </w:trPr>
        <w:tc>
          <w:tcPr>
            <w:tcW w:w="1799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08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21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71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27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:rsidTr="00060D91">
        <w:trPr>
          <w:trHeight w:val="489"/>
        </w:trPr>
        <w:tc>
          <w:tcPr>
            <w:tcW w:w="1799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08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21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71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27" w:type="dxa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C5CF7" w:rsidRPr="00182F1A" w:rsidTr="00E46AD8">
        <w:trPr>
          <w:trHeight w:val="528"/>
        </w:trPr>
        <w:tc>
          <w:tcPr>
            <w:tcW w:w="8826" w:type="dxa"/>
            <w:gridSpan w:val="5"/>
            <w:vAlign w:val="center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AC5CF7" w:rsidRPr="00182F1A" w:rsidTr="00E46AD8">
        <w:trPr>
          <w:trHeight w:val="609"/>
        </w:trPr>
        <w:tc>
          <w:tcPr>
            <w:tcW w:w="8826" w:type="dxa"/>
            <w:gridSpan w:val="5"/>
          </w:tcPr>
          <w:p w:rsidR="00AC5CF7" w:rsidRPr="00182F1A" w:rsidRDefault="00AC5C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:rsidR="00060D91" w:rsidRPr="00060D91" w:rsidRDefault="00060D91" w:rsidP="00060D91">
      <w:pPr>
        <w:numPr>
          <w:ilvl w:val="0"/>
          <w:numId w:val="5"/>
        </w:numPr>
        <w:spacing w:before="120" w:after="120" w:line="280" w:lineRule="exact"/>
        <w:ind w:left="1570" w:right="11" w:hanging="357"/>
        <w:jc w:val="both"/>
        <w:rPr>
          <w:rFonts w:ascii="Arial" w:hAnsi="Arial" w:cs="Arial"/>
          <w:b/>
        </w:rPr>
      </w:pPr>
      <w:r w:rsidRPr="00060D91">
        <w:rPr>
          <w:rFonts w:ascii="Arial" w:hAnsi="Arial" w:cs="Arial"/>
          <w:b/>
        </w:rPr>
        <w:lastRenderedPageBreak/>
        <w:t>Amministratore di fatto</w:t>
      </w:r>
      <w:r w:rsidRPr="00060D91">
        <w:rPr>
          <w:rFonts w:ascii="Arial" w:hAnsi="Arial" w:cs="Arial"/>
          <w:b/>
          <w:vertAlign w:val="superscript"/>
        </w:rPr>
        <w:footnoteReference w:id="4"/>
      </w:r>
      <w:r w:rsidRPr="00060D91">
        <w:rPr>
          <w:rFonts w:ascii="Arial" w:hAnsi="Arial" w:cs="Arial"/>
          <w:b/>
        </w:rPr>
        <w:t>:</w:t>
      </w:r>
    </w:p>
    <w:tbl>
      <w:tblPr>
        <w:tblStyle w:val="Grigliatabella1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2126"/>
        <w:gridCol w:w="1635"/>
        <w:gridCol w:w="1484"/>
        <w:gridCol w:w="1842"/>
      </w:tblGrid>
      <w:tr w:rsidR="00060D91" w:rsidRPr="00060D91" w:rsidTr="00060D91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:rsidR="00060D91" w:rsidRPr="00B5559D" w:rsidRDefault="00060D91" w:rsidP="00AB727A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B5559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 xml:space="preserve">Cognome e Nome </w:t>
            </w:r>
          </w:p>
        </w:tc>
        <w:tc>
          <w:tcPr>
            <w:tcW w:w="2126" w:type="dxa"/>
            <w:shd w:val="clear" w:color="auto" w:fill="00529E"/>
            <w:vAlign w:val="center"/>
          </w:tcPr>
          <w:p w:rsidR="00060D91" w:rsidRPr="00B5559D" w:rsidRDefault="00060D91" w:rsidP="00AB727A">
            <w:pPr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B5559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Qualifica</w:t>
            </w:r>
          </w:p>
          <w:p w:rsidR="00060D91" w:rsidRPr="00B5559D" w:rsidRDefault="00060D91" w:rsidP="00AB727A">
            <w:pPr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B5559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(nel caso in cui il soggetto ricopra formalmente altre qualifiche non gestorie)</w:t>
            </w:r>
          </w:p>
        </w:tc>
        <w:tc>
          <w:tcPr>
            <w:tcW w:w="1635" w:type="dxa"/>
            <w:shd w:val="clear" w:color="auto" w:fill="00529E"/>
            <w:vAlign w:val="center"/>
          </w:tcPr>
          <w:p w:rsidR="00060D91" w:rsidRPr="00B5559D" w:rsidRDefault="00060D91" w:rsidP="00AB727A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B5559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:rsidR="00060D91" w:rsidRPr="00B5559D" w:rsidRDefault="00060D91" w:rsidP="00AB727A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B5559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:rsidR="00060D91" w:rsidRPr="00B5559D" w:rsidRDefault="00060D91" w:rsidP="00AB727A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B5559D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060D91" w:rsidRPr="00060D91" w:rsidTr="00060D91">
        <w:trPr>
          <w:trHeight w:val="516"/>
        </w:trPr>
        <w:tc>
          <w:tcPr>
            <w:tcW w:w="1814" w:type="dxa"/>
          </w:tcPr>
          <w:p w:rsidR="00060D91" w:rsidRPr="00060D91" w:rsidRDefault="00060D91" w:rsidP="00060D91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60D91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60D91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060D91">
              <w:rPr>
                <w:rFonts w:ascii="Arial" w:hAnsi="Arial" w:cs="Arial"/>
                <w:b/>
              </w:rPr>
            </w:r>
            <w:r w:rsidRPr="00060D91">
              <w:rPr>
                <w:rFonts w:ascii="Arial" w:hAnsi="Arial" w:cs="Arial"/>
                <w:b/>
              </w:rPr>
              <w:fldChar w:fldCharType="separate"/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:rsidR="00060D91" w:rsidRPr="00060D91" w:rsidRDefault="00060D91" w:rsidP="00060D91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60D91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60D91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060D91">
              <w:rPr>
                <w:rFonts w:ascii="Arial" w:hAnsi="Arial" w:cs="Arial"/>
                <w:b/>
              </w:rPr>
            </w:r>
            <w:r w:rsidRPr="00060D91">
              <w:rPr>
                <w:rFonts w:ascii="Arial" w:hAnsi="Arial" w:cs="Arial"/>
                <w:b/>
              </w:rPr>
              <w:fldChar w:fldCharType="separate"/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:rsidR="00060D91" w:rsidRPr="00060D91" w:rsidRDefault="00060D91" w:rsidP="00060D91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60D91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60D91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060D91">
              <w:rPr>
                <w:rFonts w:ascii="Arial" w:hAnsi="Arial" w:cs="Arial"/>
                <w:b/>
              </w:rPr>
            </w:r>
            <w:r w:rsidRPr="00060D91">
              <w:rPr>
                <w:rFonts w:ascii="Arial" w:hAnsi="Arial" w:cs="Arial"/>
                <w:b/>
              </w:rPr>
              <w:fldChar w:fldCharType="separate"/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:rsidR="00060D91" w:rsidRPr="00060D91" w:rsidRDefault="00060D91" w:rsidP="00060D91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60D91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60D91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060D91">
              <w:rPr>
                <w:rFonts w:ascii="Arial" w:hAnsi="Arial" w:cs="Arial"/>
                <w:b/>
              </w:rPr>
            </w:r>
            <w:r w:rsidRPr="00060D91">
              <w:rPr>
                <w:rFonts w:ascii="Arial" w:hAnsi="Arial" w:cs="Arial"/>
                <w:b/>
              </w:rPr>
              <w:fldChar w:fldCharType="separate"/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:rsidR="00060D91" w:rsidRPr="00060D91" w:rsidRDefault="00060D91" w:rsidP="00060D91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60D91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060D91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060D91">
              <w:rPr>
                <w:rFonts w:ascii="Arial" w:hAnsi="Arial" w:cs="Arial"/>
                <w:b/>
              </w:rPr>
            </w:r>
            <w:r w:rsidRPr="00060D91">
              <w:rPr>
                <w:rFonts w:ascii="Arial" w:hAnsi="Arial" w:cs="Arial"/>
                <w:b/>
              </w:rPr>
              <w:fldChar w:fldCharType="separate"/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060D91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8074AD" w:rsidRPr="00B5559D" w:rsidRDefault="00B5559D" w:rsidP="00EF373F">
      <w:pPr>
        <w:pStyle w:val="Paragrafoelenco"/>
        <w:numPr>
          <w:ilvl w:val="0"/>
          <w:numId w:val="5"/>
        </w:numPr>
        <w:spacing w:before="120" w:after="120" w:line="280" w:lineRule="exact"/>
        <w:ind w:left="1570" w:right="11" w:hanging="357"/>
        <w:jc w:val="both"/>
        <w:rPr>
          <w:rFonts w:ascii="Arial" w:hAnsi="Arial" w:cs="Arial"/>
          <w:b/>
        </w:rPr>
      </w:pPr>
      <w:r w:rsidRPr="00B5559D">
        <w:rPr>
          <w:rFonts w:ascii="Arial" w:hAnsi="Arial" w:cs="Arial"/>
          <w:b/>
        </w:rPr>
        <w:t xml:space="preserve"> </w:t>
      </w:r>
      <w:r w:rsidR="00AA6082" w:rsidRPr="00B5559D">
        <w:rPr>
          <w:rFonts w:ascii="Arial" w:hAnsi="Arial" w:cs="Arial"/>
          <w:b/>
        </w:rPr>
        <w:t>[</w:t>
      </w:r>
      <w:r w:rsidR="00AA6082" w:rsidRPr="00B5559D">
        <w:rPr>
          <w:rFonts w:ascii="Arial" w:hAnsi="Arial" w:cs="Arial"/>
          <w:b/>
          <w:i/>
        </w:rPr>
        <w:t>Nel caso di società con sistema di amministrazione tradizionale</w:t>
      </w:r>
      <w:r w:rsidR="00AA6082" w:rsidRPr="00B5559D">
        <w:rPr>
          <w:rFonts w:ascii="Arial" w:hAnsi="Arial" w:cs="Arial"/>
          <w:b/>
        </w:rPr>
        <w:t xml:space="preserve">] </w:t>
      </w:r>
      <w:r w:rsidR="00923DAF">
        <w:rPr>
          <w:rFonts w:ascii="Arial" w:hAnsi="Arial" w:cs="Arial"/>
          <w:b/>
        </w:rPr>
        <w:t xml:space="preserve">  </w:t>
      </w:r>
      <w:r w:rsidR="00AA6082" w:rsidRPr="00B5559D">
        <w:rPr>
          <w:rFonts w:ascii="Arial" w:hAnsi="Arial" w:cs="Arial"/>
          <w:b/>
        </w:rPr>
        <w:t>Membri del collegio sindacale: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2126"/>
        <w:gridCol w:w="1635"/>
        <w:gridCol w:w="1484"/>
        <w:gridCol w:w="1842"/>
      </w:tblGrid>
      <w:tr w:rsidR="008074AD" w:rsidRPr="00182F1A" w:rsidTr="00B5559D">
        <w:trPr>
          <w:trHeight w:val="892"/>
        </w:trPr>
        <w:tc>
          <w:tcPr>
            <w:tcW w:w="1814" w:type="dxa"/>
            <w:shd w:val="clear" w:color="auto" w:fill="00529E"/>
            <w:vAlign w:val="center"/>
          </w:tcPr>
          <w:p w:rsidR="008074AD" w:rsidRPr="00182F1A" w:rsidRDefault="008074AD" w:rsidP="00AB727A">
            <w:pPr>
              <w:ind w:right="11"/>
              <w:jc w:val="both"/>
              <w:rPr>
                <w:rFonts w:ascii="Arial" w:hAnsi="Arial" w:cs="Arial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2126" w:type="dxa"/>
            <w:shd w:val="clear" w:color="auto" w:fill="00529E"/>
            <w:vAlign w:val="center"/>
          </w:tcPr>
          <w:p w:rsidR="008074AD" w:rsidRPr="00182F1A" w:rsidRDefault="008074AD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Qualifica</w:t>
            </w:r>
          </w:p>
          <w:p w:rsidR="008074AD" w:rsidRPr="00182F1A" w:rsidRDefault="008074AD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(nel caso in cui un soggetto ricopra più qualifiche indicarle tutte)</w:t>
            </w:r>
          </w:p>
        </w:tc>
        <w:tc>
          <w:tcPr>
            <w:tcW w:w="1635" w:type="dxa"/>
            <w:shd w:val="clear" w:color="auto" w:fill="00529E"/>
            <w:vAlign w:val="center"/>
          </w:tcPr>
          <w:p w:rsidR="008074AD" w:rsidRPr="00182F1A" w:rsidRDefault="008074AD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:rsidR="008074AD" w:rsidRPr="00182F1A" w:rsidRDefault="008074AD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:rsidR="008074AD" w:rsidRPr="00182F1A" w:rsidRDefault="008074AD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8074AD" w:rsidRPr="00182F1A" w:rsidTr="00F21838">
        <w:trPr>
          <w:trHeight w:val="516"/>
        </w:trPr>
        <w:tc>
          <w:tcPr>
            <w:tcW w:w="1814" w:type="dxa"/>
          </w:tcPr>
          <w:p w:rsidR="008074AD" w:rsidRPr="00182F1A" w:rsidRDefault="008074AD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8074AD" w:rsidRPr="00182F1A" w:rsidRDefault="008074AD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8074AD" w:rsidRPr="00182F1A" w:rsidRDefault="008074AD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8074AD" w:rsidRPr="00182F1A" w:rsidRDefault="008074AD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8074AD" w:rsidRPr="00182F1A" w:rsidRDefault="008074AD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8074AD" w:rsidRPr="00182F1A" w:rsidTr="00F21838">
        <w:trPr>
          <w:trHeight w:val="516"/>
        </w:trPr>
        <w:tc>
          <w:tcPr>
            <w:tcW w:w="1814" w:type="dxa"/>
          </w:tcPr>
          <w:p w:rsidR="008074AD" w:rsidRPr="00182F1A" w:rsidRDefault="008074AD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8074AD" w:rsidRPr="00182F1A" w:rsidRDefault="008074AD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8074AD" w:rsidRPr="00182F1A" w:rsidRDefault="008074AD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8074AD" w:rsidRPr="00182F1A" w:rsidRDefault="008074AD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8074AD" w:rsidRPr="00182F1A" w:rsidRDefault="008074AD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8074AD" w:rsidRPr="00182F1A" w:rsidTr="00F21838">
        <w:trPr>
          <w:trHeight w:val="516"/>
        </w:trPr>
        <w:tc>
          <w:tcPr>
            <w:tcW w:w="1814" w:type="dxa"/>
          </w:tcPr>
          <w:p w:rsidR="008074AD" w:rsidRPr="00182F1A" w:rsidRDefault="008074AD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8074AD" w:rsidRPr="00182F1A" w:rsidRDefault="008074AD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8074AD" w:rsidRPr="00182F1A" w:rsidRDefault="008074AD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8074AD" w:rsidRPr="00182F1A" w:rsidRDefault="008074AD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8074AD" w:rsidRPr="00182F1A" w:rsidRDefault="008074AD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8074AD" w:rsidRPr="00182F1A" w:rsidTr="00F21838">
        <w:trPr>
          <w:trHeight w:val="516"/>
        </w:trPr>
        <w:tc>
          <w:tcPr>
            <w:tcW w:w="1814" w:type="dxa"/>
          </w:tcPr>
          <w:p w:rsidR="008074AD" w:rsidRPr="00182F1A" w:rsidRDefault="008074AD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8074AD" w:rsidRPr="00182F1A" w:rsidRDefault="008074AD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8074AD" w:rsidRPr="00182F1A" w:rsidRDefault="008074AD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8074AD" w:rsidRPr="00182F1A" w:rsidRDefault="008074AD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8074AD" w:rsidRPr="00182F1A" w:rsidRDefault="008074AD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8074AD" w:rsidRPr="00182F1A" w:rsidTr="00F21838">
        <w:trPr>
          <w:trHeight w:val="557"/>
        </w:trPr>
        <w:tc>
          <w:tcPr>
            <w:tcW w:w="8901" w:type="dxa"/>
            <w:gridSpan w:val="5"/>
            <w:vAlign w:val="center"/>
          </w:tcPr>
          <w:p w:rsidR="008074AD" w:rsidRPr="00182F1A" w:rsidRDefault="008074AD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8074AD" w:rsidRPr="00182F1A" w:rsidTr="00E46AD8">
        <w:trPr>
          <w:trHeight w:val="521"/>
        </w:trPr>
        <w:tc>
          <w:tcPr>
            <w:tcW w:w="8901" w:type="dxa"/>
            <w:gridSpan w:val="5"/>
          </w:tcPr>
          <w:p w:rsidR="008074AD" w:rsidRPr="00182F1A" w:rsidRDefault="008074AD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:rsidR="00653301" w:rsidRPr="00923DAF" w:rsidRDefault="00AA6082" w:rsidP="00B5559D">
      <w:pPr>
        <w:pStyle w:val="Paragrafoelenco"/>
        <w:numPr>
          <w:ilvl w:val="0"/>
          <w:numId w:val="5"/>
        </w:numPr>
        <w:spacing w:before="120" w:after="120" w:line="280" w:lineRule="exact"/>
        <w:ind w:left="1570" w:right="11" w:hanging="357"/>
        <w:jc w:val="both"/>
        <w:rPr>
          <w:rFonts w:ascii="Arial" w:hAnsi="Arial" w:cs="Arial"/>
          <w:b/>
        </w:rPr>
      </w:pPr>
      <w:r w:rsidRPr="00B5559D">
        <w:rPr>
          <w:rFonts w:ascii="Arial" w:hAnsi="Arial" w:cs="Arial"/>
          <w:b/>
        </w:rPr>
        <w:t>[</w:t>
      </w:r>
      <w:r w:rsidRPr="00B5559D">
        <w:rPr>
          <w:rFonts w:ascii="Arial" w:hAnsi="Arial" w:cs="Arial"/>
          <w:b/>
          <w:i/>
        </w:rPr>
        <w:t>Nel caso di società con sistema di amministrazione monistico</w:t>
      </w:r>
      <w:r w:rsidRPr="00B5559D">
        <w:rPr>
          <w:rFonts w:ascii="Arial" w:hAnsi="Arial" w:cs="Arial"/>
          <w:b/>
        </w:rPr>
        <w:t xml:space="preserve">] </w:t>
      </w:r>
      <w:r w:rsidR="00923DAF">
        <w:rPr>
          <w:rFonts w:ascii="Arial" w:hAnsi="Arial" w:cs="Arial"/>
          <w:b/>
        </w:rPr>
        <w:t xml:space="preserve">   </w:t>
      </w:r>
      <w:r w:rsidRPr="00923DAF">
        <w:rPr>
          <w:rFonts w:ascii="Arial" w:hAnsi="Arial" w:cs="Arial"/>
          <w:b/>
        </w:rPr>
        <w:t>Membri del comitato per il controllo sulla gestione: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3940"/>
        <w:gridCol w:w="1635"/>
        <w:gridCol w:w="1484"/>
        <w:gridCol w:w="1842"/>
      </w:tblGrid>
      <w:tr w:rsidR="00085CD5" w:rsidRPr="00182F1A" w:rsidTr="00F21838">
        <w:trPr>
          <w:trHeight w:val="504"/>
        </w:trPr>
        <w:tc>
          <w:tcPr>
            <w:tcW w:w="3940" w:type="dxa"/>
            <w:shd w:val="clear" w:color="auto" w:fill="00529E"/>
            <w:vAlign w:val="center"/>
          </w:tcPr>
          <w:p w:rsidR="00085CD5" w:rsidRPr="00182F1A" w:rsidRDefault="00085CD5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1635" w:type="dxa"/>
            <w:shd w:val="clear" w:color="auto" w:fill="00529E"/>
            <w:vAlign w:val="center"/>
          </w:tcPr>
          <w:p w:rsidR="00085CD5" w:rsidRPr="00182F1A" w:rsidRDefault="00085CD5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:rsidR="00085CD5" w:rsidRPr="00182F1A" w:rsidRDefault="00085CD5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:rsidR="00085CD5" w:rsidRPr="00182F1A" w:rsidRDefault="00085CD5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AA6082" w:rsidRPr="00182F1A" w:rsidTr="00F21838">
        <w:trPr>
          <w:trHeight w:val="516"/>
        </w:trPr>
        <w:tc>
          <w:tcPr>
            <w:tcW w:w="3940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A6082" w:rsidRPr="00182F1A" w:rsidTr="00F21838">
        <w:trPr>
          <w:trHeight w:val="516"/>
        </w:trPr>
        <w:tc>
          <w:tcPr>
            <w:tcW w:w="3940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A6082" w:rsidRPr="00182F1A" w:rsidTr="00F21838">
        <w:trPr>
          <w:trHeight w:val="516"/>
        </w:trPr>
        <w:tc>
          <w:tcPr>
            <w:tcW w:w="3940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A6082" w:rsidRPr="00182F1A" w:rsidTr="00F21838">
        <w:trPr>
          <w:trHeight w:val="516"/>
        </w:trPr>
        <w:tc>
          <w:tcPr>
            <w:tcW w:w="3940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8074AD" w:rsidRPr="00182F1A" w:rsidTr="00F21838">
        <w:trPr>
          <w:trHeight w:val="557"/>
        </w:trPr>
        <w:tc>
          <w:tcPr>
            <w:tcW w:w="8901" w:type="dxa"/>
            <w:gridSpan w:val="4"/>
            <w:vAlign w:val="center"/>
          </w:tcPr>
          <w:p w:rsidR="008074AD" w:rsidRPr="00182F1A" w:rsidRDefault="008074AD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8074AD" w:rsidRPr="00182F1A" w:rsidTr="00E46AD8">
        <w:trPr>
          <w:trHeight w:val="545"/>
        </w:trPr>
        <w:tc>
          <w:tcPr>
            <w:tcW w:w="8901" w:type="dxa"/>
            <w:gridSpan w:val="4"/>
          </w:tcPr>
          <w:p w:rsidR="008074AD" w:rsidRPr="00182F1A" w:rsidRDefault="008074AD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:rsidR="008074AD" w:rsidRPr="00B5559D" w:rsidRDefault="00AA6082" w:rsidP="005F38A9">
      <w:pPr>
        <w:pStyle w:val="Paragrafoelenco"/>
        <w:numPr>
          <w:ilvl w:val="0"/>
          <w:numId w:val="5"/>
        </w:numPr>
        <w:spacing w:before="120" w:after="120" w:line="280" w:lineRule="exact"/>
        <w:ind w:left="1570" w:right="11" w:hanging="357"/>
        <w:jc w:val="both"/>
        <w:rPr>
          <w:rFonts w:ascii="Arial" w:hAnsi="Arial" w:cs="Arial"/>
          <w:b/>
        </w:rPr>
      </w:pPr>
      <w:r w:rsidRPr="00B5559D">
        <w:rPr>
          <w:rFonts w:ascii="Arial" w:hAnsi="Arial" w:cs="Arial"/>
          <w:b/>
        </w:rPr>
        <w:t>[</w:t>
      </w:r>
      <w:r w:rsidRPr="00B5559D">
        <w:rPr>
          <w:rFonts w:ascii="Arial" w:hAnsi="Arial" w:cs="Arial"/>
          <w:b/>
          <w:i/>
        </w:rPr>
        <w:t>Nel caso di società con sistema di amministrazione dualistico</w:t>
      </w:r>
      <w:r w:rsidRPr="00B5559D">
        <w:rPr>
          <w:rFonts w:ascii="Arial" w:hAnsi="Arial" w:cs="Arial"/>
          <w:b/>
        </w:rPr>
        <w:t xml:space="preserve">] </w:t>
      </w:r>
      <w:r w:rsidR="00923DAF">
        <w:rPr>
          <w:rFonts w:ascii="Arial" w:hAnsi="Arial" w:cs="Arial"/>
          <w:b/>
        </w:rPr>
        <w:t xml:space="preserve">   </w:t>
      </w:r>
      <w:r w:rsidRPr="00B5559D">
        <w:rPr>
          <w:rFonts w:ascii="Arial" w:hAnsi="Arial" w:cs="Arial"/>
          <w:b/>
        </w:rPr>
        <w:t>Membri del consiglio di gestione: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3940"/>
        <w:gridCol w:w="1635"/>
        <w:gridCol w:w="1484"/>
        <w:gridCol w:w="1842"/>
      </w:tblGrid>
      <w:tr w:rsidR="00AA6082" w:rsidRPr="00182F1A" w:rsidTr="00F21838">
        <w:trPr>
          <w:trHeight w:val="504"/>
        </w:trPr>
        <w:tc>
          <w:tcPr>
            <w:tcW w:w="3940" w:type="dxa"/>
            <w:shd w:val="clear" w:color="auto" w:fill="00529E"/>
            <w:vAlign w:val="center"/>
          </w:tcPr>
          <w:p w:rsidR="00AA6082" w:rsidRPr="00182F1A" w:rsidRDefault="00AA6082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lastRenderedPageBreak/>
              <w:t>Cognome e Nome</w:t>
            </w:r>
          </w:p>
        </w:tc>
        <w:tc>
          <w:tcPr>
            <w:tcW w:w="1635" w:type="dxa"/>
            <w:shd w:val="clear" w:color="auto" w:fill="00529E"/>
            <w:vAlign w:val="center"/>
          </w:tcPr>
          <w:p w:rsidR="00AA6082" w:rsidRPr="00182F1A" w:rsidRDefault="00AA6082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:rsidR="00AA6082" w:rsidRPr="00182F1A" w:rsidRDefault="00AA6082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:rsidR="00AA6082" w:rsidRPr="00182F1A" w:rsidRDefault="00AA6082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AA6082" w:rsidRPr="00182F1A" w:rsidTr="00F21838">
        <w:trPr>
          <w:trHeight w:val="516"/>
        </w:trPr>
        <w:tc>
          <w:tcPr>
            <w:tcW w:w="3940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A6082" w:rsidRPr="00182F1A" w:rsidTr="00F21838">
        <w:trPr>
          <w:trHeight w:val="516"/>
        </w:trPr>
        <w:tc>
          <w:tcPr>
            <w:tcW w:w="3940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A6082" w:rsidRPr="00182F1A" w:rsidTr="00F21838">
        <w:trPr>
          <w:trHeight w:val="516"/>
        </w:trPr>
        <w:tc>
          <w:tcPr>
            <w:tcW w:w="3940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A6082" w:rsidRPr="00182F1A" w:rsidTr="00F21838">
        <w:trPr>
          <w:trHeight w:val="516"/>
        </w:trPr>
        <w:tc>
          <w:tcPr>
            <w:tcW w:w="3940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A6082" w:rsidRPr="00182F1A" w:rsidTr="00F21838">
        <w:trPr>
          <w:trHeight w:val="557"/>
        </w:trPr>
        <w:tc>
          <w:tcPr>
            <w:tcW w:w="8901" w:type="dxa"/>
            <w:gridSpan w:val="4"/>
            <w:vAlign w:val="center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AA6082" w:rsidRPr="00182F1A" w:rsidTr="00E46AD8">
        <w:trPr>
          <w:trHeight w:val="703"/>
        </w:trPr>
        <w:tc>
          <w:tcPr>
            <w:tcW w:w="8901" w:type="dxa"/>
            <w:gridSpan w:val="4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:rsidR="008074AD" w:rsidRPr="00B5559D" w:rsidRDefault="00AA6082" w:rsidP="00EF373F">
      <w:pPr>
        <w:pStyle w:val="Paragrafoelenco"/>
        <w:numPr>
          <w:ilvl w:val="0"/>
          <w:numId w:val="5"/>
        </w:numPr>
        <w:spacing w:before="120" w:after="120" w:line="280" w:lineRule="exact"/>
        <w:ind w:left="1570" w:right="11" w:hanging="357"/>
        <w:jc w:val="both"/>
        <w:rPr>
          <w:rFonts w:ascii="Arial" w:hAnsi="Arial" w:cs="Arial"/>
          <w:b/>
        </w:rPr>
      </w:pPr>
      <w:r w:rsidRPr="001536F5">
        <w:rPr>
          <w:rFonts w:ascii="Arial" w:hAnsi="Arial" w:cs="Arial"/>
          <w:b/>
          <w:sz w:val="20"/>
          <w:szCs w:val="20"/>
        </w:rPr>
        <w:t>[</w:t>
      </w:r>
      <w:r w:rsidRPr="00B5559D">
        <w:rPr>
          <w:rFonts w:ascii="Arial" w:hAnsi="Arial" w:cs="Arial"/>
          <w:b/>
          <w:i/>
        </w:rPr>
        <w:t>Nel caso di società con sistema di amministrazione dualistico</w:t>
      </w:r>
      <w:r w:rsidRPr="00B5559D">
        <w:rPr>
          <w:rFonts w:ascii="Arial" w:hAnsi="Arial" w:cs="Arial"/>
          <w:b/>
        </w:rPr>
        <w:t xml:space="preserve">] </w:t>
      </w:r>
      <w:r w:rsidR="00B5559D">
        <w:rPr>
          <w:rFonts w:ascii="Arial" w:hAnsi="Arial" w:cs="Arial"/>
          <w:b/>
        </w:rPr>
        <w:t xml:space="preserve"> </w:t>
      </w:r>
      <w:r w:rsidR="00923DAF">
        <w:rPr>
          <w:rFonts w:ascii="Arial" w:hAnsi="Arial" w:cs="Arial"/>
          <w:b/>
        </w:rPr>
        <w:t xml:space="preserve">   </w:t>
      </w:r>
      <w:r w:rsidRPr="00B5559D">
        <w:rPr>
          <w:rFonts w:ascii="Arial" w:hAnsi="Arial" w:cs="Arial"/>
          <w:b/>
        </w:rPr>
        <w:t>Membri del consiglio di sorveglianza: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3940"/>
        <w:gridCol w:w="1635"/>
        <w:gridCol w:w="1484"/>
        <w:gridCol w:w="1842"/>
      </w:tblGrid>
      <w:tr w:rsidR="00AA6082" w:rsidRPr="00AB727A" w:rsidTr="00F21838">
        <w:trPr>
          <w:trHeight w:val="504"/>
        </w:trPr>
        <w:tc>
          <w:tcPr>
            <w:tcW w:w="3940" w:type="dxa"/>
            <w:shd w:val="clear" w:color="auto" w:fill="00529E"/>
            <w:vAlign w:val="center"/>
          </w:tcPr>
          <w:p w:rsidR="00AA6082" w:rsidRPr="00AB727A" w:rsidRDefault="00AA6082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1635" w:type="dxa"/>
            <w:shd w:val="clear" w:color="auto" w:fill="00529E"/>
            <w:vAlign w:val="center"/>
          </w:tcPr>
          <w:p w:rsidR="00AA6082" w:rsidRPr="00AB727A" w:rsidRDefault="00AA6082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:rsidR="00AA6082" w:rsidRPr="00AB727A" w:rsidRDefault="00AA6082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:rsidR="00AA6082" w:rsidRPr="00AB727A" w:rsidRDefault="00AA6082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AA6082" w:rsidRPr="00182F1A" w:rsidTr="00F21838">
        <w:trPr>
          <w:trHeight w:val="516"/>
        </w:trPr>
        <w:tc>
          <w:tcPr>
            <w:tcW w:w="3940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A6082" w:rsidRPr="00182F1A" w:rsidTr="00F21838">
        <w:trPr>
          <w:trHeight w:val="516"/>
        </w:trPr>
        <w:tc>
          <w:tcPr>
            <w:tcW w:w="3940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A6082" w:rsidRPr="00182F1A" w:rsidTr="00F21838">
        <w:trPr>
          <w:trHeight w:val="516"/>
        </w:trPr>
        <w:tc>
          <w:tcPr>
            <w:tcW w:w="3940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A6082" w:rsidRPr="00182F1A" w:rsidTr="00F21838">
        <w:trPr>
          <w:trHeight w:val="516"/>
        </w:trPr>
        <w:tc>
          <w:tcPr>
            <w:tcW w:w="3940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A6082" w:rsidRPr="00182F1A" w:rsidTr="00F21838">
        <w:trPr>
          <w:trHeight w:val="557"/>
        </w:trPr>
        <w:tc>
          <w:tcPr>
            <w:tcW w:w="8901" w:type="dxa"/>
            <w:gridSpan w:val="4"/>
            <w:vAlign w:val="center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AA6082" w:rsidRPr="00182F1A" w:rsidTr="00E46AD8">
        <w:trPr>
          <w:trHeight w:val="658"/>
        </w:trPr>
        <w:tc>
          <w:tcPr>
            <w:tcW w:w="8901" w:type="dxa"/>
            <w:gridSpan w:val="4"/>
          </w:tcPr>
          <w:p w:rsidR="00AA6082" w:rsidRPr="00182F1A" w:rsidRDefault="00AA6082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:rsidR="008074AD" w:rsidRPr="00B5559D" w:rsidRDefault="00AA6082" w:rsidP="00EF373F">
      <w:pPr>
        <w:pStyle w:val="Paragrafoelenco"/>
        <w:numPr>
          <w:ilvl w:val="0"/>
          <w:numId w:val="5"/>
        </w:numPr>
        <w:spacing w:before="120" w:after="120" w:line="280" w:lineRule="exact"/>
        <w:ind w:left="1570" w:right="11" w:hanging="357"/>
        <w:jc w:val="both"/>
        <w:rPr>
          <w:rFonts w:ascii="Arial" w:hAnsi="Arial" w:cs="Arial"/>
          <w:b/>
        </w:rPr>
      </w:pPr>
      <w:r w:rsidRPr="00B5559D">
        <w:rPr>
          <w:rFonts w:ascii="Arial" w:hAnsi="Arial" w:cs="Arial"/>
          <w:b/>
        </w:rPr>
        <w:t>Institori e procuratori generali: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2126"/>
        <w:gridCol w:w="1635"/>
        <w:gridCol w:w="1484"/>
        <w:gridCol w:w="1842"/>
      </w:tblGrid>
      <w:tr w:rsidR="008074AD" w:rsidRPr="00AB727A" w:rsidTr="00F21838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:rsidR="008074AD" w:rsidRPr="00AB727A" w:rsidRDefault="008074AD" w:rsidP="00AB727A">
            <w:pPr>
              <w:ind w:right="11"/>
              <w:jc w:val="both"/>
              <w:rPr>
                <w:rFonts w:ascii="Arial" w:hAnsi="Arial" w:cs="Arial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2126" w:type="dxa"/>
            <w:shd w:val="clear" w:color="auto" w:fill="00529E"/>
            <w:vAlign w:val="center"/>
          </w:tcPr>
          <w:p w:rsidR="008074AD" w:rsidRPr="00AB727A" w:rsidRDefault="008074AD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Qualifica</w:t>
            </w:r>
          </w:p>
          <w:p w:rsidR="008074AD" w:rsidRPr="00AB727A" w:rsidRDefault="008074AD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(nel caso in cui un soggetto ricopra più qualifiche indicarle tutte)</w:t>
            </w:r>
          </w:p>
        </w:tc>
        <w:tc>
          <w:tcPr>
            <w:tcW w:w="1635" w:type="dxa"/>
            <w:shd w:val="clear" w:color="auto" w:fill="00529E"/>
            <w:vAlign w:val="center"/>
          </w:tcPr>
          <w:p w:rsidR="008074AD" w:rsidRPr="00AB727A" w:rsidRDefault="008074AD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:rsidR="008074AD" w:rsidRPr="00AB727A" w:rsidRDefault="008074AD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:rsidR="008074AD" w:rsidRPr="00AB727A" w:rsidRDefault="008074AD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8074AD" w:rsidRPr="00182F1A" w:rsidTr="00F21838">
        <w:trPr>
          <w:trHeight w:val="516"/>
        </w:trPr>
        <w:tc>
          <w:tcPr>
            <w:tcW w:w="1814" w:type="dxa"/>
          </w:tcPr>
          <w:p w:rsidR="008074AD" w:rsidRPr="00182F1A" w:rsidRDefault="008074AD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8074AD" w:rsidRPr="00182F1A" w:rsidRDefault="008074AD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8074AD" w:rsidRPr="00182F1A" w:rsidRDefault="008074AD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8074AD" w:rsidRPr="00182F1A" w:rsidRDefault="008074AD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8074AD" w:rsidRPr="00182F1A" w:rsidRDefault="008074AD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8074AD" w:rsidRPr="00182F1A" w:rsidTr="00F21838">
        <w:trPr>
          <w:trHeight w:val="516"/>
        </w:trPr>
        <w:tc>
          <w:tcPr>
            <w:tcW w:w="1814" w:type="dxa"/>
          </w:tcPr>
          <w:p w:rsidR="008074AD" w:rsidRPr="00182F1A" w:rsidRDefault="008074AD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8074AD" w:rsidRPr="00182F1A" w:rsidRDefault="008074AD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8074AD" w:rsidRPr="00182F1A" w:rsidRDefault="008074AD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8074AD" w:rsidRPr="00182F1A" w:rsidRDefault="008074AD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8074AD" w:rsidRPr="00182F1A" w:rsidRDefault="008074AD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8074AD" w:rsidRPr="00182F1A" w:rsidTr="00F21838">
        <w:trPr>
          <w:trHeight w:val="516"/>
        </w:trPr>
        <w:tc>
          <w:tcPr>
            <w:tcW w:w="1814" w:type="dxa"/>
          </w:tcPr>
          <w:p w:rsidR="008074AD" w:rsidRPr="00182F1A" w:rsidRDefault="008074AD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8074AD" w:rsidRPr="00182F1A" w:rsidRDefault="008074AD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8074AD" w:rsidRPr="00182F1A" w:rsidRDefault="008074AD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8074AD" w:rsidRPr="00182F1A" w:rsidRDefault="008074AD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8074AD" w:rsidRPr="00182F1A" w:rsidRDefault="008074AD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8074AD" w:rsidRPr="00182F1A" w:rsidTr="00F21838">
        <w:trPr>
          <w:trHeight w:val="516"/>
        </w:trPr>
        <w:tc>
          <w:tcPr>
            <w:tcW w:w="1814" w:type="dxa"/>
          </w:tcPr>
          <w:p w:rsidR="008074AD" w:rsidRPr="00182F1A" w:rsidRDefault="008074AD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8074AD" w:rsidRPr="00182F1A" w:rsidRDefault="008074AD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8074AD" w:rsidRPr="00182F1A" w:rsidRDefault="008074AD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8074AD" w:rsidRPr="00182F1A" w:rsidRDefault="008074AD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8074AD" w:rsidRPr="00182F1A" w:rsidRDefault="008074AD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8074AD" w:rsidRPr="00182F1A" w:rsidTr="00F21838">
        <w:trPr>
          <w:trHeight w:val="557"/>
        </w:trPr>
        <w:tc>
          <w:tcPr>
            <w:tcW w:w="8901" w:type="dxa"/>
            <w:gridSpan w:val="5"/>
            <w:vAlign w:val="center"/>
          </w:tcPr>
          <w:p w:rsidR="008074AD" w:rsidRPr="00182F1A" w:rsidRDefault="008074AD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8074AD" w:rsidRPr="00182F1A" w:rsidTr="00E46AD8">
        <w:trPr>
          <w:trHeight w:val="544"/>
        </w:trPr>
        <w:tc>
          <w:tcPr>
            <w:tcW w:w="8901" w:type="dxa"/>
            <w:gridSpan w:val="5"/>
          </w:tcPr>
          <w:p w:rsidR="00E46AD8" w:rsidRPr="00182F1A" w:rsidRDefault="008074AD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:rsidR="00085CD5" w:rsidRPr="00B5559D" w:rsidRDefault="00AA6082" w:rsidP="00EF373F">
      <w:pPr>
        <w:pStyle w:val="Paragrafoelenco"/>
        <w:numPr>
          <w:ilvl w:val="0"/>
          <w:numId w:val="5"/>
        </w:numPr>
        <w:spacing w:before="120" w:after="120" w:line="280" w:lineRule="exact"/>
        <w:ind w:left="1570" w:right="11" w:hanging="357"/>
        <w:jc w:val="both"/>
        <w:rPr>
          <w:rFonts w:ascii="Arial" w:hAnsi="Arial" w:cs="Arial"/>
          <w:b/>
        </w:rPr>
      </w:pPr>
      <w:r w:rsidRPr="00B5559D">
        <w:rPr>
          <w:rFonts w:ascii="Arial" w:hAnsi="Arial" w:cs="Arial"/>
          <w:b/>
        </w:rPr>
        <w:t>Soggetti muniti di poteri di rappresentanza</w:t>
      </w:r>
      <w:r w:rsidR="00085CD5" w:rsidRPr="00B5559D">
        <w:rPr>
          <w:rStyle w:val="Rimandonotaapidipagina"/>
          <w:rFonts w:ascii="Arial" w:hAnsi="Arial" w:cs="Arial"/>
          <w:b/>
          <w:iCs/>
        </w:rPr>
        <w:footnoteReference w:id="5"/>
      </w:r>
      <w:r w:rsidRPr="00B5559D">
        <w:rPr>
          <w:rFonts w:ascii="Arial" w:hAnsi="Arial" w:cs="Arial"/>
          <w:b/>
        </w:rPr>
        <w:t>, di direzione</w:t>
      </w:r>
      <w:r w:rsidR="00085CD5" w:rsidRPr="00B5559D">
        <w:rPr>
          <w:rStyle w:val="Rimandonotaapidipagina"/>
          <w:rFonts w:ascii="Arial" w:hAnsi="Arial" w:cs="Arial"/>
          <w:b/>
          <w:iCs/>
        </w:rPr>
        <w:footnoteReference w:id="6"/>
      </w:r>
      <w:r w:rsidRPr="00B5559D">
        <w:rPr>
          <w:rFonts w:ascii="Arial" w:hAnsi="Arial" w:cs="Arial"/>
          <w:b/>
        </w:rPr>
        <w:t xml:space="preserve"> e di controllo</w:t>
      </w:r>
      <w:r w:rsidR="00085CD5" w:rsidRPr="00B5559D">
        <w:rPr>
          <w:rStyle w:val="Rimandonotaapidipagina"/>
          <w:rFonts w:ascii="Arial" w:hAnsi="Arial" w:cs="Arial"/>
          <w:b/>
          <w:iCs/>
        </w:rPr>
        <w:footnoteReference w:id="7"/>
      </w:r>
      <w:r w:rsidRPr="00B5559D">
        <w:rPr>
          <w:rFonts w:ascii="Arial" w:hAnsi="Arial" w:cs="Arial"/>
          <w:b/>
        </w:rPr>
        <w:t>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2126"/>
        <w:gridCol w:w="1635"/>
        <w:gridCol w:w="1484"/>
        <w:gridCol w:w="1842"/>
      </w:tblGrid>
      <w:tr w:rsidR="00085CD5" w:rsidRPr="00AB727A" w:rsidTr="00F21838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:rsidR="00085CD5" w:rsidRPr="00AB727A" w:rsidRDefault="00085CD5" w:rsidP="00AB727A">
            <w:pPr>
              <w:ind w:right="11"/>
              <w:jc w:val="both"/>
              <w:rPr>
                <w:rFonts w:ascii="Arial" w:hAnsi="Arial" w:cs="Arial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2126" w:type="dxa"/>
            <w:shd w:val="clear" w:color="auto" w:fill="00529E"/>
            <w:vAlign w:val="center"/>
          </w:tcPr>
          <w:p w:rsidR="00085CD5" w:rsidRPr="00AB727A" w:rsidRDefault="00085CD5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Qualifica</w:t>
            </w:r>
          </w:p>
          <w:p w:rsidR="00085CD5" w:rsidRPr="00AB727A" w:rsidRDefault="00085CD5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(nel caso in cui un soggetto ricopra più qualifiche indicarle tutte)</w:t>
            </w:r>
          </w:p>
        </w:tc>
        <w:tc>
          <w:tcPr>
            <w:tcW w:w="1635" w:type="dxa"/>
            <w:shd w:val="clear" w:color="auto" w:fill="00529E"/>
            <w:vAlign w:val="center"/>
          </w:tcPr>
          <w:p w:rsidR="00085CD5" w:rsidRPr="00AB727A" w:rsidRDefault="00085CD5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:rsidR="00085CD5" w:rsidRPr="00AB727A" w:rsidRDefault="00085CD5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:rsidR="00085CD5" w:rsidRPr="00AB727A" w:rsidRDefault="00085CD5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085CD5" w:rsidRPr="00182F1A" w:rsidTr="00F21838">
        <w:trPr>
          <w:trHeight w:val="516"/>
        </w:trPr>
        <w:tc>
          <w:tcPr>
            <w:tcW w:w="1814" w:type="dxa"/>
          </w:tcPr>
          <w:p w:rsidR="00085CD5" w:rsidRPr="00182F1A" w:rsidRDefault="00085CD5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085CD5" w:rsidRPr="00182F1A" w:rsidRDefault="00085CD5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085CD5" w:rsidRPr="00182F1A" w:rsidRDefault="00085CD5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085CD5" w:rsidRPr="00182F1A" w:rsidRDefault="00085CD5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085CD5" w:rsidRPr="00182F1A" w:rsidRDefault="00085CD5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085CD5" w:rsidRPr="00182F1A" w:rsidTr="00F21838">
        <w:trPr>
          <w:trHeight w:val="516"/>
        </w:trPr>
        <w:tc>
          <w:tcPr>
            <w:tcW w:w="1814" w:type="dxa"/>
          </w:tcPr>
          <w:p w:rsidR="00085CD5" w:rsidRPr="00182F1A" w:rsidRDefault="00085CD5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085CD5" w:rsidRPr="00182F1A" w:rsidRDefault="00085CD5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085CD5" w:rsidRPr="00182F1A" w:rsidRDefault="00085CD5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085CD5" w:rsidRPr="00182F1A" w:rsidRDefault="00085CD5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085CD5" w:rsidRPr="00182F1A" w:rsidRDefault="00085CD5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085CD5" w:rsidRPr="00182F1A" w:rsidTr="00F21838">
        <w:trPr>
          <w:trHeight w:val="516"/>
        </w:trPr>
        <w:tc>
          <w:tcPr>
            <w:tcW w:w="1814" w:type="dxa"/>
          </w:tcPr>
          <w:p w:rsidR="00085CD5" w:rsidRPr="00182F1A" w:rsidRDefault="00085CD5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085CD5" w:rsidRPr="00182F1A" w:rsidRDefault="00085CD5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085CD5" w:rsidRPr="00182F1A" w:rsidRDefault="00085CD5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085CD5" w:rsidRPr="00182F1A" w:rsidRDefault="00085CD5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085CD5" w:rsidRPr="00182F1A" w:rsidRDefault="00085CD5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085CD5" w:rsidRPr="00182F1A" w:rsidTr="00F21838">
        <w:trPr>
          <w:trHeight w:val="516"/>
        </w:trPr>
        <w:tc>
          <w:tcPr>
            <w:tcW w:w="1814" w:type="dxa"/>
          </w:tcPr>
          <w:p w:rsidR="00085CD5" w:rsidRPr="00182F1A" w:rsidRDefault="00085CD5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:rsidR="00085CD5" w:rsidRPr="00182F1A" w:rsidRDefault="00085CD5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:rsidR="00085CD5" w:rsidRPr="00182F1A" w:rsidRDefault="00085CD5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:rsidR="00085CD5" w:rsidRPr="00182F1A" w:rsidRDefault="00085CD5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:rsidR="00085CD5" w:rsidRPr="00182F1A" w:rsidRDefault="00085CD5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085CD5" w:rsidRPr="00182F1A" w:rsidTr="00F21838">
        <w:trPr>
          <w:trHeight w:val="557"/>
        </w:trPr>
        <w:tc>
          <w:tcPr>
            <w:tcW w:w="8901" w:type="dxa"/>
            <w:gridSpan w:val="5"/>
            <w:vAlign w:val="center"/>
          </w:tcPr>
          <w:p w:rsidR="00085CD5" w:rsidRPr="00182F1A" w:rsidRDefault="00085CD5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085CD5" w:rsidRPr="00182F1A" w:rsidTr="00E46AD8">
        <w:trPr>
          <w:trHeight w:val="522"/>
        </w:trPr>
        <w:tc>
          <w:tcPr>
            <w:tcW w:w="8901" w:type="dxa"/>
            <w:gridSpan w:val="5"/>
          </w:tcPr>
          <w:p w:rsidR="00085CD5" w:rsidRPr="00182F1A" w:rsidRDefault="00085CD5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:rsidR="00085CD5" w:rsidRPr="00923DAF" w:rsidRDefault="00AA6082" w:rsidP="00EF373F">
      <w:pPr>
        <w:pStyle w:val="Paragrafoelenco"/>
        <w:numPr>
          <w:ilvl w:val="0"/>
          <w:numId w:val="5"/>
        </w:numPr>
        <w:spacing w:before="120" w:after="120" w:line="280" w:lineRule="exact"/>
        <w:ind w:left="1570" w:right="11" w:hanging="357"/>
        <w:jc w:val="both"/>
        <w:rPr>
          <w:rFonts w:ascii="Arial" w:hAnsi="Arial" w:cs="Arial"/>
          <w:b/>
        </w:rPr>
      </w:pPr>
      <w:r w:rsidRPr="00923DAF">
        <w:rPr>
          <w:rFonts w:ascii="Arial" w:hAnsi="Arial" w:cs="Arial"/>
          <w:b/>
        </w:rPr>
        <w:t>Direttori tecnici:</w:t>
      </w:r>
    </w:p>
    <w:tbl>
      <w:tblPr>
        <w:tblStyle w:val="Grigliatabella"/>
        <w:tblW w:w="8920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3948"/>
        <w:gridCol w:w="1638"/>
        <w:gridCol w:w="1487"/>
        <w:gridCol w:w="1847"/>
      </w:tblGrid>
      <w:tr w:rsidR="00AA6082" w:rsidRPr="00AB727A" w:rsidTr="00E46AD8">
        <w:trPr>
          <w:trHeight w:val="452"/>
        </w:trPr>
        <w:tc>
          <w:tcPr>
            <w:tcW w:w="3948" w:type="dxa"/>
            <w:shd w:val="clear" w:color="auto" w:fill="00529E"/>
            <w:vAlign w:val="center"/>
          </w:tcPr>
          <w:p w:rsidR="00AA6082" w:rsidRPr="00AB727A" w:rsidRDefault="00AA6082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1638" w:type="dxa"/>
            <w:shd w:val="clear" w:color="auto" w:fill="00529E"/>
            <w:vAlign w:val="center"/>
          </w:tcPr>
          <w:p w:rsidR="00AA6082" w:rsidRPr="00AB727A" w:rsidRDefault="00AA6082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7" w:type="dxa"/>
            <w:shd w:val="clear" w:color="auto" w:fill="00529E"/>
            <w:vAlign w:val="center"/>
          </w:tcPr>
          <w:p w:rsidR="00AA6082" w:rsidRPr="00AB727A" w:rsidRDefault="00AA6082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6" w:type="dxa"/>
            <w:shd w:val="clear" w:color="auto" w:fill="00529E"/>
            <w:vAlign w:val="center"/>
          </w:tcPr>
          <w:p w:rsidR="00AA6082" w:rsidRPr="00AB727A" w:rsidRDefault="00AA6082" w:rsidP="00AB727A">
            <w:pPr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AA6082" w:rsidRPr="00182F1A" w:rsidTr="00E46AD8">
        <w:trPr>
          <w:trHeight w:val="463"/>
        </w:trPr>
        <w:tc>
          <w:tcPr>
            <w:tcW w:w="3948" w:type="dxa"/>
          </w:tcPr>
          <w:p w:rsidR="00AA6082" w:rsidRPr="00182F1A" w:rsidRDefault="00AA6082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8" w:type="dxa"/>
          </w:tcPr>
          <w:p w:rsidR="00AA6082" w:rsidRPr="00182F1A" w:rsidRDefault="00AA6082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7" w:type="dxa"/>
          </w:tcPr>
          <w:p w:rsidR="00AA6082" w:rsidRPr="00182F1A" w:rsidRDefault="00AA6082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6" w:type="dxa"/>
          </w:tcPr>
          <w:p w:rsidR="00AA6082" w:rsidRPr="00182F1A" w:rsidRDefault="00AA6082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A6082" w:rsidRPr="00182F1A" w:rsidTr="00E46AD8">
        <w:trPr>
          <w:trHeight w:val="463"/>
        </w:trPr>
        <w:tc>
          <w:tcPr>
            <w:tcW w:w="3948" w:type="dxa"/>
          </w:tcPr>
          <w:p w:rsidR="00AA6082" w:rsidRPr="00182F1A" w:rsidRDefault="00AA6082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8" w:type="dxa"/>
          </w:tcPr>
          <w:p w:rsidR="00AA6082" w:rsidRPr="00182F1A" w:rsidRDefault="00AA6082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7" w:type="dxa"/>
          </w:tcPr>
          <w:p w:rsidR="00AA6082" w:rsidRPr="00182F1A" w:rsidRDefault="00AA6082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6" w:type="dxa"/>
          </w:tcPr>
          <w:p w:rsidR="00AA6082" w:rsidRPr="00182F1A" w:rsidRDefault="00AA6082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A6082" w:rsidRPr="00182F1A" w:rsidTr="00E46AD8">
        <w:trPr>
          <w:trHeight w:val="463"/>
        </w:trPr>
        <w:tc>
          <w:tcPr>
            <w:tcW w:w="3948" w:type="dxa"/>
          </w:tcPr>
          <w:p w:rsidR="00AA6082" w:rsidRPr="00182F1A" w:rsidRDefault="00AA6082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8" w:type="dxa"/>
          </w:tcPr>
          <w:p w:rsidR="00AA6082" w:rsidRPr="00182F1A" w:rsidRDefault="00AA6082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7" w:type="dxa"/>
          </w:tcPr>
          <w:p w:rsidR="00AA6082" w:rsidRPr="00182F1A" w:rsidRDefault="00AA6082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6" w:type="dxa"/>
          </w:tcPr>
          <w:p w:rsidR="00AA6082" w:rsidRPr="00182F1A" w:rsidRDefault="00AA6082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A6082" w:rsidRPr="00182F1A" w:rsidTr="00E46AD8">
        <w:trPr>
          <w:trHeight w:val="463"/>
        </w:trPr>
        <w:tc>
          <w:tcPr>
            <w:tcW w:w="3948" w:type="dxa"/>
          </w:tcPr>
          <w:p w:rsidR="00AA6082" w:rsidRPr="00182F1A" w:rsidRDefault="00AA6082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8" w:type="dxa"/>
          </w:tcPr>
          <w:p w:rsidR="00AA6082" w:rsidRPr="00182F1A" w:rsidRDefault="00AA6082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7" w:type="dxa"/>
          </w:tcPr>
          <w:p w:rsidR="00AA6082" w:rsidRPr="00182F1A" w:rsidRDefault="00AA6082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6" w:type="dxa"/>
          </w:tcPr>
          <w:p w:rsidR="00AA6082" w:rsidRPr="00182F1A" w:rsidRDefault="00AA6082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AA6082" w:rsidRPr="00182F1A" w:rsidTr="00E46AD8">
        <w:trPr>
          <w:trHeight w:val="500"/>
        </w:trPr>
        <w:tc>
          <w:tcPr>
            <w:tcW w:w="8920" w:type="dxa"/>
            <w:gridSpan w:val="4"/>
            <w:vAlign w:val="center"/>
          </w:tcPr>
          <w:p w:rsidR="00AA6082" w:rsidRPr="00182F1A" w:rsidRDefault="00AA6082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AA6082" w:rsidRPr="00182F1A" w:rsidTr="00E46AD8">
        <w:trPr>
          <w:trHeight w:val="449"/>
        </w:trPr>
        <w:tc>
          <w:tcPr>
            <w:tcW w:w="8920" w:type="dxa"/>
            <w:gridSpan w:val="4"/>
          </w:tcPr>
          <w:p w:rsidR="00AA6082" w:rsidRPr="00182F1A" w:rsidRDefault="00AA6082" w:rsidP="00181882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:rsidR="00B5559D" w:rsidRPr="00B5559D" w:rsidRDefault="00B5559D" w:rsidP="00B5559D">
      <w:pPr>
        <w:numPr>
          <w:ilvl w:val="0"/>
          <w:numId w:val="5"/>
        </w:numPr>
        <w:spacing w:before="120" w:after="120" w:line="280" w:lineRule="exact"/>
        <w:ind w:left="1570" w:right="11" w:hanging="357"/>
        <w:jc w:val="both"/>
        <w:rPr>
          <w:rFonts w:ascii="Arial" w:hAnsi="Arial" w:cs="Arial"/>
          <w:b/>
        </w:rPr>
      </w:pPr>
      <w:r w:rsidRPr="00B5559D">
        <w:rPr>
          <w:rFonts w:ascii="Arial" w:hAnsi="Arial" w:cs="Arial"/>
          <w:b/>
        </w:rPr>
        <w:t>Socio unico:</w:t>
      </w:r>
    </w:p>
    <w:p w:rsidR="00B5559D" w:rsidRPr="00B5559D" w:rsidRDefault="00B5559D" w:rsidP="00B5559D">
      <w:pPr>
        <w:spacing w:before="120" w:after="60" w:line="360" w:lineRule="auto"/>
        <w:ind w:left="1571"/>
        <w:jc w:val="both"/>
        <w:rPr>
          <w:rFonts w:ascii="Arial" w:hAnsi="Arial" w:cs="Arial"/>
          <w:b/>
          <w:u w:val="single"/>
        </w:rPr>
      </w:pPr>
      <w:r w:rsidRPr="00B5559D">
        <w:rPr>
          <w:rFonts w:ascii="Arial" w:hAnsi="Arial" w:cs="Arial"/>
          <w:b/>
          <w:u w:val="single"/>
        </w:rPr>
        <w:t>Nel caso di socio unico persona fisica:</w:t>
      </w:r>
    </w:p>
    <w:tbl>
      <w:tblPr>
        <w:tblStyle w:val="Grigliatabella2"/>
        <w:tblW w:w="6775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1635"/>
        <w:gridCol w:w="1484"/>
        <w:gridCol w:w="1842"/>
      </w:tblGrid>
      <w:tr w:rsidR="00B5559D" w:rsidRPr="00AB727A" w:rsidTr="00A56788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:rsidR="00B5559D" w:rsidRPr="00AB727A" w:rsidRDefault="00B5559D" w:rsidP="00AB727A">
            <w:pPr>
              <w:jc w:val="center"/>
              <w:rPr>
                <w:rFonts w:ascii="Arial" w:hAnsi="Arial" w:cs="Arial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 xml:space="preserve">Cognome e Nome </w:t>
            </w:r>
          </w:p>
        </w:tc>
        <w:tc>
          <w:tcPr>
            <w:tcW w:w="1635" w:type="dxa"/>
            <w:shd w:val="clear" w:color="auto" w:fill="00529E"/>
            <w:vAlign w:val="center"/>
          </w:tcPr>
          <w:p w:rsidR="00B5559D" w:rsidRPr="00AB727A" w:rsidRDefault="00B5559D" w:rsidP="00AB727A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:rsidR="00B5559D" w:rsidRPr="00AB727A" w:rsidRDefault="00B5559D" w:rsidP="00AB727A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:rsidR="00B5559D" w:rsidRPr="00AB727A" w:rsidRDefault="00B5559D" w:rsidP="00AB727A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B5559D" w:rsidRPr="00B5559D" w:rsidTr="00A56788">
        <w:trPr>
          <w:trHeight w:val="516"/>
        </w:trPr>
        <w:tc>
          <w:tcPr>
            <w:tcW w:w="1814" w:type="dxa"/>
          </w:tcPr>
          <w:p w:rsidR="00B5559D" w:rsidRPr="00B5559D" w:rsidRDefault="00B5559D" w:rsidP="00B5559D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5559D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B5559D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B5559D">
              <w:rPr>
                <w:rFonts w:ascii="Arial" w:hAnsi="Arial" w:cs="Arial"/>
                <w:b/>
              </w:rPr>
            </w:r>
            <w:r w:rsidRPr="00B5559D">
              <w:rPr>
                <w:rFonts w:ascii="Arial" w:hAnsi="Arial" w:cs="Arial"/>
                <w:b/>
              </w:rPr>
              <w:fldChar w:fldCharType="separate"/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:rsidR="00B5559D" w:rsidRPr="00B5559D" w:rsidRDefault="00B5559D" w:rsidP="00B5559D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5559D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B5559D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B5559D">
              <w:rPr>
                <w:rFonts w:ascii="Arial" w:hAnsi="Arial" w:cs="Arial"/>
                <w:b/>
              </w:rPr>
            </w:r>
            <w:r w:rsidRPr="00B5559D">
              <w:rPr>
                <w:rFonts w:ascii="Arial" w:hAnsi="Arial" w:cs="Arial"/>
                <w:b/>
              </w:rPr>
              <w:fldChar w:fldCharType="separate"/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:rsidR="00B5559D" w:rsidRPr="00B5559D" w:rsidRDefault="00B5559D" w:rsidP="00B5559D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5559D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B5559D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B5559D">
              <w:rPr>
                <w:rFonts w:ascii="Arial" w:hAnsi="Arial" w:cs="Arial"/>
                <w:b/>
              </w:rPr>
            </w:r>
            <w:r w:rsidRPr="00B5559D">
              <w:rPr>
                <w:rFonts w:ascii="Arial" w:hAnsi="Arial" w:cs="Arial"/>
                <w:b/>
              </w:rPr>
              <w:fldChar w:fldCharType="separate"/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:rsidR="00B5559D" w:rsidRPr="00B5559D" w:rsidRDefault="00B5559D" w:rsidP="00B5559D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5559D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B5559D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B5559D">
              <w:rPr>
                <w:rFonts w:ascii="Arial" w:hAnsi="Arial" w:cs="Arial"/>
                <w:b/>
              </w:rPr>
            </w:r>
            <w:r w:rsidRPr="00B5559D">
              <w:rPr>
                <w:rFonts w:ascii="Arial" w:hAnsi="Arial" w:cs="Arial"/>
                <w:b/>
              </w:rPr>
              <w:fldChar w:fldCharType="separate"/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B5559D" w:rsidRPr="00B5559D" w:rsidRDefault="00B5559D" w:rsidP="00B5559D">
      <w:pPr>
        <w:spacing w:before="120" w:after="60" w:line="360" w:lineRule="auto"/>
        <w:ind w:left="1571"/>
        <w:jc w:val="both"/>
        <w:rPr>
          <w:rFonts w:ascii="Arial" w:hAnsi="Arial" w:cs="Arial"/>
          <w:b/>
          <w:u w:val="single"/>
        </w:rPr>
      </w:pPr>
      <w:r w:rsidRPr="00B5559D">
        <w:rPr>
          <w:rFonts w:ascii="Arial" w:hAnsi="Arial" w:cs="Arial"/>
          <w:b/>
          <w:u w:val="single"/>
        </w:rPr>
        <w:t>Nel caso di socio unico persona giuridica:</w:t>
      </w:r>
    </w:p>
    <w:tbl>
      <w:tblPr>
        <w:tblStyle w:val="Grigliatabella2"/>
        <w:tblW w:w="5575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2126"/>
        <w:gridCol w:w="1635"/>
      </w:tblGrid>
      <w:tr w:rsidR="00B5559D" w:rsidRPr="00AB727A" w:rsidTr="00A56788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:rsidR="00B5559D" w:rsidRPr="00AB727A" w:rsidRDefault="00B5559D" w:rsidP="00AB727A">
            <w:pPr>
              <w:jc w:val="center"/>
              <w:rPr>
                <w:rFonts w:ascii="Arial" w:hAnsi="Arial" w:cs="Arial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lastRenderedPageBreak/>
              <w:t>Ragione sociale</w:t>
            </w:r>
          </w:p>
        </w:tc>
        <w:tc>
          <w:tcPr>
            <w:tcW w:w="2126" w:type="dxa"/>
            <w:shd w:val="clear" w:color="auto" w:fill="00529E"/>
            <w:vAlign w:val="center"/>
          </w:tcPr>
          <w:p w:rsidR="00B5559D" w:rsidRPr="00AB727A" w:rsidRDefault="00B5559D" w:rsidP="00AB727A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 xml:space="preserve">Partita IVA </w:t>
            </w:r>
          </w:p>
        </w:tc>
        <w:tc>
          <w:tcPr>
            <w:tcW w:w="1635" w:type="dxa"/>
            <w:shd w:val="clear" w:color="auto" w:fill="00529E"/>
            <w:vAlign w:val="center"/>
          </w:tcPr>
          <w:p w:rsidR="00B5559D" w:rsidRPr="00AB727A" w:rsidRDefault="00B5559D" w:rsidP="00AB727A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</w:tr>
      <w:tr w:rsidR="00B5559D" w:rsidRPr="00B5559D" w:rsidTr="00A56788">
        <w:trPr>
          <w:trHeight w:val="516"/>
        </w:trPr>
        <w:tc>
          <w:tcPr>
            <w:tcW w:w="1814" w:type="dxa"/>
          </w:tcPr>
          <w:p w:rsidR="00B5559D" w:rsidRPr="00B5559D" w:rsidRDefault="00B5559D" w:rsidP="00B5559D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5559D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B5559D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B5559D">
              <w:rPr>
                <w:rFonts w:ascii="Arial" w:hAnsi="Arial" w:cs="Arial"/>
                <w:b/>
              </w:rPr>
            </w:r>
            <w:r w:rsidRPr="00B5559D">
              <w:rPr>
                <w:rFonts w:ascii="Arial" w:hAnsi="Arial" w:cs="Arial"/>
                <w:b/>
              </w:rPr>
              <w:fldChar w:fldCharType="separate"/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:rsidR="00B5559D" w:rsidRPr="00B5559D" w:rsidRDefault="00B5559D" w:rsidP="00B5559D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5559D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B5559D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B5559D">
              <w:rPr>
                <w:rFonts w:ascii="Arial" w:hAnsi="Arial" w:cs="Arial"/>
                <w:b/>
              </w:rPr>
            </w:r>
            <w:r w:rsidRPr="00B5559D">
              <w:rPr>
                <w:rFonts w:ascii="Arial" w:hAnsi="Arial" w:cs="Arial"/>
                <w:b/>
              </w:rPr>
              <w:fldChar w:fldCharType="separate"/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:rsidR="00B5559D" w:rsidRPr="00B5559D" w:rsidRDefault="00B5559D" w:rsidP="00B5559D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5559D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B5559D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B5559D">
              <w:rPr>
                <w:rFonts w:ascii="Arial" w:hAnsi="Arial" w:cs="Arial"/>
                <w:b/>
              </w:rPr>
            </w:r>
            <w:r w:rsidRPr="00B5559D">
              <w:rPr>
                <w:rFonts w:ascii="Arial" w:hAnsi="Arial" w:cs="Arial"/>
                <w:b/>
              </w:rPr>
              <w:fldChar w:fldCharType="separate"/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B5559D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325635" w:rsidRDefault="00325635" w:rsidP="00AB727A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lang w:eastAsia="it-IT"/>
        </w:rPr>
      </w:pPr>
    </w:p>
    <w:p w:rsidR="00B24F4E" w:rsidRPr="00B11A9F" w:rsidRDefault="00B24F4E" w:rsidP="00B11A9F">
      <w:pPr>
        <w:autoSpaceDE w:val="0"/>
        <w:autoSpaceDN w:val="0"/>
        <w:adjustRightInd w:val="0"/>
        <w:spacing w:after="0" w:line="240" w:lineRule="auto"/>
        <w:ind w:firstLine="708"/>
        <w:rPr>
          <w:rFonts w:ascii="Arial" w:eastAsia="Times New Roman" w:hAnsi="Arial" w:cs="Arial"/>
          <w:b/>
          <w:color w:val="000000"/>
          <w:lang w:eastAsia="it-IT"/>
        </w:rPr>
      </w:pPr>
      <w:r w:rsidRPr="00B11A9F">
        <w:rPr>
          <w:rFonts w:ascii="Arial" w:eastAsia="Times New Roman" w:hAnsi="Arial" w:cs="Arial"/>
          <w:b/>
          <w:color w:val="000000"/>
          <w:lang w:eastAsia="it-IT"/>
        </w:rPr>
        <w:t>i relativi amministratori del Socio unico persona giuridica</w:t>
      </w:r>
      <w:r w:rsidR="00C62CC3" w:rsidRPr="00B11A9F">
        <w:rPr>
          <w:rFonts w:ascii="Arial" w:eastAsia="Times New Roman" w:hAnsi="Arial" w:cs="Arial"/>
          <w:b/>
          <w:color w:val="000000"/>
          <w:lang w:eastAsia="it-IT"/>
        </w:rPr>
        <w:t>:</w:t>
      </w:r>
    </w:p>
    <w:p w:rsidR="00B24F4E" w:rsidRPr="00B24F4E" w:rsidRDefault="00B24F4E" w:rsidP="00B24F4E">
      <w:pPr>
        <w:autoSpaceDE w:val="0"/>
        <w:autoSpaceDN w:val="0"/>
        <w:adjustRightInd w:val="0"/>
        <w:spacing w:after="0" w:line="240" w:lineRule="auto"/>
        <w:ind w:firstLine="284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tbl>
      <w:tblPr>
        <w:tblStyle w:val="Grigliatabella"/>
        <w:tblW w:w="8103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3131"/>
        <w:gridCol w:w="1638"/>
        <w:gridCol w:w="1487"/>
        <w:gridCol w:w="1847"/>
      </w:tblGrid>
      <w:tr w:rsidR="00B24F4E" w:rsidRPr="00AB727A" w:rsidTr="00C916E1">
        <w:trPr>
          <w:trHeight w:val="347"/>
        </w:trPr>
        <w:tc>
          <w:tcPr>
            <w:tcW w:w="3131" w:type="dxa"/>
            <w:shd w:val="clear" w:color="auto" w:fill="00529E"/>
          </w:tcPr>
          <w:p w:rsidR="00B24F4E" w:rsidRPr="00AB727A" w:rsidRDefault="00B24F4E" w:rsidP="00AB727A">
            <w:pPr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1638" w:type="dxa"/>
            <w:shd w:val="clear" w:color="auto" w:fill="00529E"/>
          </w:tcPr>
          <w:p w:rsidR="00B24F4E" w:rsidRPr="00AB727A" w:rsidRDefault="00B24F4E" w:rsidP="00AB727A">
            <w:pPr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7" w:type="dxa"/>
            <w:shd w:val="clear" w:color="auto" w:fill="00529E"/>
          </w:tcPr>
          <w:p w:rsidR="00B24F4E" w:rsidRPr="00AB727A" w:rsidRDefault="00B24F4E" w:rsidP="00AB727A">
            <w:pPr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7" w:type="dxa"/>
            <w:shd w:val="clear" w:color="auto" w:fill="00529E"/>
          </w:tcPr>
          <w:p w:rsidR="00B24F4E" w:rsidRPr="00AB727A" w:rsidRDefault="00B24F4E" w:rsidP="00AB727A">
            <w:pPr>
              <w:ind w:right="11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B727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Carica ricoperta</w:t>
            </w:r>
          </w:p>
        </w:tc>
      </w:tr>
      <w:tr w:rsidR="00B24F4E" w:rsidRPr="00182F1A" w:rsidTr="00B11A9F">
        <w:trPr>
          <w:trHeight w:val="463"/>
        </w:trPr>
        <w:tc>
          <w:tcPr>
            <w:tcW w:w="3131" w:type="dxa"/>
          </w:tcPr>
          <w:p w:rsidR="00B24F4E" w:rsidRPr="00182F1A" w:rsidRDefault="00B24F4E" w:rsidP="00EB7D83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8" w:type="dxa"/>
          </w:tcPr>
          <w:p w:rsidR="00B24F4E" w:rsidRPr="00182F1A" w:rsidRDefault="00B24F4E" w:rsidP="00EB7D83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7" w:type="dxa"/>
          </w:tcPr>
          <w:p w:rsidR="00B24F4E" w:rsidRPr="00182F1A" w:rsidRDefault="00B24F4E" w:rsidP="00EB7D83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7" w:type="dxa"/>
          </w:tcPr>
          <w:p w:rsidR="00B24F4E" w:rsidRPr="00182F1A" w:rsidRDefault="00B24F4E" w:rsidP="00EB7D83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B24F4E" w:rsidRPr="00182F1A" w:rsidTr="00B11A9F">
        <w:trPr>
          <w:trHeight w:val="463"/>
        </w:trPr>
        <w:tc>
          <w:tcPr>
            <w:tcW w:w="3131" w:type="dxa"/>
          </w:tcPr>
          <w:p w:rsidR="00B24F4E" w:rsidRPr="00182F1A" w:rsidRDefault="00B24F4E" w:rsidP="00EB7D83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8" w:type="dxa"/>
          </w:tcPr>
          <w:p w:rsidR="00B24F4E" w:rsidRPr="00182F1A" w:rsidRDefault="00B24F4E" w:rsidP="00EB7D83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7" w:type="dxa"/>
          </w:tcPr>
          <w:p w:rsidR="00B24F4E" w:rsidRPr="00182F1A" w:rsidRDefault="00B24F4E" w:rsidP="00EB7D83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7" w:type="dxa"/>
          </w:tcPr>
          <w:p w:rsidR="00B24F4E" w:rsidRPr="00182F1A" w:rsidRDefault="00B24F4E" w:rsidP="00EB7D83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B24F4E" w:rsidRPr="00182F1A" w:rsidTr="00B11A9F">
        <w:trPr>
          <w:trHeight w:val="463"/>
        </w:trPr>
        <w:tc>
          <w:tcPr>
            <w:tcW w:w="3131" w:type="dxa"/>
          </w:tcPr>
          <w:p w:rsidR="00B24F4E" w:rsidRPr="00182F1A" w:rsidRDefault="00B24F4E" w:rsidP="00EB7D83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8" w:type="dxa"/>
          </w:tcPr>
          <w:p w:rsidR="00B24F4E" w:rsidRPr="00182F1A" w:rsidRDefault="00B24F4E" w:rsidP="00EB7D83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7" w:type="dxa"/>
          </w:tcPr>
          <w:p w:rsidR="00B24F4E" w:rsidRPr="00182F1A" w:rsidRDefault="00B24F4E" w:rsidP="00EB7D83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7" w:type="dxa"/>
          </w:tcPr>
          <w:p w:rsidR="00B24F4E" w:rsidRPr="00182F1A" w:rsidRDefault="00B24F4E" w:rsidP="00EB7D83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B24F4E" w:rsidRPr="00182F1A" w:rsidTr="00B11A9F">
        <w:trPr>
          <w:trHeight w:val="463"/>
        </w:trPr>
        <w:tc>
          <w:tcPr>
            <w:tcW w:w="3131" w:type="dxa"/>
          </w:tcPr>
          <w:p w:rsidR="00B24F4E" w:rsidRPr="00182F1A" w:rsidRDefault="00B24F4E" w:rsidP="00EB7D83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8" w:type="dxa"/>
          </w:tcPr>
          <w:p w:rsidR="00B24F4E" w:rsidRPr="00182F1A" w:rsidRDefault="00B24F4E" w:rsidP="00EB7D83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7" w:type="dxa"/>
          </w:tcPr>
          <w:p w:rsidR="00B24F4E" w:rsidRPr="00182F1A" w:rsidRDefault="00B24F4E" w:rsidP="00EB7D83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7" w:type="dxa"/>
          </w:tcPr>
          <w:p w:rsidR="00B24F4E" w:rsidRPr="00182F1A" w:rsidRDefault="00B24F4E" w:rsidP="00EB7D83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B24F4E" w:rsidRPr="00182F1A" w:rsidTr="00B11A9F">
        <w:trPr>
          <w:trHeight w:val="500"/>
        </w:trPr>
        <w:tc>
          <w:tcPr>
            <w:tcW w:w="8103" w:type="dxa"/>
            <w:gridSpan w:val="4"/>
            <w:vAlign w:val="center"/>
          </w:tcPr>
          <w:p w:rsidR="00B24F4E" w:rsidRPr="00182F1A" w:rsidRDefault="00B24F4E" w:rsidP="00EB7D83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B24F4E" w:rsidRPr="00182F1A" w:rsidTr="00B11A9F">
        <w:trPr>
          <w:trHeight w:val="449"/>
        </w:trPr>
        <w:tc>
          <w:tcPr>
            <w:tcW w:w="8103" w:type="dxa"/>
            <w:gridSpan w:val="4"/>
          </w:tcPr>
          <w:p w:rsidR="00B24F4E" w:rsidRPr="00182F1A" w:rsidRDefault="00B24F4E" w:rsidP="00EB7D83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:rsidR="009F157C" w:rsidRPr="000E6E98" w:rsidRDefault="009F157C" w:rsidP="00166F28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0E6E98">
        <w:rPr>
          <w:rFonts w:ascii="Arial" w:hAnsi="Arial" w:cs="Arial"/>
        </w:rPr>
        <w:t>che il sottoscritto e tutti i soggetti di cui all’arti</w:t>
      </w:r>
      <w:r w:rsidR="00EA1D0F">
        <w:rPr>
          <w:rFonts w:ascii="Arial" w:hAnsi="Arial" w:cs="Arial"/>
        </w:rPr>
        <w:t>colo 94, comma 3 e 4</w:t>
      </w:r>
      <w:r w:rsidR="00166F28">
        <w:rPr>
          <w:rFonts w:ascii="Arial" w:hAnsi="Arial" w:cs="Arial"/>
        </w:rPr>
        <w:t>,</w:t>
      </w:r>
      <w:r w:rsidR="00EA1D0F">
        <w:rPr>
          <w:rFonts w:ascii="Arial" w:hAnsi="Arial" w:cs="Arial"/>
        </w:rPr>
        <w:t xml:space="preserve"> del D.Lgs.</w:t>
      </w:r>
      <w:r w:rsidRPr="000E6E98">
        <w:rPr>
          <w:rFonts w:ascii="Arial" w:hAnsi="Arial" w:cs="Arial"/>
        </w:rPr>
        <w:t>36/2023 non rientrano nell’elenco delle Persone politicamente esposte</w:t>
      </w:r>
      <w:r w:rsidRPr="000E6E98">
        <w:rPr>
          <w:rStyle w:val="Rimandonotaapidipagina"/>
          <w:rFonts w:ascii="Arial" w:hAnsi="Arial" w:cs="Arial"/>
        </w:rPr>
        <w:footnoteReference w:id="8"/>
      </w:r>
      <w:r w:rsidRPr="000E6E98">
        <w:rPr>
          <w:rFonts w:ascii="Arial" w:hAnsi="Arial" w:cs="Arial"/>
        </w:rPr>
        <w:t>;</w:t>
      </w:r>
    </w:p>
    <w:p w:rsidR="009F157C" w:rsidRPr="000E6E98" w:rsidRDefault="009F157C" w:rsidP="009F157C">
      <w:pPr>
        <w:spacing w:before="120" w:after="120" w:line="280" w:lineRule="exact"/>
        <w:ind w:right="11" w:firstLine="555"/>
        <w:jc w:val="both"/>
        <w:rPr>
          <w:rFonts w:ascii="Arial" w:hAnsi="Arial" w:cs="Arial"/>
        </w:rPr>
      </w:pPr>
      <w:r w:rsidRPr="000E6E98">
        <w:rPr>
          <w:rFonts w:ascii="Arial" w:hAnsi="Arial" w:cs="Arial"/>
        </w:rPr>
        <w:t>ovvero risultano politicamente esposti i seguenti soggetti:</w:t>
      </w:r>
    </w:p>
    <w:tbl>
      <w:tblPr>
        <w:tblStyle w:val="Grigliatabella"/>
        <w:tblW w:w="9185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2098"/>
        <w:gridCol w:w="567"/>
        <w:gridCol w:w="6520"/>
      </w:tblGrid>
      <w:tr w:rsidR="009F157C" w:rsidRPr="00740FA6" w:rsidTr="000E6E98">
        <w:trPr>
          <w:trHeight w:val="504"/>
        </w:trPr>
        <w:tc>
          <w:tcPr>
            <w:tcW w:w="2098" w:type="dxa"/>
            <w:shd w:val="clear" w:color="auto" w:fill="00529E"/>
            <w:vAlign w:val="center"/>
          </w:tcPr>
          <w:p w:rsidR="009F157C" w:rsidRPr="00740FA6" w:rsidRDefault="009F157C" w:rsidP="000E6E98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740FA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</w:p>
        </w:tc>
        <w:tc>
          <w:tcPr>
            <w:tcW w:w="7087" w:type="dxa"/>
            <w:gridSpan w:val="2"/>
            <w:shd w:val="clear" w:color="auto" w:fill="00529E"/>
            <w:vAlign w:val="center"/>
          </w:tcPr>
          <w:p w:rsidR="009F157C" w:rsidRPr="00740FA6" w:rsidRDefault="009F157C" w:rsidP="000E6E98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9F157C" w:rsidRPr="00740FA6" w:rsidTr="000E6E98">
        <w:trPr>
          <w:trHeight w:val="516"/>
        </w:trPr>
        <w:tc>
          <w:tcPr>
            <w:tcW w:w="2098" w:type="dxa"/>
            <w:vMerge w:val="restart"/>
          </w:tcPr>
          <w:p w:rsidR="009F157C" w:rsidRPr="00740FA6" w:rsidRDefault="009F157C" w:rsidP="000E6E98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</w:tcPr>
          <w:p w:rsidR="009F157C" w:rsidRPr="00740FA6" w:rsidRDefault="009F157C" w:rsidP="000E6E98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instrText xml:space="preserve"> FORMCHECKBOX </w:instrText>
            </w:r>
            <w:r w:rsidR="001C0422">
              <w:rPr>
                <w:rFonts w:ascii="Arial" w:hAnsi="Arial" w:cs="Arial"/>
                <w:b/>
                <w:sz w:val="18"/>
                <w:szCs w:val="18"/>
              </w:rPr>
            </w:r>
            <w:r w:rsidR="001C0422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</w:tc>
        <w:tc>
          <w:tcPr>
            <w:tcW w:w="6520" w:type="dxa"/>
          </w:tcPr>
          <w:p w:rsidR="009F157C" w:rsidRPr="00740FA6" w:rsidRDefault="009F157C" w:rsidP="000E6E98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40FA6">
              <w:rPr>
                <w:rFonts w:ascii="Arial" w:hAnsi="Arial" w:cs="Arial"/>
                <w:sz w:val="16"/>
                <w:szCs w:val="16"/>
              </w:rPr>
              <w:t xml:space="preserve">Persona direttamente esposta che ricopre (o ha ricoperto) la seguente carica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9F157C" w:rsidRPr="00740FA6" w:rsidTr="000E6E98">
        <w:trPr>
          <w:trHeight w:val="516"/>
        </w:trPr>
        <w:tc>
          <w:tcPr>
            <w:tcW w:w="2098" w:type="dxa"/>
            <w:vMerge/>
          </w:tcPr>
          <w:p w:rsidR="009F157C" w:rsidRPr="00740FA6" w:rsidRDefault="009F157C" w:rsidP="000E6E98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9F157C" w:rsidRPr="00740FA6" w:rsidRDefault="009F157C" w:rsidP="000E6E98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instrText xml:space="preserve"> FORMCHECKBOX </w:instrText>
            </w:r>
            <w:r w:rsidR="001C0422">
              <w:rPr>
                <w:rFonts w:ascii="Arial" w:hAnsi="Arial" w:cs="Arial"/>
                <w:b/>
                <w:sz w:val="18"/>
                <w:szCs w:val="18"/>
              </w:rPr>
            </w:r>
            <w:r w:rsidR="001C0422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6520" w:type="dxa"/>
          </w:tcPr>
          <w:p w:rsidR="009F157C" w:rsidRPr="00740FA6" w:rsidRDefault="009F157C" w:rsidP="000E6E98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40FA6">
              <w:rPr>
                <w:rFonts w:ascii="Arial" w:hAnsi="Arial" w:cs="Arial"/>
                <w:sz w:val="16"/>
                <w:szCs w:val="16"/>
              </w:rPr>
              <w:t xml:space="preserve">Familiare diretto della seguente persona politicamente esposta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740FA6">
              <w:rPr>
                <w:rFonts w:ascii="Arial" w:hAnsi="Arial" w:cs="Arial"/>
                <w:sz w:val="16"/>
                <w:szCs w:val="16"/>
              </w:rPr>
              <w:t xml:space="preserve"> che ricopre (o ha ricoperto) la seguente carica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9F157C" w:rsidRPr="00740FA6" w:rsidTr="000E6E98">
        <w:trPr>
          <w:trHeight w:val="516"/>
        </w:trPr>
        <w:tc>
          <w:tcPr>
            <w:tcW w:w="2098" w:type="dxa"/>
            <w:vMerge/>
          </w:tcPr>
          <w:p w:rsidR="009F157C" w:rsidRPr="00740FA6" w:rsidRDefault="009F157C" w:rsidP="000E6E98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9F157C" w:rsidRPr="00740FA6" w:rsidRDefault="009F157C" w:rsidP="000E6E98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instrText xml:space="preserve"> FORMCHECKBOX </w:instrText>
            </w:r>
            <w:r w:rsidR="001C0422">
              <w:rPr>
                <w:rFonts w:ascii="Arial" w:hAnsi="Arial" w:cs="Arial"/>
                <w:b/>
                <w:sz w:val="18"/>
                <w:szCs w:val="18"/>
              </w:rPr>
            </w:r>
            <w:r w:rsidR="001C0422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6520" w:type="dxa"/>
          </w:tcPr>
          <w:p w:rsidR="009F157C" w:rsidRPr="00740FA6" w:rsidRDefault="009F157C" w:rsidP="000E6E98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40FA6">
              <w:rPr>
                <w:rFonts w:ascii="Arial" w:hAnsi="Arial" w:cs="Arial"/>
                <w:sz w:val="16"/>
                <w:szCs w:val="16"/>
              </w:rPr>
              <w:t xml:space="preserve">Soggetto che intrattiene stretti legami con la seguente persona politicamente esposta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740FA6">
              <w:rPr>
                <w:rFonts w:ascii="Arial" w:hAnsi="Arial" w:cs="Arial"/>
                <w:sz w:val="16"/>
                <w:szCs w:val="16"/>
              </w:rPr>
              <w:t xml:space="preserve"> che ricopre (o ha ricoperto) la seguente carica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9F157C" w:rsidRPr="00740FA6" w:rsidTr="000E6E98">
        <w:trPr>
          <w:trHeight w:val="516"/>
        </w:trPr>
        <w:tc>
          <w:tcPr>
            <w:tcW w:w="2098" w:type="dxa"/>
            <w:vMerge w:val="restart"/>
          </w:tcPr>
          <w:p w:rsidR="009F157C" w:rsidRPr="00740FA6" w:rsidRDefault="009F157C" w:rsidP="000E6E98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</w:tcPr>
          <w:p w:rsidR="009F157C" w:rsidRPr="00740FA6" w:rsidRDefault="009F157C" w:rsidP="000E6E98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instrText xml:space="preserve"> FORMCHECKBOX </w:instrText>
            </w:r>
            <w:r w:rsidR="001C0422">
              <w:rPr>
                <w:rFonts w:ascii="Arial" w:hAnsi="Arial" w:cs="Arial"/>
                <w:b/>
                <w:sz w:val="18"/>
                <w:szCs w:val="18"/>
              </w:rPr>
            </w:r>
            <w:r w:rsidR="001C0422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</w:tc>
        <w:tc>
          <w:tcPr>
            <w:tcW w:w="6520" w:type="dxa"/>
          </w:tcPr>
          <w:p w:rsidR="009F157C" w:rsidRPr="00740FA6" w:rsidRDefault="009F157C" w:rsidP="000E6E98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40FA6">
              <w:rPr>
                <w:rFonts w:ascii="Arial" w:hAnsi="Arial" w:cs="Arial"/>
                <w:sz w:val="16"/>
                <w:szCs w:val="16"/>
              </w:rPr>
              <w:t xml:space="preserve">Persona direttamente esposta che ricopre (o ha ricoperto) la seguente carica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9F157C" w:rsidRPr="00740FA6" w:rsidTr="000E6E98">
        <w:trPr>
          <w:trHeight w:val="516"/>
        </w:trPr>
        <w:tc>
          <w:tcPr>
            <w:tcW w:w="2098" w:type="dxa"/>
            <w:vMerge/>
          </w:tcPr>
          <w:p w:rsidR="009F157C" w:rsidRPr="00740FA6" w:rsidRDefault="009F157C" w:rsidP="000E6E98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9F157C" w:rsidRPr="00740FA6" w:rsidRDefault="009F157C" w:rsidP="000E6E98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instrText xml:space="preserve"> FORMCHECKBOX </w:instrText>
            </w:r>
            <w:r w:rsidR="001C0422">
              <w:rPr>
                <w:rFonts w:ascii="Arial" w:hAnsi="Arial" w:cs="Arial"/>
                <w:b/>
                <w:sz w:val="18"/>
                <w:szCs w:val="18"/>
              </w:rPr>
            </w:r>
            <w:r w:rsidR="001C0422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6520" w:type="dxa"/>
          </w:tcPr>
          <w:p w:rsidR="009F157C" w:rsidRPr="00740FA6" w:rsidRDefault="009F157C" w:rsidP="000E6E98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40FA6">
              <w:rPr>
                <w:rFonts w:ascii="Arial" w:hAnsi="Arial" w:cs="Arial"/>
                <w:sz w:val="16"/>
                <w:szCs w:val="16"/>
              </w:rPr>
              <w:t xml:space="preserve">Familiare diretto della seguente persona politicamente esposta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740FA6">
              <w:rPr>
                <w:rFonts w:ascii="Arial" w:hAnsi="Arial" w:cs="Arial"/>
                <w:sz w:val="16"/>
                <w:szCs w:val="16"/>
              </w:rPr>
              <w:t xml:space="preserve"> che ricopre (o ha ricoperto) la seguente carica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9F157C" w:rsidRPr="00740FA6" w:rsidTr="000E6E98">
        <w:trPr>
          <w:trHeight w:val="516"/>
        </w:trPr>
        <w:tc>
          <w:tcPr>
            <w:tcW w:w="2098" w:type="dxa"/>
            <w:vMerge/>
          </w:tcPr>
          <w:p w:rsidR="009F157C" w:rsidRPr="00740FA6" w:rsidRDefault="009F157C" w:rsidP="000E6E98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9F157C" w:rsidRPr="00740FA6" w:rsidRDefault="009F157C" w:rsidP="000E6E98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instrText xml:space="preserve"> FORMCHECKBOX </w:instrText>
            </w:r>
            <w:r w:rsidR="001C0422">
              <w:rPr>
                <w:rFonts w:ascii="Arial" w:hAnsi="Arial" w:cs="Arial"/>
                <w:b/>
                <w:sz w:val="18"/>
                <w:szCs w:val="18"/>
              </w:rPr>
            </w:r>
            <w:r w:rsidR="001C0422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6520" w:type="dxa"/>
          </w:tcPr>
          <w:p w:rsidR="009F157C" w:rsidRPr="00740FA6" w:rsidRDefault="009F157C" w:rsidP="000E6E98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40FA6">
              <w:rPr>
                <w:rFonts w:ascii="Arial" w:hAnsi="Arial" w:cs="Arial"/>
                <w:sz w:val="16"/>
                <w:szCs w:val="16"/>
              </w:rPr>
              <w:t xml:space="preserve">Soggetto che intrattiene stretti legami con la seguente persona politicamente esposta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740FA6">
              <w:rPr>
                <w:rFonts w:ascii="Arial" w:hAnsi="Arial" w:cs="Arial"/>
                <w:sz w:val="16"/>
                <w:szCs w:val="16"/>
              </w:rPr>
              <w:t xml:space="preserve"> che ricopre (o ha ricoperto) la seguente carica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9F157C" w:rsidRPr="00740FA6" w:rsidTr="000E6E98">
        <w:trPr>
          <w:trHeight w:val="516"/>
        </w:trPr>
        <w:tc>
          <w:tcPr>
            <w:tcW w:w="2098" w:type="dxa"/>
            <w:vMerge w:val="restart"/>
          </w:tcPr>
          <w:p w:rsidR="009F157C" w:rsidRPr="00740FA6" w:rsidRDefault="009F157C" w:rsidP="000E6E98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</w:tcPr>
          <w:p w:rsidR="009F157C" w:rsidRPr="00740FA6" w:rsidRDefault="009F157C" w:rsidP="000E6E98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instrText xml:space="preserve"> FORMCHECKBOX </w:instrText>
            </w:r>
            <w:r w:rsidR="001C0422">
              <w:rPr>
                <w:rFonts w:ascii="Arial" w:hAnsi="Arial" w:cs="Arial"/>
                <w:b/>
                <w:sz w:val="18"/>
                <w:szCs w:val="18"/>
              </w:rPr>
            </w:r>
            <w:r w:rsidR="001C0422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</w:tc>
        <w:tc>
          <w:tcPr>
            <w:tcW w:w="6520" w:type="dxa"/>
          </w:tcPr>
          <w:p w:rsidR="009F157C" w:rsidRPr="00740FA6" w:rsidRDefault="009F157C" w:rsidP="000E6E98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40FA6">
              <w:rPr>
                <w:rFonts w:ascii="Arial" w:hAnsi="Arial" w:cs="Arial"/>
                <w:sz w:val="16"/>
                <w:szCs w:val="16"/>
              </w:rPr>
              <w:t xml:space="preserve">Persona direttamente esposta che ricopre (o ha ricoperto) la seguente carica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9F157C" w:rsidRPr="00740FA6" w:rsidTr="000E6E98">
        <w:trPr>
          <w:trHeight w:val="516"/>
        </w:trPr>
        <w:tc>
          <w:tcPr>
            <w:tcW w:w="2098" w:type="dxa"/>
            <w:vMerge/>
          </w:tcPr>
          <w:p w:rsidR="009F157C" w:rsidRPr="00740FA6" w:rsidRDefault="009F157C" w:rsidP="000E6E98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9F157C" w:rsidRPr="00740FA6" w:rsidRDefault="009F157C" w:rsidP="000E6E98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instrText xml:space="preserve"> FORMCHECKBOX </w:instrText>
            </w:r>
            <w:r w:rsidR="001C0422">
              <w:rPr>
                <w:rFonts w:ascii="Arial" w:hAnsi="Arial" w:cs="Arial"/>
                <w:b/>
                <w:sz w:val="18"/>
                <w:szCs w:val="18"/>
              </w:rPr>
            </w:r>
            <w:r w:rsidR="001C0422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6520" w:type="dxa"/>
          </w:tcPr>
          <w:p w:rsidR="009F157C" w:rsidRPr="00740FA6" w:rsidRDefault="009F157C" w:rsidP="000E6E98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40FA6">
              <w:rPr>
                <w:rFonts w:ascii="Arial" w:hAnsi="Arial" w:cs="Arial"/>
                <w:sz w:val="16"/>
                <w:szCs w:val="16"/>
              </w:rPr>
              <w:t xml:space="preserve">Familiare diretto della seguente persona politicamente esposta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740FA6">
              <w:rPr>
                <w:rFonts w:ascii="Arial" w:hAnsi="Arial" w:cs="Arial"/>
                <w:sz w:val="16"/>
                <w:szCs w:val="16"/>
              </w:rPr>
              <w:t xml:space="preserve"> che ricopre (o ha ricoperto) la seguente carica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9F157C" w:rsidRPr="00740FA6" w:rsidTr="000E6E98">
        <w:trPr>
          <w:trHeight w:val="516"/>
        </w:trPr>
        <w:tc>
          <w:tcPr>
            <w:tcW w:w="2098" w:type="dxa"/>
            <w:vMerge/>
          </w:tcPr>
          <w:p w:rsidR="009F157C" w:rsidRPr="00740FA6" w:rsidRDefault="009F157C" w:rsidP="000E6E98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9F157C" w:rsidRPr="00740FA6" w:rsidRDefault="009F157C" w:rsidP="000E6E98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instrText xml:space="preserve"> FORMCHECKBOX </w:instrText>
            </w:r>
            <w:r w:rsidR="001C0422">
              <w:rPr>
                <w:rFonts w:ascii="Arial" w:hAnsi="Arial" w:cs="Arial"/>
                <w:b/>
                <w:sz w:val="18"/>
                <w:szCs w:val="18"/>
              </w:rPr>
            </w:r>
            <w:r w:rsidR="001C0422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6520" w:type="dxa"/>
          </w:tcPr>
          <w:p w:rsidR="009F157C" w:rsidRPr="00740FA6" w:rsidRDefault="009F157C" w:rsidP="000E6E98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40FA6">
              <w:rPr>
                <w:rFonts w:ascii="Arial" w:hAnsi="Arial" w:cs="Arial"/>
                <w:sz w:val="16"/>
                <w:szCs w:val="16"/>
              </w:rPr>
              <w:t xml:space="preserve">Soggetto che intrattiene stretti legami con la seguente persona politicamente esposta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740FA6">
              <w:rPr>
                <w:rFonts w:ascii="Arial" w:hAnsi="Arial" w:cs="Arial"/>
                <w:sz w:val="16"/>
                <w:szCs w:val="16"/>
              </w:rPr>
              <w:t xml:space="preserve"> che ricopre (o ha ricoperto) la seguente carica 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740FA6">
              <w:rPr>
                <w:rFonts w:ascii="Arial" w:hAnsi="Arial" w:cs="Arial"/>
                <w:sz w:val="16"/>
                <w:szCs w:val="16"/>
              </w:rPr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740FA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9F157C" w:rsidRPr="00740FA6" w:rsidTr="000E6E98">
        <w:trPr>
          <w:trHeight w:val="516"/>
        </w:trPr>
        <w:tc>
          <w:tcPr>
            <w:tcW w:w="9185" w:type="dxa"/>
            <w:gridSpan w:val="3"/>
            <w:vAlign w:val="center"/>
          </w:tcPr>
          <w:p w:rsidR="009F157C" w:rsidRPr="00182F1A" w:rsidRDefault="009F157C" w:rsidP="000E6E98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9F157C" w:rsidRPr="00740FA6" w:rsidTr="000E6E98">
        <w:trPr>
          <w:trHeight w:val="473"/>
        </w:trPr>
        <w:tc>
          <w:tcPr>
            <w:tcW w:w="9185" w:type="dxa"/>
            <w:gridSpan w:val="3"/>
          </w:tcPr>
          <w:p w:rsidR="009F157C" w:rsidRPr="00740FA6" w:rsidRDefault="009F157C" w:rsidP="000E6E98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740FA6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:rsidR="00370BAE" w:rsidRDefault="00E342CB" w:rsidP="00166F28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  <w:sz w:val="20"/>
          <w:szCs w:val="20"/>
        </w:rPr>
      </w:pPr>
      <w:r w:rsidRPr="00B5559D">
        <w:rPr>
          <w:rFonts w:ascii="Arial" w:hAnsi="Arial" w:cs="Arial"/>
        </w:rPr>
        <w:t xml:space="preserve">che nel libro soci </w:t>
      </w:r>
      <w:r w:rsidR="007E779A" w:rsidRPr="00B5559D">
        <w:rPr>
          <w:rFonts w:ascii="Arial" w:hAnsi="Arial" w:cs="Arial"/>
        </w:rPr>
        <w:t xml:space="preserve">dell’operatore economico </w:t>
      </w:r>
      <w:r w:rsidRPr="00B5559D">
        <w:rPr>
          <w:rFonts w:ascii="Arial" w:hAnsi="Arial" w:cs="Arial"/>
        </w:rPr>
        <w:t>figurano i soci sottoelencati, titolari delle azioni/quote di capitale riportate a fianco di ciascuno di essi</w:t>
      </w:r>
      <w:r w:rsidRPr="00182F1A">
        <w:rPr>
          <w:rFonts w:ascii="Arial" w:hAnsi="Arial" w:cs="Arial"/>
          <w:sz w:val="20"/>
          <w:szCs w:val="20"/>
        </w:rPr>
        <w:t>:</w:t>
      </w:r>
    </w:p>
    <w:p w:rsidR="00370BAE" w:rsidRPr="00370BAE" w:rsidRDefault="00370BAE" w:rsidP="00254DC0">
      <w:pPr>
        <w:spacing w:after="0" w:line="240" w:lineRule="auto"/>
        <w:ind w:right="11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45"/>
        <w:gridCol w:w="2997"/>
      </w:tblGrid>
      <w:tr w:rsidR="00E342CB" w:rsidRPr="00182F1A" w:rsidTr="00216457">
        <w:trPr>
          <w:trHeight w:val="408"/>
          <w:jc w:val="right"/>
        </w:trPr>
        <w:tc>
          <w:tcPr>
            <w:tcW w:w="6045" w:type="dxa"/>
            <w:shd w:val="clear" w:color="auto" w:fill="00529E"/>
            <w:vAlign w:val="center"/>
          </w:tcPr>
          <w:p w:rsidR="00E342CB" w:rsidRPr="00182F1A" w:rsidRDefault="00E342CB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Titolari delle azioni/quote di capitale</w:t>
            </w:r>
          </w:p>
        </w:tc>
        <w:tc>
          <w:tcPr>
            <w:tcW w:w="2997" w:type="dxa"/>
            <w:shd w:val="clear" w:color="auto" w:fill="00529E"/>
            <w:vAlign w:val="center"/>
          </w:tcPr>
          <w:p w:rsidR="00E342CB" w:rsidRPr="00182F1A" w:rsidRDefault="00E342CB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i/>
                <w:color w:val="FFFFFF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Quota (in %)</w:t>
            </w:r>
          </w:p>
        </w:tc>
      </w:tr>
      <w:tr w:rsidR="00E342CB" w:rsidRPr="00182F1A" w:rsidTr="00216457">
        <w:trPr>
          <w:trHeight w:val="515"/>
          <w:jc w:val="right"/>
        </w:trPr>
        <w:tc>
          <w:tcPr>
            <w:tcW w:w="6045" w:type="dxa"/>
          </w:tcPr>
          <w:p w:rsidR="00E342CB" w:rsidRPr="00182F1A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r w:rsidR="00E342CB"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997" w:type="dxa"/>
          </w:tcPr>
          <w:p w:rsidR="00E342CB" w:rsidRPr="00182F1A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="00E342CB"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342CB" w:rsidRPr="00182F1A" w:rsidTr="00216457">
        <w:trPr>
          <w:trHeight w:val="515"/>
          <w:jc w:val="right"/>
        </w:trPr>
        <w:tc>
          <w:tcPr>
            <w:tcW w:w="6045" w:type="dxa"/>
          </w:tcPr>
          <w:p w:rsidR="00E342CB" w:rsidRPr="00182F1A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342CB"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997" w:type="dxa"/>
          </w:tcPr>
          <w:p w:rsidR="00E342CB" w:rsidRPr="00182F1A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="00E342CB"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342CB" w:rsidRPr="00182F1A" w:rsidTr="00216457">
        <w:trPr>
          <w:trHeight w:val="515"/>
          <w:jc w:val="right"/>
        </w:trPr>
        <w:tc>
          <w:tcPr>
            <w:tcW w:w="6045" w:type="dxa"/>
          </w:tcPr>
          <w:p w:rsidR="00E342CB" w:rsidRPr="00182F1A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28"/>
                  <w:enabled/>
                  <w:calcOnExit w:val="0"/>
                  <w:textInput/>
                </w:ffData>
              </w:fldChar>
            </w:r>
            <w:r w:rsidR="00E342CB"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997" w:type="dxa"/>
          </w:tcPr>
          <w:p w:rsidR="00E342CB" w:rsidRPr="00182F1A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32"/>
                  <w:enabled/>
                  <w:calcOnExit w:val="0"/>
                  <w:textInput/>
                </w:ffData>
              </w:fldChar>
            </w:r>
            <w:r w:rsidR="00E342CB"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342CB" w:rsidRPr="00182F1A" w:rsidTr="00216457">
        <w:trPr>
          <w:trHeight w:val="515"/>
          <w:jc w:val="right"/>
        </w:trPr>
        <w:tc>
          <w:tcPr>
            <w:tcW w:w="6045" w:type="dxa"/>
          </w:tcPr>
          <w:p w:rsidR="00E342CB" w:rsidRPr="00182F1A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29"/>
                  <w:enabled/>
                  <w:calcOnExit w:val="0"/>
                  <w:textInput/>
                </w:ffData>
              </w:fldChar>
            </w:r>
            <w:r w:rsidR="00E342CB"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997" w:type="dxa"/>
          </w:tcPr>
          <w:p w:rsidR="00E342CB" w:rsidRPr="00182F1A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33"/>
                  <w:enabled/>
                  <w:calcOnExit w:val="0"/>
                  <w:textInput/>
                </w:ffData>
              </w:fldChar>
            </w:r>
            <w:r w:rsidR="00E342CB"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342CB" w:rsidRPr="00182F1A" w:rsidTr="00216457">
        <w:trPr>
          <w:trHeight w:val="515"/>
          <w:jc w:val="right"/>
        </w:trPr>
        <w:tc>
          <w:tcPr>
            <w:tcW w:w="6045" w:type="dxa"/>
          </w:tcPr>
          <w:p w:rsidR="00E342CB" w:rsidRPr="00182F1A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30"/>
                  <w:enabled/>
                  <w:calcOnExit w:val="0"/>
                  <w:textInput/>
                </w:ffData>
              </w:fldChar>
            </w:r>
            <w:r w:rsidR="00E342CB"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997" w:type="dxa"/>
          </w:tcPr>
          <w:p w:rsidR="00E342CB" w:rsidRPr="00182F1A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34"/>
                  <w:enabled/>
                  <w:calcOnExit w:val="0"/>
                  <w:textInput/>
                </w:ffData>
              </w:fldChar>
            </w:r>
            <w:r w:rsidR="00E342CB"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342CB" w:rsidRPr="00182F1A" w:rsidTr="00216457">
        <w:trPr>
          <w:trHeight w:val="515"/>
          <w:jc w:val="right"/>
        </w:trPr>
        <w:tc>
          <w:tcPr>
            <w:tcW w:w="6045" w:type="dxa"/>
          </w:tcPr>
          <w:p w:rsidR="00E342CB" w:rsidRPr="00182F1A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111"/>
                  <w:enabled/>
                  <w:calcOnExit w:val="0"/>
                  <w:textInput/>
                </w:ffData>
              </w:fldChar>
            </w:r>
            <w:r w:rsidR="00E342CB"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997" w:type="dxa"/>
          </w:tcPr>
          <w:p w:rsidR="00E342CB" w:rsidRPr="00182F1A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112"/>
                  <w:enabled/>
                  <w:calcOnExit w:val="0"/>
                  <w:textInput/>
                </w:ffData>
              </w:fldChar>
            </w:r>
            <w:r w:rsidR="00E342CB"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342CB" w:rsidRPr="00182F1A" w:rsidTr="00216457">
        <w:trPr>
          <w:trHeight w:val="515"/>
          <w:jc w:val="right"/>
        </w:trPr>
        <w:tc>
          <w:tcPr>
            <w:tcW w:w="6045" w:type="dxa"/>
          </w:tcPr>
          <w:p w:rsidR="00E342CB" w:rsidRPr="00182F1A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318"/>
                  <w:enabled/>
                  <w:calcOnExit w:val="0"/>
                  <w:textInput/>
                </w:ffData>
              </w:fldChar>
            </w:r>
            <w:r w:rsidR="00E342CB"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997" w:type="dxa"/>
          </w:tcPr>
          <w:p w:rsidR="00E342CB" w:rsidRPr="00182F1A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319"/>
                  <w:enabled/>
                  <w:calcOnExit w:val="0"/>
                  <w:textInput/>
                </w:ffData>
              </w:fldChar>
            </w:r>
            <w:r w:rsidR="00E342CB"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E342CB" w:rsidRPr="00182F1A" w:rsidTr="00216457">
        <w:trPr>
          <w:trHeight w:val="346"/>
          <w:jc w:val="right"/>
        </w:trPr>
        <w:tc>
          <w:tcPr>
            <w:tcW w:w="9042" w:type="dxa"/>
            <w:gridSpan w:val="2"/>
            <w:vAlign w:val="center"/>
          </w:tcPr>
          <w:p w:rsidR="00E342CB" w:rsidRPr="00182F1A" w:rsidRDefault="00E342CB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182F1A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titolari, riportando, per ciascuno di essi, la quota di partecipazione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E342CB" w:rsidRPr="00182F1A" w:rsidTr="00325635">
        <w:trPr>
          <w:trHeight w:val="429"/>
          <w:jc w:val="right"/>
        </w:trPr>
        <w:tc>
          <w:tcPr>
            <w:tcW w:w="9042" w:type="dxa"/>
            <w:gridSpan w:val="2"/>
          </w:tcPr>
          <w:p w:rsidR="00E342CB" w:rsidRPr="00182F1A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110"/>
                  <w:enabled/>
                  <w:calcOnExit w:val="0"/>
                  <w:textInput/>
                </w:ffData>
              </w:fldChar>
            </w:r>
            <w:r w:rsidR="00E342CB"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E342CB"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:rsidR="00E726DB" w:rsidRPr="00B5559D" w:rsidRDefault="00166F28" w:rsidP="00181882">
      <w:pPr>
        <w:tabs>
          <w:tab w:val="left" w:pos="1008"/>
        </w:tabs>
        <w:spacing w:before="120" w:after="0" w:line="280" w:lineRule="exact"/>
        <w:ind w:left="555" w:right="11"/>
        <w:jc w:val="both"/>
        <w:rPr>
          <w:rFonts w:ascii="Arial" w:hAnsi="Arial" w:cs="Arial"/>
        </w:rPr>
      </w:pPr>
      <w:r>
        <w:rPr>
          <w:rFonts w:ascii="Arial" w:hAnsi="Arial" w:cs="Arial"/>
          <w:b/>
          <w:sz w:val="20"/>
          <w:szCs w:val="20"/>
        </w:rPr>
        <w:t>5</w:t>
      </w:r>
      <w:r w:rsidR="00653301" w:rsidRPr="00653301">
        <w:rPr>
          <w:rFonts w:ascii="Arial" w:hAnsi="Arial" w:cs="Arial"/>
          <w:b/>
          <w:sz w:val="20"/>
          <w:szCs w:val="20"/>
        </w:rPr>
        <w:t>.1</w:t>
      </w:r>
      <w:r w:rsidR="00653301">
        <w:rPr>
          <w:rFonts w:ascii="Arial" w:hAnsi="Arial" w:cs="Arial"/>
          <w:sz w:val="20"/>
          <w:szCs w:val="20"/>
        </w:rPr>
        <w:t xml:space="preserve">. </w:t>
      </w:r>
      <w:r w:rsidR="00E726DB" w:rsidRPr="00B5559D">
        <w:rPr>
          <w:rFonts w:ascii="Arial" w:hAnsi="Arial" w:cs="Arial"/>
        </w:rPr>
        <w:t xml:space="preserve">che </w:t>
      </w:r>
      <w:r w:rsidR="00982054" w:rsidRPr="00B5559D">
        <w:rPr>
          <w:rFonts w:ascii="Arial" w:hAnsi="Arial" w:cs="Arial"/>
        </w:rPr>
        <w:t>(</w:t>
      </w:r>
      <w:r w:rsidR="00982054" w:rsidRPr="00B5559D">
        <w:rPr>
          <w:rFonts w:ascii="Arial" w:hAnsi="Arial" w:cs="Arial"/>
          <w:i/>
        </w:rPr>
        <w:t>fornire le informazioni richieste solo se ricorre la fattispecie menzionata</w:t>
      </w:r>
      <w:r w:rsidR="00982054" w:rsidRPr="00B5559D">
        <w:rPr>
          <w:rFonts w:ascii="Arial" w:hAnsi="Arial" w:cs="Arial"/>
        </w:rPr>
        <w:t>)</w:t>
      </w:r>
      <w:r w:rsidR="00E726DB" w:rsidRPr="00B5559D">
        <w:rPr>
          <w:rFonts w:ascii="Arial" w:hAnsi="Arial" w:cs="Arial"/>
        </w:rPr>
        <w:t>:</w:t>
      </w:r>
    </w:p>
    <w:p w:rsidR="00E726DB" w:rsidRPr="00B5559D" w:rsidRDefault="00E726DB" w:rsidP="00EF373F">
      <w:pPr>
        <w:pStyle w:val="Paragrafoelenco"/>
        <w:numPr>
          <w:ilvl w:val="0"/>
          <w:numId w:val="7"/>
        </w:numPr>
        <w:spacing w:before="120" w:after="120" w:line="280" w:lineRule="exact"/>
        <w:ind w:left="1276" w:right="11" w:hanging="284"/>
        <w:jc w:val="both"/>
        <w:rPr>
          <w:rFonts w:ascii="Arial" w:hAnsi="Arial" w:cs="Arial"/>
        </w:rPr>
      </w:pPr>
      <w:r w:rsidRPr="00B5559D">
        <w:rPr>
          <w:rFonts w:ascii="Arial" w:hAnsi="Arial" w:cs="Arial"/>
        </w:rPr>
        <w:t>in base alle risultanze del libro soci, nonché a seguito di comunicazioni ricevute dai titolari delle stesse partecipazioni, risultano esistenti i seguenti diritti reali di godimento o di garanzia sulle azioni/</w:t>
      </w:r>
      <w:r w:rsidR="0041518B" w:rsidRPr="00B5559D">
        <w:rPr>
          <w:rFonts w:ascii="Arial" w:hAnsi="Arial" w:cs="Arial"/>
        </w:rPr>
        <w:t xml:space="preserve"> </w:t>
      </w:r>
      <w:r w:rsidRPr="00B5559D">
        <w:rPr>
          <w:rFonts w:ascii="Arial" w:hAnsi="Arial" w:cs="Arial"/>
        </w:rPr>
        <w:t>quote aventi diritto di voto: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56"/>
        <w:gridCol w:w="2485"/>
        <w:gridCol w:w="2997"/>
      </w:tblGrid>
      <w:tr w:rsidR="00E726DB" w:rsidRPr="00AC5CF7" w:rsidTr="00982054">
        <w:trPr>
          <w:trHeight w:val="515"/>
          <w:jc w:val="right"/>
        </w:trPr>
        <w:tc>
          <w:tcPr>
            <w:tcW w:w="2856" w:type="dxa"/>
          </w:tcPr>
          <w:p w:rsidR="00E726DB" w:rsidRPr="00A1504F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:rsidR="00E726DB" w:rsidRPr="00A1504F" w:rsidRDefault="00E726DB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504F">
              <w:rPr>
                <w:rFonts w:ascii="Arial" w:hAnsi="Arial" w:cs="Arial"/>
                <w:sz w:val="20"/>
                <w:szCs w:val="20"/>
              </w:rPr>
              <w:t>A favore di</w:t>
            </w:r>
          </w:p>
        </w:tc>
        <w:tc>
          <w:tcPr>
            <w:tcW w:w="2997" w:type="dxa"/>
          </w:tcPr>
          <w:p w:rsidR="00E726DB" w:rsidRPr="00A1504F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726DB" w:rsidRPr="00AC5CF7" w:rsidTr="00982054">
        <w:trPr>
          <w:trHeight w:val="515"/>
          <w:jc w:val="right"/>
        </w:trPr>
        <w:tc>
          <w:tcPr>
            <w:tcW w:w="2856" w:type="dxa"/>
          </w:tcPr>
          <w:p w:rsidR="00E726DB" w:rsidRPr="00A1504F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:rsidR="00E726DB" w:rsidRPr="00A1504F" w:rsidRDefault="00E726DB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504F">
              <w:rPr>
                <w:rFonts w:ascii="Arial" w:hAnsi="Arial" w:cs="Arial"/>
                <w:sz w:val="20"/>
                <w:szCs w:val="20"/>
              </w:rPr>
              <w:t>A favore di</w:t>
            </w:r>
          </w:p>
        </w:tc>
        <w:tc>
          <w:tcPr>
            <w:tcW w:w="2997" w:type="dxa"/>
          </w:tcPr>
          <w:p w:rsidR="00E726DB" w:rsidRPr="00A1504F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726DB" w:rsidRPr="00AC5CF7" w:rsidTr="00982054">
        <w:trPr>
          <w:trHeight w:val="515"/>
          <w:jc w:val="right"/>
        </w:trPr>
        <w:tc>
          <w:tcPr>
            <w:tcW w:w="2856" w:type="dxa"/>
          </w:tcPr>
          <w:p w:rsidR="00E726DB" w:rsidRPr="00A1504F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:rsidR="00E726DB" w:rsidRPr="00A1504F" w:rsidRDefault="00E726DB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504F">
              <w:rPr>
                <w:rFonts w:ascii="Arial" w:hAnsi="Arial" w:cs="Arial"/>
                <w:sz w:val="20"/>
                <w:szCs w:val="20"/>
              </w:rPr>
              <w:t>A favore di</w:t>
            </w:r>
          </w:p>
        </w:tc>
        <w:tc>
          <w:tcPr>
            <w:tcW w:w="2997" w:type="dxa"/>
          </w:tcPr>
          <w:p w:rsidR="00E726DB" w:rsidRPr="00A1504F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726DB" w:rsidRPr="00AC5CF7" w:rsidTr="00982054">
        <w:trPr>
          <w:trHeight w:val="515"/>
          <w:jc w:val="right"/>
        </w:trPr>
        <w:tc>
          <w:tcPr>
            <w:tcW w:w="2856" w:type="dxa"/>
          </w:tcPr>
          <w:p w:rsidR="00E726DB" w:rsidRPr="00A1504F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:rsidR="00E726DB" w:rsidRPr="00A1504F" w:rsidRDefault="00E726DB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504F">
              <w:rPr>
                <w:rFonts w:ascii="Arial" w:hAnsi="Arial" w:cs="Arial"/>
                <w:sz w:val="20"/>
                <w:szCs w:val="20"/>
              </w:rPr>
              <w:t>A favore di</w:t>
            </w:r>
          </w:p>
        </w:tc>
        <w:tc>
          <w:tcPr>
            <w:tcW w:w="2997" w:type="dxa"/>
          </w:tcPr>
          <w:p w:rsidR="00E726DB" w:rsidRPr="00A1504F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726DB" w:rsidRPr="00AC5CF7" w:rsidTr="00982054">
        <w:trPr>
          <w:trHeight w:val="515"/>
          <w:jc w:val="right"/>
        </w:trPr>
        <w:tc>
          <w:tcPr>
            <w:tcW w:w="2856" w:type="dxa"/>
          </w:tcPr>
          <w:p w:rsidR="00E726DB" w:rsidRPr="00A1504F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:rsidR="00E726DB" w:rsidRPr="00A1504F" w:rsidRDefault="00E726DB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504F">
              <w:rPr>
                <w:rFonts w:ascii="Arial" w:hAnsi="Arial" w:cs="Arial"/>
                <w:sz w:val="20"/>
                <w:szCs w:val="20"/>
              </w:rPr>
              <w:t>A favore di</w:t>
            </w:r>
          </w:p>
        </w:tc>
        <w:tc>
          <w:tcPr>
            <w:tcW w:w="2997" w:type="dxa"/>
          </w:tcPr>
          <w:p w:rsidR="00E726DB" w:rsidRPr="00A1504F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726DB" w:rsidRPr="00AC5CF7" w:rsidTr="00982054">
        <w:trPr>
          <w:trHeight w:val="515"/>
          <w:jc w:val="right"/>
        </w:trPr>
        <w:tc>
          <w:tcPr>
            <w:tcW w:w="8338" w:type="dxa"/>
            <w:gridSpan w:val="3"/>
            <w:vAlign w:val="center"/>
          </w:tcPr>
          <w:p w:rsidR="00E726DB" w:rsidRPr="00A1504F" w:rsidRDefault="00E726DB" w:rsidP="00773531">
            <w:pPr>
              <w:spacing w:after="0" w:line="240" w:lineRule="auto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A1504F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A1504F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E726DB" w:rsidRPr="00AC5CF7" w:rsidTr="00982054">
        <w:trPr>
          <w:trHeight w:val="515"/>
          <w:jc w:val="right"/>
        </w:trPr>
        <w:tc>
          <w:tcPr>
            <w:tcW w:w="8338" w:type="dxa"/>
            <w:gridSpan w:val="3"/>
            <w:vAlign w:val="center"/>
          </w:tcPr>
          <w:p w:rsidR="00B5559D" w:rsidRPr="004417EB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:rsidR="00E726DB" w:rsidRPr="00B5559D" w:rsidRDefault="00166F28" w:rsidP="009945A5">
      <w:pPr>
        <w:tabs>
          <w:tab w:val="left" w:pos="1008"/>
        </w:tabs>
        <w:spacing w:before="120" w:after="0" w:line="280" w:lineRule="exact"/>
        <w:ind w:left="555" w:right="11"/>
        <w:jc w:val="both"/>
        <w:rPr>
          <w:rFonts w:ascii="Arial" w:hAnsi="Arial" w:cs="Arial"/>
        </w:rPr>
      </w:pPr>
      <w:r>
        <w:rPr>
          <w:rFonts w:ascii="Arial" w:hAnsi="Arial" w:cs="Arial"/>
          <w:b/>
          <w:sz w:val="20"/>
          <w:szCs w:val="20"/>
        </w:rPr>
        <w:lastRenderedPageBreak/>
        <w:t>5</w:t>
      </w:r>
      <w:r w:rsidR="0044503F" w:rsidRPr="00B7371A">
        <w:rPr>
          <w:rFonts w:ascii="Arial" w:hAnsi="Arial" w:cs="Arial"/>
          <w:b/>
          <w:sz w:val="20"/>
          <w:szCs w:val="20"/>
        </w:rPr>
        <w:t>.2</w:t>
      </w:r>
      <w:r w:rsidR="0044503F" w:rsidRPr="009945A5">
        <w:rPr>
          <w:rFonts w:ascii="Arial" w:hAnsi="Arial" w:cs="Arial"/>
          <w:sz w:val="20"/>
          <w:szCs w:val="20"/>
        </w:rPr>
        <w:t>.</w:t>
      </w:r>
      <w:r w:rsidR="0044503F" w:rsidRPr="007E779A">
        <w:rPr>
          <w:rFonts w:ascii="Arial" w:hAnsi="Arial" w:cs="Arial"/>
          <w:sz w:val="20"/>
          <w:szCs w:val="20"/>
        </w:rPr>
        <w:tab/>
      </w:r>
      <w:r w:rsidR="00E726DB" w:rsidRPr="00B5559D">
        <w:rPr>
          <w:rFonts w:ascii="Arial" w:hAnsi="Arial" w:cs="Arial"/>
        </w:rPr>
        <w:t xml:space="preserve">che </w:t>
      </w:r>
      <w:r w:rsidR="00982054" w:rsidRPr="00B5559D">
        <w:rPr>
          <w:rFonts w:ascii="Arial" w:hAnsi="Arial" w:cs="Arial"/>
        </w:rPr>
        <w:t>(</w:t>
      </w:r>
      <w:r w:rsidR="00982054" w:rsidRPr="00B5559D">
        <w:rPr>
          <w:rFonts w:ascii="Arial" w:hAnsi="Arial" w:cs="Arial"/>
          <w:i/>
        </w:rPr>
        <w:t>fornire le informazioni richieste solo se ricorre la fattispecie menzionata</w:t>
      </w:r>
      <w:r w:rsidR="00982054" w:rsidRPr="00B5559D">
        <w:rPr>
          <w:rFonts w:ascii="Arial" w:hAnsi="Arial" w:cs="Arial"/>
        </w:rPr>
        <w:t>)</w:t>
      </w:r>
      <w:r w:rsidR="00E726DB" w:rsidRPr="00B5559D">
        <w:rPr>
          <w:rFonts w:ascii="Arial" w:hAnsi="Arial" w:cs="Arial"/>
        </w:rPr>
        <w:t>:</w:t>
      </w:r>
    </w:p>
    <w:p w:rsidR="00E726DB" w:rsidRPr="00B5559D" w:rsidRDefault="00E726DB" w:rsidP="00EF373F">
      <w:pPr>
        <w:pStyle w:val="Paragrafoelenco"/>
        <w:numPr>
          <w:ilvl w:val="0"/>
          <w:numId w:val="7"/>
        </w:numPr>
        <w:spacing w:before="120" w:after="120" w:line="280" w:lineRule="exact"/>
        <w:ind w:left="1276" w:right="11" w:hanging="284"/>
        <w:jc w:val="both"/>
        <w:rPr>
          <w:rFonts w:ascii="Arial" w:hAnsi="Arial" w:cs="Arial"/>
        </w:rPr>
      </w:pPr>
      <w:r w:rsidRPr="00B5559D">
        <w:rPr>
          <w:rFonts w:ascii="Arial" w:hAnsi="Arial" w:cs="Arial"/>
        </w:rPr>
        <w:t xml:space="preserve">che nelle assemblee societarie svoltesi nell’ultimo esercizio sociale, antecedente alla data </w:t>
      </w:r>
      <w:r w:rsidR="00AD285E" w:rsidRPr="00B5559D">
        <w:rPr>
          <w:rFonts w:ascii="Arial" w:hAnsi="Arial" w:cs="Arial"/>
        </w:rPr>
        <w:t>della presente Dichiarazione</w:t>
      </w:r>
      <w:r w:rsidRPr="00B5559D">
        <w:rPr>
          <w:rFonts w:ascii="Arial" w:hAnsi="Arial" w:cs="Arial"/>
        </w:rPr>
        <w:t>, hanno esercitato il diritto di voto in base a procura irrevocabile o ne hanno avuto comunque diritto, le seguenti persone</w:t>
      </w:r>
      <w:r w:rsidR="00F222AC" w:rsidRPr="00B5559D">
        <w:rPr>
          <w:rFonts w:ascii="Arial" w:hAnsi="Arial" w:cs="Arial"/>
        </w:rPr>
        <w:t>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56"/>
        <w:gridCol w:w="2485"/>
        <w:gridCol w:w="3032"/>
      </w:tblGrid>
      <w:tr w:rsidR="00E726DB" w:rsidRPr="00AC5CF7" w:rsidTr="00E13691">
        <w:trPr>
          <w:trHeight w:val="515"/>
          <w:jc w:val="right"/>
        </w:trPr>
        <w:tc>
          <w:tcPr>
            <w:tcW w:w="2856" w:type="dxa"/>
          </w:tcPr>
          <w:p w:rsidR="00E726DB" w:rsidRPr="00A1504F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:rsidR="00E726DB" w:rsidRPr="00A1504F" w:rsidRDefault="00E726DB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504F">
              <w:rPr>
                <w:rFonts w:ascii="Arial" w:hAnsi="Arial" w:cs="Arial"/>
                <w:sz w:val="20"/>
                <w:szCs w:val="20"/>
              </w:rPr>
              <w:t>Per conto di</w:t>
            </w:r>
          </w:p>
        </w:tc>
        <w:tc>
          <w:tcPr>
            <w:tcW w:w="3032" w:type="dxa"/>
          </w:tcPr>
          <w:p w:rsidR="00E726DB" w:rsidRPr="00A1504F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726DB" w:rsidRPr="00AC5CF7" w:rsidTr="00E13691">
        <w:trPr>
          <w:trHeight w:val="515"/>
          <w:jc w:val="right"/>
        </w:trPr>
        <w:tc>
          <w:tcPr>
            <w:tcW w:w="2856" w:type="dxa"/>
          </w:tcPr>
          <w:p w:rsidR="00E726DB" w:rsidRPr="00A1504F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:rsidR="00E726DB" w:rsidRPr="00A1504F" w:rsidRDefault="00E726DB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504F">
              <w:rPr>
                <w:rFonts w:ascii="Arial" w:hAnsi="Arial" w:cs="Arial"/>
                <w:sz w:val="20"/>
                <w:szCs w:val="20"/>
              </w:rPr>
              <w:t>Per conto di</w:t>
            </w:r>
          </w:p>
        </w:tc>
        <w:tc>
          <w:tcPr>
            <w:tcW w:w="3032" w:type="dxa"/>
          </w:tcPr>
          <w:p w:rsidR="00E726DB" w:rsidRPr="00A1504F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726DB" w:rsidRPr="00AC5CF7" w:rsidTr="00E13691">
        <w:trPr>
          <w:trHeight w:val="515"/>
          <w:jc w:val="right"/>
        </w:trPr>
        <w:tc>
          <w:tcPr>
            <w:tcW w:w="2856" w:type="dxa"/>
          </w:tcPr>
          <w:p w:rsidR="00E726DB" w:rsidRPr="00A1504F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:rsidR="00E726DB" w:rsidRPr="00A1504F" w:rsidRDefault="00E726DB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504F">
              <w:rPr>
                <w:rFonts w:ascii="Arial" w:hAnsi="Arial" w:cs="Arial"/>
                <w:sz w:val="20"/>
                <w:szCs w:val="20"/>
              </w:rPr>
              <w:t>Per conto di</w:t>
            </w:r>
          </w:p>
        </w:tc>
        <w:tc>
          <w:tcPr>
            <w:tcW w:w="3032" w:type="dxa"/>
          </w:tcPr>
          <w:p w:rsidR="00E726DB" w:rsidRPr="00A1504F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726DB" w:rsidRPr="00AC5CF7" w:rsidTr="00E13691">
        <w:trPr>
          <w:trHeight w:val="515"/>
          <w:jc w:val="right"/>
        </w:trPr>
        <w:tc>
          <w:tcPr>
            <w:tcW w:w="2856" w:type="dxa"/>
          </w:tcPr>
          <w:p w:rsidR="00E726DB" w:rsidRPr="00A1504F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:rsidR="00E726DB" w:rsidRPr="00A1504F" w:rsidRDefault="00E726DB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504F">
              <w:rPr>
                <w:rFonts w:ascii="Arial" w:hAnsi="Arial" w:cs="Arial"/>
                <w:sz w:val="20"/>
                <w:szCs w:val="20"/>
              </w:rPr>
              <w:t>Per conto di</w:t>
            </w:r>
          </w:p>
        </w:tc>
        <w:tc>
          <w:tcPr>
            <w:tcW w:w="3032" w:type="dxa"/>
          </w:tcPr>
          <w:p w:rsidR="00E726DB" w:rsidRPr="00A1504F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726DB" w:rsidRPr="00AC5CF7" w:rsidTr="00E13691">
        <w:trPr>
          <w:trHeight w:val="515"/>
          <w:jc w:val="right"/>
        </w:trPr>
        <w:tc>
          <w:tcPr>
            <w:tcW w:w="2856" w:type="dxa"/>
          </w:tcPr>
          <w:p w:rsidR="00E726DB" w:rsidRPr="00A1504F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:rsidR="00E726DB" w:rsidRPr="00A1504F" w:rsidRDefault="00E726DB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504F">
              <w:rPr>
                <w:rFonts w:ascii="Arial" w:hAnsi="Arial" w:cs="Arial"/>
                <w:sz w:val="20"/>
                <w:szCs w:val="20"/>
              </w:rPr>
              <w:t>Per conto di</w:t>
            </w:r>
          </w:p>
        </w:tc>
        <w:tc>
          <w:tcPr>
            <w:tcW w:w="3032" w:type="dxa"/>
          </w:tcPr>
          <w:p w:rsidR="00E726DB" w:rsidRPr="00A1504F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726DB" w:rsidRPr="00AC5CF7" w:rsidTr="00E13691">
        <w:trPr>
          <w:trHeight w:val="515"/>
          <w:jc w:val="right"/>
        </w:trPr>
        <w:tc>
          <w:tcPr>
            <w:tcW w:w="8373" w:type="dxa"/>
            <w:gridSpan w:val="3"/>
            <w:vAlign w:val="center"/>
          </w:tcPr>
          <w:p w:rsidR="00E726DB" w:rsidRPr="00A1504F" w:rsidRDefault="00E726DB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504F">
              <w:rPr>
                <w:rFonts w:ascii="Arial" w:hAnsi="Arial" w:cs="Arial"/>
                <w:b/>
                <w:sz w:val="18"/>
                <w:szCs w:val="18"/>
              </w:rPr>
              <w:t>ALTRO (</w:t>
            </w:r>
            <w:r w:rsidRPr="00A1504F">
              <w:rPr>
                <w:rFonts w:ascii="Arial" w:hAnsi="Arial" w:cs="Arial"/>
                <w:b/>
                <w:i/>
                <w:sz w:val="18"/>
                <w:szCs w:val="18"/>
              </w:rPr>
              <w:t>indicare eventuali ulteriori nominativi, riportando, per ciascuno di essi, le informazioni di cui sopra</w:t>
            </w:r>
            <w:r w:rsidRPr="00A1504F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</w:tc>
      </w:tr>
      <w:tr w:rsidR="00E726DB" w:rsidRPr="00AC5CF7" w:rsidTr="00E13691">
        <w:trPr>
          <w:trHeight w:val="515"/>
          <w:jc w:val="right"/>
        </w:trPr>
        <w:tc>
          <w:tcPr>
            <w:tcW w:w="8373" w:type="dxa"/>
            <w:gridSpan w:val="3"/>
            <w:vAlign w:val="center"/>
          </w:tcPr>
          <w:p w:rsidR="00E726DB" w:rsidRPr="00A1504F" w:rsidRDefault="00163DF7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="00E726DB" w:rsidRPr="00A1504F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726DB" w:rsidRPr="00A1504F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504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:rsidR="00785234" w:rsidRPr="00C916E1" w:rsidRDefault="00785234" w:rsidP="00C916E1">
      <w:pPr>
        <w:suppressAutoHyphens/>
        <w:autoSpaceDN w:val="0"/>
        <w:spacing w:after="0"/>
        <w:jc w:val="both"/>
        <w:rPr>
          <w:rFonts w:ascii="Arial" w:eastAsia="Times New Roman" w:hAnsi="Arial" w:cs="Arial"/>
          <w:b/>
          <w:bCs/>
          <w:lang w:eastAsia="it-IT"/>
        </w:rPr>
      </w:pPr>
    </w:p>
    <w:p w:rsidR="008F772B" w:rsidRDefault="00F81777" w:rsidP="00181882">
      <w:pPr>
        <w:tabs>
          <w:tab w:val="num" w:pos="2061"/>
        </w:tabs>
        <w:spacing w:before="120" w:after="0" w:line="280" w:lineRule="exact"/>
        <w:ind w:right="11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41F54">
        <w:rPr>
          <w:rFonts w:ascii="Arial" w:hAnsi="Arial" w:cs="Arial"/>
          <w:b/>
          <w:sz w:val="20"/>
          <w:szCs w:val="20"/>
          <w:u w:val="single"/>
        </w:rPr>
        <w:t xml:space="preserve">DICHIARAZIONI </w:t>
      </w:r>
      <w:r>
        <w:rPr>
          <w:rFonts w:ascii="Arial" w:hAnsi="Arial" w:cs="Arial"/>
          <w:b/>
          <w:sz w:val="20"/>
          <w:szCs w:val="20"/>
          <w:u w:val="single"/>
        </w:rPr>
        <w:t xml:space="preserve">DA RENDERE IN CASO DI PARTECIPAZIONE COME RAGGRUPPAMENTO TEMPORANEO/GEIE O CONSORZIO </w:t>
      </w:r>
    </w:p>
    <w:p w:rsidR="00F81777" w:rsidRPr="00982943" w:rsidRDefault="00F81777" w:rsidP="00201282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982943">
        <w:rPr>
          <w:rFonts w:ascii="Arial" w:hAnsi="Arial" w:cs="Arial"/>
          <w:i/>
        </w:rPr>
        <w:t>[</w:t>
      </w:r>
      <w:r w:rsidRPr="00982943">
        <w:rPr>
          <w:rFonts w:ascii="Arial" w:hAnsi="Arial" w:cs="Arial"/>
          <w:b/>
          <w:i/>
        </w:rPr>
        <w:t>da compilare nel caso in cui la presente dichiarazione sia resa da Cooperativa o Consorzio tra Cooperative</w:t>
      </w:r>
      <w:r w:rsidRPr="00982943">
        <w:rPr>
          <w:rFonts w:ascii="Arial" w:hAnsi="Arial" w:cs="Arial"/>
          <w:i/>
        </w:rPr>
        <w:t>]</w:t>
      </w:r>
      <w:r w:rsidRPr="00982943">
        <w:rPr>
          <w:rFonts w:ascii="Arial" w:hAnsi="Arial" w:cs="Arial"/>
        </w:rPr>
        <w:t xml:space="preserve"> che </w:t>
      </w:r>
      <w:r w:rsidR="007E779A" w:rsidRPr="00982943">
        <w:rPr>
          <w:rFonts w:ascii="Arial" w:hAnsi="Arial" w:cs="Arial"/>
        </w:rPr>
        <w:t xml:space="preserve">l’operatore economico </w:t>
      </w:r>
      <w:r w:rsidRPr="00982943">
        <w:rPr>
          <w:rFonts w:ascii="Arial" w:hAnsi="Arial" w:cs="Arial"/>
        </w:rPr>
        <w:t xml:space="preserve">in quanto costituente cooperativa, è iscritta nell’apposito Albo delle Società Cooperative di cui al D.M. 23/06/2004 al n. </w:t>
      </w:r>
      <w:r w:rsidRPr="00982943">
        <w:rPr>
          <w:rFonts w:ascii="Arial" w:hAnsi="Arial" w:cs="Arial"/>
        </w:rPr>
        <w:fldChar w:fldCharType="begin">
          <w:ffData>
            <w:name w:val="Testo590"/>
            <w:enabled/>
            <w:calcOnExit w:val="0"/>
            <w:textInput/>
          </w:ffData>
        </w:fldChar>
      </w:r>
      <w:r w:rsidRPr="00982943">
        <w:rPr>
          <w:rFonts w:ascii="Arial" w:hAnsi="Arial" w:cs="Arial"/>
        </w:rPr>
        <w:instrText xml:space="preserve"> FORMTEXT </w:instrText>
      </w:r>
      <w:r w:rsidRPr="00982943">
        <w:rPr>
          <w:rFonts w:ascii="Arial" w:hAnsi="Arial" w:cs="Arial"/>
        </w:rPr>
      </w:r>
      <w:r w:rsidRPr="00982943">
        <w:rPr>
          <w:rFonts w:ascii="Arial" w:hAnsi="Arial" w:cs="Arial"/>
        </w:rPr>
        <w:fldChar w:fldCharType="separate"/>
      </w:r>
      <w:r w:rsidRPr="00982943">
        <w:rPr>
          <w:rFonts w:ascii="Arial" w:hAnsi="Arial" w:cs="Arial"/>
          <w:noProof/>
        </w:rPr>
        <w:t> </w:t>
      </w:r>
      <w:r w:rsidRPr="00982943">
        <w:rPr>
          <w:rFonts w:ascii="Arial" w:hAnsi="Arial" w:cs="Arial"/>
          <w:noProof/>
        </w:rPr>
        <w:t> </w:t>
      </w:r>
      <w:r w:rsidRPr="00982943">
        <w:rPr>
          <w:rFonts w:ascii="Arial" w:hAnsi="Arial" w:cs="Arial"/>
          <w:noProof/>
        </w:rPr>
        <w:t> </w:t>
      </w:r>
      <w:r w:rsidRPr="00982943">
        <w:rPr>
          <w:rFonts w:ascii="Arial" w:hAnsi="Arial" w:cs="Arial"/>
          <w:noProof/>
        </w:rPr>
        <w:t> </w:t>
      </w:r>
      <w:r w:rsidRPr="00982943">
        <w:rPr>
          <w:rFonts w:ascii="Arial" w:hAnsi="Arial" w:cs="Arial"/>
          <w:noProof/>
        </w:rPr>
        <w:t> </w:t>
      </w:r>
      <w:r w:rsidRPr="00982943">
        <w:rPr>
          <w:rFonts w:ascii="Arial" w:hAnsi="Arial" w:cs="Arial"/>
        </w:rPr>
        <w:fldChar w:fldCharType="end"/>
      </w:r>
      <w:r w:rsidRPr="00982943">
        <w:rPr>
          <w:rFonts w:ascii="Arial" w:hAnsi="Arial" w:cs="Arial"/>
        </w:rPr>
        <w:t>;</w:t>
      </w:r>
    </w:p>
    <w:p w:rsidR="000E6E98" w:rsidRDefault="00F81777" w:rsidP="00201282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5036E4">
        <w:rPr>
          <w:rFonts w:ascii="Arial" w:hAnsi="Arial" w:cs="Arial"/>
          <w:i/>
          <w:sz w:val="20"/>
          <w:szCs w:val="20"/>
        </w:rPr>
        <w:t>[</w:t>
      </w:r>
      <w:r w:rsidRPr="00982943">
        <w:rPr>
          <w:rFonts w:ascii="Arial" w:hAnsi="Arial" w:cs="Arial"/>
          <w:b/>
          <w:i/>
        </w:rPr>
        <w:t>da compilare nel caso in cui la presente dichiarazione sia resa dall'</w:t>
      </w:r>
      <w:r w:rsidR="006A1944" w:rsidRPr="00982943">
        <w:rPr>
          <w:rFonts w:ascii="Arial" w:hAnsi="Arial" w:cs="Arial"/>
          <w:b/>
          <w:i/>
        </w:rPr>
        <w:t xml:space="preserve">operatore economico </w:t>
      </w:r>
      <w:r w:rsidRPr="00982943">
        <w:rPr>
          <w:rFonts w:ascii="Arial" w:hAnsi="Arial" w:cs="Arial"/>
          <w:b/>
          <w:i/>
        </w:rPr>
        <w:t>mandatari</w:t>
      </w:r>
      <w:r w:rsidR="006C5C86" w:rsidRPr="00982943">
        <w:rPr>
          <w:rFonts w:ascii="Arial" w:hAnsi="Arial" w:cs="Arial"/>
          <w:b/>
          <w:i/>
        </w:rPr>
        <w:t>o</w:t>
      </w:r>
      <w:r w:rsidRPr="00982943">
        <w:rPr>
          <w:rFonts w:ascii="Arial" w:hAnsi="Arial" w:cs="Arial"/>
          <w:b/>
          <w:i/>
        </w:rPr>
        <w:t xml:space="preserve"> di un Raggr</w:t>
      </w:r>
      <w:r w:rsidR="008F772B">
        <w:rPr>
          <w:rFonts w:ascii="Arial" w:hAnsi="Arial" w:cs="Arial"/>
          <w:b/>
          <w:i/>
        </w:rPr>
        <w:t>uppamento temporaneo costituito</w:t>
      </w:r>
      <w:r w:rsidRPr="00982943">
        <w:rPr>
          <w:rFonts w:ascii="Arial" w:hAnsi="Arial" w:cs="Arial"/>
          <w:b/>
          <w:i/>
        </w:rPr>
        <w:t xml:space="preserve"> o dal Consorzio di cui </w:t>
      </w:r>
      <w:r w:rsidR="00982943" w:rsidRPr="00982943">
        <w:rPr>
          <w:rFonts w:ascii="Arial" w:hAnsi="Arial" w:cs="Arial"/>
          <w:b/>
          <w:i/>
        </w:rPr>
        <w:t xml:space="preserve">65, comma 2, </w:t>
      </w:r>
      <w:r w:rsidR="00B87588">
        <w:rPr>
          <w:rFonts w:ascii="Arial" w:hAnsi="Arial" w:cs="Arial"/>
          <w:b/>
          <w:i/>
        </w:rPr>
        <w:t xml:space="preserve">lett </w:t>
      </w:r>
      <w:r w:rsidR="008F772B">
        <w:rPr>
          <w:rFonts w:ascii="Arial" w:hAnsi="Arial" w:cs="Arial"/>
          <w:b/>
          <w:i/>
        </w:rPr>
        <w:t>b), c),</w:t>
      </w:r>
      <w:r w:rsidR="00982943" w:rsidRPr="00982943">
        <w:rPr>
          <w:rFonts w:ascii="Arial" w:hAnsi="Arial" w:cs="Arial"/>
          <w:b/>
          <w:i/>
        </w:rPr>
        <w:t xml:space="preserve"> d) del D.Lgs.36/2023</w:t>
      </w:r>
      <w:r w:rsidR="00982943">
        <w:rPr>
          <w:rFonts w:ascii="Arial" w:hAnsi="Arial" w:cs="Arial"/>
          <w:b/>
          <w:i/>
        </w:rPr>
        <w:t xml:space="preserve"> </w:t>
      </w:r>
      <w:r w:rsidRPr="00982943">
        <w:rPr>
          <w:rFonts w:ascii="Arial" w:hAnsi="Arial" w:cs="Arial"/>
          <w:b/>
          <w:i/>
        </w:rPr>
        <w:t>o dal Consorzio ordinario</w:t>
      </w:r>
      <w:r w:rsidR="008F772B">
        <w:rPr>
          <w:rFonts w:ascii="Arial" w:hAnsi="Arial" w:cs="Arial"/>
          <w:b/>
          <w:i/>
        </w:rPr>
        <w:t xml:space="preserve"> costituito</w:t>
      </w:r>
      <w:r w:rsidRPr="00982943">
        <w:rPr>
          <w:rFonts w:ascii="Arial" w:hAnsi="Arial" w:cs="Arial"/>
          <w:i/>
        </w:rPr>
        <w:t>]</w:t>
      </w:r>
      <w:r w:rsidR="008F772B">
        <w:rPr>
          <w:rFonts w:ascii="Arial" w:hAnsi="Arial" w:cs="Arial"/>
        </w:rPr>
        <w:t xml:space="preserve"> che il Raggruppamento</w:t>
      </w:r>
      <w:r w:rsidRPr="00982943">
        <w:rPr>
          <w:rFonts w:ascii="Arial" w:hAnsi="Arial" w:cs="Arial"/>
        </w:rPr>
        <w:t xml:space="preserve">/Consorzio è stato costituito con atto </w:t>
      </w:r>
      <w:r w:rsidRPr="00982943">
        <w:rPr>
          <w:rFonts w:ascii="Arial" w:hAnsi="Arial" w:cs="Arial"/>
          <w:i/>
          <w:iCs/>
        </w:rPr>
        <w:t>(specificare gli estremi del contratto di mandato o del contratto di consorzio)</w:t>
      </w:r>
      <w:r w:rsidRPr="00982943">
        <w:rPr>
          <w:rFonts w:ascii="Arial" w:hAnsi="Arial" w:cs="Arial"/>
          <w:iCs/>
        </w:rPr>
        <w:t xml:space="preserve">: </w:t>
      </w:r>
    </w:p>
    <w:p w:rsidR="000E6E98" w:rsidRPr="000E6E98" w:rsidRDefault="000E6E98" w:rsidP="000E6E98">
      <w:pPr>
        <w:spacing w:after="0" w:line="240" w:lineRule="auto"/>
        <w:ind w:left="556" w:right="11"/>
        <w:jc w:val="both"/>
        <w:rPr>
          <w:rFonts w:ascii="Arial" w:hAnsi="Arial" w:cs="Arial"/>
        </w:rPr>
      </w:pPr>
    </w:p>
    <w:tbl>
      <w:tblPr>
        <w:tblW w:w="9327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27"/>
      </w:tblGrid>
      <w:tr w:rsidR="00F81777" w:rsidRPr="005036E4" w:rsidTr="00FE1869">
        <w:trPr>
          <w:trHeight w:val="622"/>
        </w:trPr>
        <w:tc>
          <w:tcPr>
            <w:tcW w:w="9327" w:type="dxa"/>
          </w:tcPr>
          <w:p w:rsidR="00F81777" w:rsidRPr="005036E4" w:rsidRDefault="00F81777" w:rsidP="00181882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:rsidR="00FE1869" w:rsidRPr="00F00A60" w:rsidRDefault="00FE1869" w:rsidP="000C3878">
      <w:pPr>
        <w:spacing w:before="120" w:after="120" w:line="280" w:lineRule="exact"/>
        <w:ind w:left="555" w:right="11"/>
        <w:jc w:val="both"/>
        <w:rPr>
          <w:rFonts w:ascii="Arial" w:hAnsi="Arial" w:cs="Arial"/>
          <w:i/>
        </w:rPr>
      </w:pPr>
      <w:r w:rsidRPr="00F00A60">
        <w:rPr>
          <w:rFonts w:ascii="Arial" w:hAnsi="Arial" w:cs="Arial"/>
          <w:i/>
        </w:rPr>
        <w:t>NB: l’operatore economico dovrà caricare in Piattaforma le copie dell’atto costitutivo, nonché dello statuto vigente, corredato dal relativo verbale di assemblea, dichiarate conformi all’originale ex articoli 38 e 47 del D.P.R. n. 445/2000, sottoscritte digitalmente</w:t>
      </w:r>
    </w:p>
    <w:p w:rsidR="003A2745" w:rsidRPr="008F772B" w:rsidRDefault="00F81777" w:rsidP="008F772B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B87588">
        <w:rPr>
          <w:rFonts w:ascii="Arial" w:hAnsi="Arial" w:cs="Arial"/>
          <w:i/>
        </w:rPr>
        <w:t>[</w:t>
      </w:r>
      <w:r w:rsidRPr="00B87588">
        <w:rPr>
          <w:rFonts w:ascii="Arial" w:hAnsi="Arial" w:cs="Arial"/>
          <w:b/>
          <w:i/>
        </w:rPr>
        <w:t xml:space="preserve">da compilare nel caso in cui la presente dichiarazione sia resa </w:t>
      </w:r>
      <w:r w:rsidR="006C5C86" w:rsidRPr="00B87588">
        <w:rPr>
          <w:rFonts w:ascii="Arial" w:hAnsi="Arial" w:cs="Arial"/>
          <w:b/>
          <w:i/>
        </w:rPr>
        <w:t>dall’operatore economico mandatario/mandante</w:t>
      </w:r>
      <w:r w:rsidRPr="00B87588">
        <w:rPr>
          <w:rFonts w:ascii="Arial" w:hAnsi="Arial" w:cs="Arial"/>
          <w:b/>
          <w:i/>
        </w:rPr>
        <w:t xml:space="preserve"> di un Raggruppamento temporaneo di Imprese costituito/</w:t>
      </w:r>
      <w:r w:rsidR="006C5C86" w:rsidRPr="00B87588">
        <w:rPr>
          <w:rFonts w:ascii="Arial" w:hAnsi="Arial" w:cs="Arial"/>
          <w:b/>
          <w:i/>
        </w:rPr>
        <w:t>costituendo</w:t>
      </w:r>
      <w:r w:rsidRPr="00B87588">
        <w:rPr>
          <w:rFonts w:ascii="Arial" w:hAnsi="Arial" w:cs="Arial"/>
          <w:i/>
        </w:rPr>
        <w:t xml:space="preserve">] </w:t>
      </w:r>
      <w:r w:rsidRPr="00B87588">
        <w:rPr>
          <w:rFonts w:ascii="Arial" w:hAnsi="Arial" w:cs="Arial"/>
        </w:rPr>
        <w:t>di partec</w:t>
      </w:r>
      <w:r w:rsidR="005F38A9">
        <w:rPr>
          <w:rFonts w:ascii="Arial" w:hAnsi="Arial" w:cs="Arial"/>
        </w:rPr>
        <w:t>ipare alla procedura in oggetto</w:t>
      </w:r>
      <w:r w:rsidR="008F772B">
        <w:rPr>
          <w:rFonts w:ascii="Arial" w:hAnsi="Arial" w:cs="Arial"/>
        </w:rPr>
        <w:t xml:space="preserve">  </w:t>
      </w:r>
      <w:r w:rsidR="00B87588" w:rsidRPr="008F772B">
        <w:rPr>
          <w:rFonts w:ascii="Arial" w:hAnsi="Arial" w:cs="Arial"/>
        </w:rPr>
        <w:t xml:space="preserve">con i seguenti operatori economici </w:t>
      </w:r>
      <w:r w:rsidR="00B87588" w:rsidRPr="008F772B">
        <w:rPr>
          <w:rFonts w:ascii="Arial" w:hAnsi="Arial" w:cs="Arial"/>
          <w:i/>
        </w:rPr>
        <w:t>(indicare denominazione, Codice fiscale/Partita IVA e sede legale):</w:t>
      </w:r>
    </w:p>
    <w:p w:rsidR="005F38A9" w:rsidRPr="00B87588" w:rsidRDefault="005F38A9" w:rsidP="005F38A9">
      <w:pPr>
        <w:spacing w:after="0" w:line="240" w:lineRule="auto"/>
        <w:jc w:val="both"/>
        <w:rPr>
          <w:rFonts w:ascii="Arial" w:hAnsi="Arial" w:cs="Arial"/>
          <w:i/>
        </w:rPr>
      </w:pPr>
    </w:p>
    <w:tbl>
      <w:tblPr>
        <w:tblW w:w="93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90"/>
        <w:gridCol w:w="3402"/>
        <w:gridCol w:w="2835"/>
      </w:tblGrid>
      <w:tr w:rsidR="00B87588" w:rsidRPr="005036E4" w:rsidTr="00AB727A">
        <w:trPr>
          <w:jc w:val="center"/>
        </w:trPr>
        <w:tc>
          <w:tcPr>
            <w:tcW w:w="3090" w:type="dxa"/>
            <w:shd w:val="clear" w:color="auto" w:fill="00529E"/>
            <w:vAlign w:val="center"/>
          </w:tcPr>
          <w:p w:rsidR="00B87588" w:rsidRPr="00AB727A" w:rsidRDefault="00B87588" w:rsidP="00B87588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it-IT"/>
              </w:rPr>
            </w:pPr>
            <w:r w:rsidRPr="00AB727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it-IT"/>
              </w:rPr>
              <w:t>Denominazione</w:t>
            </w:r>
          </w:p>
        </w:tc>
        <w:tc>
          <w:tcPr>
            <w:tcW w:w="3402" w:type="dxa"/>
            <w:shd w:val="clear" w:color="auto" w:fill="00529E"/>
            <w:vAlign w:val="center"/>
          </w:tcPr>
          <w:p w:rsidR="00B87588" w:rsidRPr="00AB727A" w:rsidRDefault="00B87588" w:rsidP="00B87588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it-IT"/>
              </w:rPr>
            </w:pPr>
            <w:r w:rsidRPr="00AB727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it-IT"/>
              </w:rPr>
              <w:t>Codice fiscale/Partita IVA</w:t>
            </w:r>
          </w:p>
        </w:tc>
        <w:tc>
          <w:tcPr>
            <w:tcW w:w="2835" w:type="dxa"/>
            <w:shd w:val="clear" w:color="auto" w:fill="00529E"/>
            <w:vAlign w:val="center"/>
          </w:tcPr>
          <w:p w:rsidR="00B87588" w:rsidRPr="00AB727A" w:rsidRDefault="00B87588" w:rsidP="00B87588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it-IT"/>
              </w:rPr>
            </w:pPr>
            <w:r w:rsidRPr="00AB727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it-IT"/>
              </w:rPr>
              <w:t>Indirizzo sede</w:t>
            </w:r>
          </w:p>
        </w:tc>
      </w:tr>
      <w:tr w:rsidR="00B87588" w:rsidRPr="005036E4" w:rsidTr="00AB727A">
        <w:trPr>
          <w:jc w:val="center"/>
        </w:trPr>
        <w:tc>
          <w:tcPr>
            <w:tcW w:w="3090" w:type="dxa"/>
          </w:tcPr>
          <w:p w:rsidR="00B87588" w:rsidRPr="005036E4" w:rsidRDefault="00B87588" w:rsidP="00B87588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402" w:type="dxa"/>
          </w:tcPr>
          <w:p w:rsidR="00B87588" w:rsidRPr="005036E4" w:rsidRDefault="00B87588" w:rsidP="00B87588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835" w:type="dxa"/>
          </w:tcPr>
          <w:p w:rsidR="00B87588" w:rsidRPr="005036E4" w:rsidRDefault="00B87588" w:rsidP="00B87588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B87588" w:rsidRPr="005036E4" w:rsidTr="00AB727A">
        <w:trPr>
          <w:jc w:val="center"/>
        </w:trPr>
        <w:tc>
          <w:tcPr>
            <w:tcW w:w="3090" w:type="dxa"/>
          </w:tcPr>
          <w:p w:rsidR="00B87588" w:rsidRPr="005036E4" w:rsidRDefault="00B87588" w:rsidP="00B87588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402" w:type="dxa"/>
          </w:tcPr>
          <w:p w:rsidR="00B87588" w:rsidRPr="005036E4" w:rsidRDefault="00B87588" w:rsidP="00B87588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835" w:type="dxa"/>
          </w:tcPr>
          <w:p w:rsidR="00B87588" w:rsidRPr="005036E4" w:rsidRDefault="00B87588" w:rsidP="00B87588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B87588" w:rsidRPr="005036E4" w:rsidTr="00AB727A">
        <w:trPr>
          <w:jc w:val="center"/>
        </w:trPr>
        <w:tc>
          <w:tcPr>
            <w:tcW w:w="3090" w:type="dxa"/>
          </w:tcPr>
          <w:p w:rsidR="00B87588" w:rsidRPr="005036E4" w:rsidRDefault="00B87588" w:rsidP="00B87588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lastRenderedPageBreak/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402" w:type="dxa"/>
          </w:tcPr>
          <w:p w:rsidR="00B87588" w:rsidRPr="005036E4" w:rsidRDefault="00B87588" w:rsidP="00B87588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835" w:type="dxa"/>
          </w:tcPr>
          <w:p w:rsidR="00B87588" w:rsidRPr="005036E4" w:rsidRDefault="00B87588" w:rsidP="00B87588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B87588" w:rsidRPr="005036E4" w:rsidTr="00AB727A">
        <w:trPr>
          <w:jc w:val="center"/>
        </w:trPr>
        <w:tc>
          <w:tcPr>
            <w:tcW w:w="3090" w:type="dxa"/>
          </w:tcPr>
          <w:p w:rsidR="00B87588" w:rsidRPr="005036E4" w:rsidRDefault="00B87588" w:rsidP="00B87588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402" w:type="dxa"/>
          </w:tcPr>
          <w:p w:rsidR="00B87588" w:rsidRPr="005036E4" w:rsidRDefault="00B87588" w:rsidP="00B87588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835" w:type="dxa"/>
          </w:tcPr>
          <w:p w:rsidR="00B87588" w:rsidRPr="005036E4" w:rsidRDefault="00B87588" w:rsidP="00B87588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B87588" w:rsidRPr="005036E4" w:rsidTr="00AB727A">
        <w:trPr>
          <w:jc w:val="center"/>
        </w:trPr>
        <w:tc>
          <w:tcPr>
            <w:tcW w:w="3090" w:type="dxa"/>
          </w:tcPr>
          <w:p w:rsidR="00B87588" w:rsidRPr="005036E4" w:rsidRDefault="00B87588" w:rsidP="00B87588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402" w:type="dxa"/>
          </w:tcPr>
          <w:p w:rsidR="00B87588" w:rsidRPr="005036E4" w:rsidRDefault="00B87588" w:rsidP="00B87588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835" w:type="dxa"/>
          </w:tcPr>
          <w:p w:rsidR="00B87588" w:rsidRPr="005036E4" w:rsidRDefault="00B87588" w:rsidP="00B87588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B87588" w:rsidRPr="005036E4" w:rsidTr="00AB727A">
        <w:trPr>
          <w:jc w:val="center"/>
        </w:trPr>
        <w:tc>
          <w:tcPr>
            <w:tcW w:w="3090" w:type="dxa"/>
          </w:tcPr>
          <w:p w:rsidR="00B87588" w:rsidRPr="005036E4" w:rsidRDefault="00B87588" w:rsidP="00B87588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402" w:type="dxa"/>
          </w:tcPr>
          <w:p w:rsidR="00B87588" w:rsidRPr="005036E4" w:rsidRDefault="00B87588" w:rsidP="00B87588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835" w:type="dxa"/>
          </w:tcPr>
          <w:p w:rsidR="00B87588" w:rsidRPr="005036E4" w:rsidRDefault="00B87588" w:rsidP="00B87588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B87588" w:rsidRPr="005036E4" w:rsidTr="00AB727A">
        <w:trPr>
          <w:jc w:val="center"/>
        </w:trPr>
        <w:tc>
          <w:tcPr>
            <w:tcW w:w="9327" w:type="dxa"/>
            <w:gridSpan w:val="3"/>
          </w:tcPr>
          <w:p w:rsidR="00B87588" w:rsidRPr="005036E4" w:rsidRDefault="00B87588" w:rsidP="00B87588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  <w:lang w:val="it-IT"/>
              </w:rPr>
              <w:t>ALTRO (</w:t>
            </w:r>
            <w:r>
              <w:rPr>
                <w:rFonts w:ascii="Arial" w:hAnsi="Arial" w:cs="Arial"/>
                <w:b/>
                <w:i/>
                <w:lang w:val="it-IT"/>
              </w:rPr>
              <w:t>indicare eventuali ulteriori soggetti, specificando, per ciascuno di essi, le informazioni di cui sopra</w:t>
            </w:r>
            <w:r w:rsidRPr="005036E4">
              <w:rPr>
                <w:rFonts w:ascii="Arial" w:hAnsi="Arial" w:cs="Arial"/>
                <w:b/>
                <w:i/>
                <w:lang w:val="it-IT"/>
              </w:rPr>
              <w:t>)</w:t>
            </w:r>
          </w:p>
        </w:tc>
      </w:tr>
      <w:tr w:rsidR="00B87588" w:rsidRPr="005036E4" w:rsidTr="00AB727A">
        <w:trPr>
          <w:jc w:val="center"/>
        </w:trPr>
        <w:tc>
          <w:tcPr>
            <w:tcW w:w="9327" w:type="dxa"/>
            <w:gridSpan w:val="3"/>
          </w:tcPr>
          <w:p w:rsidR="00B87588" w:rsidRPr="005036E4" w:rsidRDefault="00B87588" w:rsidP="00B87588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0E6E98" w:rsidRDefault="00F81777" w:rsidP="008F772B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  <w:b/>
        </w:rPr>
      </w:pPr>
      <w:r w:rsidRPr="00982943">
        <w:rPr>
          <w:rFonts w:ascii="Arial" w:hAnsi="Arial" w:cs="Arial"/>
          <w:i/>
        </w:rPr>
        <w:t>[</w:t>
      </w:r>
      <w:r w:rsidRPr="00982943">
        <w:rPr>
          <w:rFonts w:ascii="Arial" w:hAnsi="Arial" w:cs="Arial"/>
          <w:b/>
          <w:i/>
        </w:rPr>
        <w:t>da compilare nel caso in cui la presente dichiarazione sia resa dal Consorzio ordinario</w:t>
      </w:r>
      <w:r w:rsidR="006C5C86" w:rsidRPr="00982943">
        <w:rPr>
          <w:rFonts w:ascii="Arial" w:hAnsi="Arial" w:cs="Arial"/>
          <w:b/>
          <w:i/>
        </w:rPr>
        <w:t xml:space="preserve"> costituito/costituendo</w:t>
      </w:r>
      <w:r w:rsidRPr="00982943">
        <w:rPr>
          <w:rFonts w:ascii="Arial" w:hAnsi="Arial" w:cs="Arial"/>
          <w:i/>
          <w:u w:val="single"/>
        </w:rPr>
        <w:t>]</w:t>
      </w:r>
      <w:r w:rsidRPr="00982943">
        <w:rPr>
          <w:rFonts w:ascii="Arial" w:hAnsi="Arial" w:cs="Arial"/>
        </w:rPr>
        <w:t xml:space="preserve"> che fanno parte del Consorzio </w:t>
      </w:r>
      <w:r w:rsidR="006C5C86" w:rsidRPr="00982943">
        <w:rPr>
          <w:rFonts w:ascii="Arial" w:hAnsi="Arial" w:cs="Arial"/>
        </w:rPr>
        <w:t xml:space="preserve">i seguenti operatori economici </w:t>
      </w:r>
      <w:r w:rsidRPr="00982943">
        <w:rPr>
          <w:rFonts w:ascii="Arial" w:hAnsi="Arial" w:cs="Arial"/>
          <w:i/>
          <w:iCs/>
        </w:rPr>
        <w:t>(</w:t>
      </w:r>
      <w:r w:rsidRPr="00982943">
        <w:rPr>
          <w:rFonts w:ascii="Arial" w:hAnsi="Arial" w:cs="Arial"/>
          <w:i/>
        </w:rPr>
        <w:t>indicare denominazione, Codice fiscale/Partita IVA e indirizzo sede legale</w:t>
      </w:r>
      <w:r w:rsidRPr="00982943">
        <w:rPr>
          <w:rFonts w:ascii="Arial" w:hAnsi="Arial" w:cs="Arial"/>
        </w:rPr>
        <w:t>)</w:t>
      </w:r>
      <w:r w:rsidRPr="00982943">
        <w:rPr>
          <w:rFonts w:ascii="Arial" w:hAnsi="Arial" w:cs="Arial"/>
          <w:iCs/>
        </w:rPr>
        <w:t xml:space="preserve">: </w:t>
      </w:r>
    </w:p>
    <w:p w:rsidR="00932B3F" w:rsidRPr="00932B3F" w:rsidRDefault="00932B3F" w:rsidP="00932B3F">
      <w:pPr>
        <w:spacing w:after="0" w:line="240" w:lineRule="auto"/>
        <w:ind w:left="556" w:right="11"/>
        <w:jc w:val="both"/>
        <w:rPr>
          <w:rFonts w:ascii="Arial" w:hAnsi="Arial" w:cs="Arial"/>
          <w:b/>
        </w:rPr>
      </w:pPr>
    </w:p>
    <w:tbl>
      <w:tblPr>
        <w:tblW w:w="933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6"/>
        <w:gridCol w:w="3402"/>
        <w:gridCol w:w="3122"/>
      </w:tblGrid>
      <w:tr w:rsidR="00F81777" w:rsidRPr="005036E4" w:rsidTr="00A56CE2">
        <w:tc>
          <w:tcPr>
            <w:tcW w:w="2806" w:type="dxa"/>
            <w:shd w:val="clear" w:color="auto" w:fill="00529E"/>
            <w:vAlign w:val="center"/>
          </w:tcPr>
          <w:p w:rsidR="00F81777" w:rsidRPr="00AB727A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it-IT"/>
              </w:rPr>
            </w:pPr>
            <w:r w:rsidRPr="00AB727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it-IT"/>
              </w:rPr>
              <w:t>Denominazione</w:t>
            </w:r>
          </w:p>
        </w:tc>
        <w:tc>
          <w:tcPr>
            <w:tcW w:w="3402" w:type="dxa"/>
            <w:shd w:val="clear" w:color="auto" w:fill="00529E"/>
            <w:vAlign w:val="center"/>
          </w:tcPr>
          <w:p w:rsidR="00F81777" w:rsidRPr="00AB727A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it-IT"/>
              </w:rPr>
            </w:pPr>
            <w:r w:rsidRPr="00AB727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it-IT"/>
              </w:rPr>
              <w:t>Codice fiscale/Partita IVA</w:t>
            </w:r>
          </w:p>
        </w:tc>
        <w:tc>
          <w:tcPr>
            <w:tcW w:w="3122" w:type="dxa"/>
            <w:shd w:val="clear" w:color="auto" w:fill="00529E"/>
            <w:vAlign w:val="center"/>
          </w:tcPr>
          <w:p w:rsidR="00F81777" w:rsidRPr="00AB727A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it-IT"/>
              </w:rPr>
            </w:pPr>
            <w:r w:rsidRPr="00AB727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it-IT"/>
              </w:rPr>
              <w:t>Indirizzo sede</w:t>
            </w:r>
          </w:p>
        </w:tc>
      </w:tr>
      <w:tr w:rsidR="00F81777" w:rsidRPr="005036E4" w:rsidTr="00BB5298">
        <w:tc>
          <w:tcPr>
            <w:tcW w:w="2806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lang w:val="it-IT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402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lang w:val="it-IT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122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lang w:val="it-IT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F81777" w:rsidRPr="005036E4" w:rsidTr="00BB5298">
        <w:tc>
          <w:tcPr>
            <w:tcW w:w="2806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lang w:val="it-IT"/>
              </w:rPr>
              <w:instrText xml:space="preserve"> FORMTEX</w:instrText>
            </w:r>
            <w:r w:rsidRPr="005036E4">
              <w:rPr>
                <w:rFonts w:ascii="Arial" w:hAnsi="Arial" w:cs="Arial"/>
                <w:b/>
              </w:rPr>
              <w:instrText xml:space="preserve">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402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122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F81777" w:rsidRPr="005036E4" w:rsidTr="00BB5298">
        <w:tc>
          <w:tcPr>
            <w:tcW w:w="2806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402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122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F81777" w:rsidRPr="005036E4" w:rsidTr="00BB5298">
        <w:tc>
          <w:tcPr>
            <w:tcW w:w="2806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402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122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F81777" w:rsidRPr="005036E4" w:rsidTr="00BB5298">
        <w:tc>
          <w:tcPr>
            <w:tcW w:w="2806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402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122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F81777" w:rsidRPr="005036E4" w:rsidTr="00BB5298">
        <w:tc>
          <w:tcPr>
            <w:tcW w:w="9330" w:type="dxa"/>
            <w:gridSpan w:val="3"/>
          </w:tcPr>
          <w:p w:rsidR="00F81777" w:rsidRPr="005036E4" w:rsidRDefault="00F81777" w:rsidP="00BB5298">
            <w:pPr>
              <w:pStyle w:val="sche3"/>
              <w:spacing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  <w:lang w:val="it-IT"/>
              </w:rPr>
              <w:t>ALTRO (</w:t>
            </w:r>
            <w:r w:rsidR="006C5C86">
              <w:rPr>
                <w:rFonts w:ascii="Arial" w:hAnsi="Arial" w:cs="Arial"/>
                <w:b/>
                <w:i/>
                <w:lang w:val="it-IT"/>
              </w:rPr>
              <w:t>indicare eventuali ulteriori soggetti, specificando, per ciascuno di essi, le informazioni di cui sopra</w:t>
            </w:r>
            <w:r w:rsidRPr="005036E4">
              <w:rPr>
                <w:rFonts w:ascii="Arial" w:hAnsi="Arial" w:cs="Arial"/>
                <w:b/>
                <w:i/>
                <w:lang w:val="it-IT"/>
              </w:rPr>
              <w:t>)</w:t>
            </w:r>
            <w:r w:rsidRPr="005036E4">
              <w:rPr>
                <w:rFonts w:ascii="Arial" w:hAnsi="Arial" w:cs="Arial"/>
                <w:b/>
                <w:lang w:val="it-IT"/>
              </w:rPr>
              <w:t>:</w:t>
            </w:r>
          </w:p>
        </w:tc>
      </w:tr>
      <w:tr w:rsidR="00F81777" w:rsidRPr="005036E4" w:rsidTr="00542EE4">
        <w:trPr>
          <w:trHeight w:val="488"/>
        </w:trPr>
        <w:tc>
          <w:tcPr>
            <w:tcW w:w="9330" w:type="dxa"/>
            <w:gridSpan w:val="3"/>
          </w:tcPr>
          <w:p w:rsidR="00FE1869" w:rsidRPr="003E24F1" w:rsidRDefault="00F81777" w:rsidP="00773531">
            <w:pPr>
              <w:pStyle w:val="sche3"/>
              <w:ind w:right="11"/>
              <w:rPr>
                <w:rFonts w:ascii="Arial" w:hAnsi="Arial" w:cs="Arial"/>
                <w:b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542EE4" w:rsidRDefault="00F81777" w:rsidP="00542EE4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right="11"/>
        <w:jc w:val="both"/>
        <w:rPr>
          <w:rFonts w:ascii="Arial" w:hAnsi="Arial" w:cs="Arial"/>
        </w:rPr>
      </w:pPr>
      <w:r w:rsidRPr="005036E4">
        <w:rPr>
          <w:rFonts w:ascii="Arial" w:hAnsi="Arial" w:cs="Arial"/>
          <w:i/>
          <w:sz w:val="20"/>
          <w:szCs w:val="20"/>
        </w:rPr>
        <w:t>[</w:t>
      </w:r>
      <w:r w:rsidRPr="00982943">
        <w:rPr>
          <w:rFonts w:ascii="Arial" w:hAnsi="Arial" w:cs="Arial"/>
          <w:b/>
          <w:i/>
        </w:rPr>
        <w:t xml:space="preserve">da compilare nel caso in cui la presente dichiarazione sia resa </w:t>
      </w:r>
      <w:r w:rsidR="006C5C86" w:rsidRPr="00982943">
        <w:rPr>
          <w:rFonts w:ascii="Arial" w:hAnsi="Arial" w:cs="Arial"/>
          <w:b/>
          <w:i/>
        </w:rPr>
        <w:t>dall’operatore economico mandatario/mandante</w:t>
      </w:r>
      <w:r w:rsidRPr="00982943">
        <w:rPr>
          <w:rFonts w:ascii="Arial" w:hAnsi="Arial" w:cs="Arial"/>
          <w:b/>
          <w:i/>
        </w:rPr>
        <w:t xml:space="preserve"> di un Raggruppamento temporaneo </w:t>
      </w:r>
      <w:r w:rsidR="006C5C86" w:rsidRPr="00982943">
        <w:rPr>
          <w:rFonts w:ascii="Arial" w:hAnsi="Arial" w:cs="Arial"/>
          <w:b/>
          <w:i/>
        </w:rPr>
        <w:t xml:space="preserve">costituito/costituendo </w:t>
      </w:r>
      <w:r w:rsidRPr="00982943">
        <w:rPr>
          <w:rFonts w:ascii="Arial" w:hAnsi="Arial" w:cs="Arial"/>
          <w:b/>
          <w:i/>
        </w:rPr>
        <w:t xml:space="preserve">o </w:t>
      </w:r>
      <w:r w:rsidR="006C5C86" w:rsidRPr="005F38A9">
        <w:rPr>
          <w:rFonts w:ascii="Arial" w:hAnsi="Arial" w:cs="Arial"/>
          <w:b/>
          <w:i/>
        </w:rPr>
        <w:t>dall’operatore economico consorziato di un Consorzio ordinario costituito/costituendo</w:t>
      </w:r>
      <w:r w:rsidRPr="00982943">
        <w:rPr>
          <w:rFonts w:ascii="Arial" w:hAnsi="Arial" w:cs="Arial"/>
          <w:i/>
          <w:u w:val="single"/>
        </w:rPr>
        <w:t>]</w:t>
      </w:r>
      <w:r w:rsidR="002166D3" w:rsidRPr="00982943">
        <w:rPr>
          <w:rFonts w:ascii="Arial" w:hAnsi="Arial" w:cs="Arial"/>
          <w:i/>
        </w:rPr>
        <w:t>:</w:t>
      </w:r>
      <w:r w:rsidR="00F91F6B" w:rsidRPr="00982943">
        <w:rPr>
          <w:rFonts w:ascii="Arial" w:hAnsi="Arial" w:cs="Arial"/>
        </w:rPr>
        <w:t xml:space="preserve"> </w:t>
      </w:r>
    </w:p>
    <w:p w:rsidR="00542EE4" w:rsidRDefault="00542EE4" w:rsidP="00542EE4">
      <w:pPr>
        <w:pStyle w:val="Paragrafoelenco"/>
        <w:numPr>
          <w:ilvl w:val="0"/>
          <w:numId w:val="7"/>
        </w:numPr>
        <w:tabs>
          <w:tab w:val="left" w:pos="426"/>
        </w:tabs>
        <w:spacing w:before="120" w:after="0" w:line="280" w:lineRule="exact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che </w:t>
      </w:r>
      <w:r w:rsidR="004E4327">
        <w:rPr>
          <w:rFonts w:ascii="Arial" w:hAnsi="Arial" w:cs="Arial"/>
        </w:rPr>
        <w:t xml:space="preserve">la </w:t>
      </w:r>
      <w:r w:rsidRPr="00542EE4">
        <w:rPr>
          <w:rFonts w:ascii="Arial" w:hAnsi="Arial" w:cs="Arial"/>
        </w:rPr>
        <w:t xml:space="preserve">quota percentuale di esecuzione riferita </w:t>
      </w:r>
      <w:r>
        <w:rPr>
          <w:rFonts w:ascii="Arial" w:hAnsi="Arial" w:cs="Arial"/>
        </w:rPr>
        <w:t>alla</w:t>
      </w:r>
      <w:r w:rsidRPr="00542EE4">
        <w:rPr>
          <w:rFonts w:ascii="Arial" w:hAnsi="Arial" w:cs="Arial"/>
        </w:rPr>
        <w:t xml:space="preserve"> categoria assunta</w:t>
      </w:r>
      <w:r>
        <w:rPr>
          <w:rFonts w:ascii="Arial" w:hAnsi="Arial" w:cs="Arial"/>
        </w:rPr>
        <w:t xml:space="preserve"> è la seguente</w:t>
      </w:r>
      <w:r w:rsidRPr="00542EE4">
        <w:rPr>
          <w:rFonts w:ascii="Arial" w:hAnsi="Arial" w:cs="Arial"/>
        </w:rPr>
        <w:t>:</w:t>
      </w:r>
    </w:p>
    <w:p w:rsidR="00542EE4" w:rsidRPr="00542EE4" w:rsidRDefault="00542EE4" w:rsidP="00542EE4">
      <w:pPr>
        <w:spacing w:after="0" w:line="240" w:lineRule="auto"/>
        <w:ind w:left="556" w:right="11"/>
        <w:jc w:val="both"/>
        <w:rPr>
          <w:rFonts w:ascii="Arial" w:hAnsi="Arial" w:cs="Arial"/>
        </w:rPr>
      </w:pPr>
    </w:p>
    <w:tbl>
      <w:tblPr>
        <w:tblW w:w="464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7"/>
      </w:tblGrid>
      <w:tr w:rsidR="00542EE4" w:rsidRPr="00542EE4" w:rsidTr="00542EE4">
        <w:tc>
          <w:tcPr>
            <w:tcW w:w="4647" w:type="dxa"/>
            <w:shd w:val="clear" w:color="auto" w:fill="00529E"/>
            <w:vAlign w:val="center"/>
          </w:tcPr>
          <w:p w:rsidR="00542EE4" w:rsidRPr="00542EE4" w:rsidRDefault="00542EE4" w:rsidP="00542EE4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it-IT"/>
              </w:rPr>
              <w:t>Q</w:t>
            </w:r>
            <w:r w:rsidRPr="00542E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it-IT"/>
              </w:rPr>
              <w:t>uota % di esecuzione</w:t>
            </w:r>
          </w:p>
        </w:tc>
      </w:tr>
      <w:tr w:rsidR="00542EE4" w:rsidRPr="00542EE4" w:rsidTr="00542EE4">
        <w:trPr>
          <w:trHeight w:val="566"/>
        </w:trPr>
        <w:tc>
          <w:tcPr>
            <w:tcW w:w="4647" w:type="dxa"/>
          </w:tcPr>
          <w:p w:rsidR="00542EE4" w:rsidRPr="00542EE4" w:rsidRDefault="00542EE4" w:rsidP="00542EE4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542EE4">
              <w:rPr>
                <w:rFonts w:ascii="Arial" w:hAnsi="Arial" w:cs="Arial"/>
                <w:b/>
                <w:lang w:val="en-US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42EE4">
              <w:rPr>
                <w:rFonts w:ascii="Arial" w:hAnsi="Arial" w:cs="Arial"/>
                <w:b/>
                <w:lang w:val="en-US"/>
              </w:rPr>
              <w:instrText xml:space="preserve"> FORMTEXT </w:instrText>
            </w:r>
            <w:r w:rsidRPr="00542EE4">
              <w:rPr>
                <w:rFonts w:ascii="Arial" w:hAnsi="Arial" w:cs="Arial"/>
                <w:b/>
                <w:lang w:val="en-US"/>
              </w:rPr>
            </w:r>
            <w:r w:rsidRPr="00542EE4">
              <w:rPr>
                <w:rFonts w:ascii="Arial" w:hAnsi="Arial" w:cs="Arial"/>
                <w:b/>
                <w:lang w:val="en-US"/>
              </w:rPr>
              <w:fldChar w:fldCharType="separate"/>
            </w:r>
            <w:r w:rsidRPr="00542EE4">
              <w:rPr>
                <w:rFonts w:ascii="Arial" w:hAnsi="Arial" w:cs="Arial"/>
                <w:b/>
                <w:lang w:val="en-US"/>
              </w:rPr>
              <w:t> </w:t>
            </w:r>
            <w:r w:rsidRPr="00542EE4">
              <w:rPr>
                <w:rFonts w:ascii="Arial" w:hAnsi="Arial" w:cs="Arial"/>
                <w:b/>
                <w:lang w:val="en-US"/>
              </w:rPr>
              <w:t> </w:t>
            </w:r>
            <w:r w:rsidRPr="00542EE4">
              <w:rPr>
                <w:rFonts w:ascii="Arial" w:hAnsi="Arial" w:cs="Arial"/>
                <w:b/>
                <w:lang w:val="en-US"/>
              </w:rPr>
              <w:t> </w:t>
            </w:r>
            <w:r w:rsidRPr="00542EE4">
              <w:rPr>
                <w:rFonts w:ascii="Arial" w:hAnsi="Arial" w:cs="Arial"/>
                <w:b/>
                <w:lang w:val="en-US"/>
              </w:rPr>
              <w:t> </w:t>
            </w:r>
            <w:r w:rsidRPr="00542EE4">
              <w:rPr>
                <w:rFonts w:ascii="Arial" w:hAnsi="Arial" w:cs="Arial"/>
                <w:b/>
                <w:lang w:val="en-US"/>
              </w:rPr>
              <w:t> </w:t>
            </w:r>
            <w:r w:rsidRPr="00542EE4">
              <w:rPr>
                <w:rFonts w:ascii="Arial" w:hAnsi="Arial" w:cs="Arial"/>
              </w:rPr>
              <w:fldChar w:fldCharType="end"/>
            </w:r>
          </w:p>
        </w:tc>
      </w:tr>
    </w:tbl>
    <w:p w:rsidR="009168F9" w:rsidRPr="000F4EFC" w:rsidRDefault="000F4EFC" w:rsidP="000F4EFC">
      <w:pPr>
        <w:pStyle w:val="Paragrafoelenco"/>
        <w:numPr>
          <w:ilvl w:val="0"/>
          <w:numId w:val="7"/>
        </w:numPr>
        <w:tabs>
          <w:tab w:val="left" w:pos="426"/>
        </w:tabs>
        <w:spacing w:before="120" w:after="0" w:line="280" w:lineRule="exact"/>
        <w:ind w:left="851" w:hanging="284"/>
        <w:jc w:val="both"/>
        <w:rPr>
          <w:rFonts w:ascii="Arial" w:hAnsi="Arial" w:cs="Arial"/>
        </w:rPr>
      </w:pPr>
      <w:r w:rsidRPr="000F4EFC">
        <w:rPr>
          <w:rFonts w:ascii="Arial" w:hAnsi="Arial" w:cs="Arial"/>
        </w:rPr>
        <w:t>di impegnarsi ad eseguire i lavori nella</w:t>
      </w:r>
      <w:r w:rsidR="00542EE4">
        <w:rPr>
          <w:rFonts w:ascii="Arial" w:hAnsi="Arial" w:cs="Arial"/>
        </w:rPr>
        <w:t xml:space="preserve"> percentuale corrispondente alla</w:t>
      </w:r>
      <w:r w:rsidRPr="000F4EFC">
        <w:rPr>
          <w:rFonts w:ascii="Arial" w:hAnsi="Arial" w:cs="Arial"/>
        </w:rPr>
        <w:t xml:space="preserve"> quot</w:t>
      </w:r>
      <w:r w:rsidR="00542EE4">
        <w:rPr>
          <w:rFonts w:ascii="Arial" w:hAnsi="Arial" w:cs="Arial"/>
        </w:rPr>
        <w:t>a</w:t>
      </w:r>
      <w:r w:rsidRPr="000F4EFC">
        <w:rPr>
          <w:rFonts w:ascii="Arial" w:hAnsi="Arial" w:cs="Arial"/>
        </w:rPr>
        <w:t xml:space="preserve"> indicat</w:t>
      </w:r>
      <w:r w:rsidR="00542EE4">
        <w:rPr>
          <w:rFonts w:ascii="Arial" w:hAnsi="Arial" w:cs="Arial"/>
        </w:rPr>
        <w:t>a</w:t>
      </w:r>
      <w:r w:rsidRPr="000F4EFC">
        <w:rPr>
          <w:rFonts w:ascii="Arial" w:hAnsi="Arial" w:cs="Arial"/>
        </w:rPr>
        <w:t xml:space="preserve"> e per la quale possiede i necessari requisiti di qualificazione   (</w:t>
      </w:r>
      <w:r w:rsidRPr="000F4EFC">
        <w:rPr>
          <w:rFonts w:ascii="Arial" w:hAnsi="Arial" w:cs="Arial"/>
          <w:i/>
        </w:rPr>
        <w:t>NB: A pena di esclusione, non sanabile le quote dichiarate non possono eccedere la qualificazione posseduta dalla singola impresa nella rispettiva categoria</w:t>
      </w:r>
      <w:r w:rsidRPr="000F4EFC">
        <w:rPr>
          <w:rFonts w:ascii="Arial" w:hAnsi="Arial" w:cs="Arial"/>
        </w:rPr>
        <w:t>).</w:t>
      </w:r>
    </w:p>
    <w:p w:rsidR="00B87588" w:rsidRPr="00C7360A" w:rsidRDefault="00F31A62" w:rsidP="00932B3F">
      <w:pPr>
        <w:pStyle w:val="Paragrafoelenco"/>
        <w:numPr>
          <w:ilvl w:val="0"/>
          <w:numId w:val="7"/>
        </w:numPr>
        <w:tabs>
          <w:tab w:val="left" w:pos="426"/>
        </w:tabs>
        <w:spacing w:before="120" w:after="0" w:line="280" w:lineRule="exact"/>
        <w:ind w:left="851" w:hanging="284"/>
        <w:jc w:val="both"/>
        <w:rPr>
          <w:rFonts w:ascii="Arial" w:hAnsi="Arial" w:cs="Arial"/>
        </w:rPr>
      </w:pPr>
      <w:r w:rsidRPr="00774F8F">
        <w:rPr>
          <w:rFonts w:ascii="Arial" w:hAnsi="Arial" w:cs="Arial"/>
        </w:rPr>
        <w:lastRenderedPageBreak/>
        <w:t>di assumere nell’ambito del raggruppamento tem</w:t>
      </w:r>
      <w:r w:rsidR="00774F8F">
        <w:rPr>
          <w:rFonts w:ascii="Arial" w:hAnsi="Arial" w:cs="Arial"/>
        </w:rPr>
        <w:t xml:space="preserve">poraneo / consorzio ordinario, </w:t>
      </w:r>
      <w:r w:rsidRPr="00774F8F">
        <w:rPr>
          <w:rFonts w:ascii="Arial" w:hAnsi="Arial" w:cs="Arial"/>
        </w:rPr>
        <w:t>u</w:t>
      </w:r>
      <w:r w:rsidR="004160C5">
        <w:rPr>
          <w:rFonts w:ascii="Arial" w:hAnsi="Arial" w:cs="Arial"/>
        </w:rPr>
        <w:t xml:space="preserve">na quota di partecipazione del </w:t>
      </w:r>
      <w:r w:rsidR="00774F8F" w:rsidRPr="00774F8F">
        <w:rPr>
          <w:rFonts w:ascii="Arial" w:hAnsi="Arial" w:cs="Arial"/>
          <w:b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774F8F" w:rsidRPr="00774F8F">
        <w:rPr>
          <w:rFonts w:ascii="Arial" w:hAnsi="Arial" w:cs="Arial"/>
          <w:b/>
        </w:rPr>
        <w:instrText xml:space="preserve"> FORMTEXT </w:instrText>
      </w:r>
      <w:r w:rsidR="00774F8F" w:rsidRPr="00774F8F">
        <w:rPr>
          <w:rFonts w:ascii="Arial" w:hAnsi="Arial" w:cs="Arial"/>
          <w:b/>
        </w:rPr>
      </w:r>
      <w:r w:rsidR="00774F8F" w:rsidRPr="00774F8F">
        <w:rPr>
          <w:rFonts w:ascii="Arial" w:hAnsi="Arial" w:cs="Arial"/>
          <w:b/>
        </w:rPr>
        <w:fldChar w:fldCharType="separate"/>
      </w:r>
      <w:r w:rsidR="00774F8F" w:rsidRPr="00774F8F">
        <w:rPr>
          <w:rFonts w:ascii="Arial" w:hAnsi="Arial" w:cs="Arial"/>
          <w:b/>
        </w:rPr>
        <w:t> </w:t>
      </w:r>
      <w:r w:rsidR="00774F8F" w:rsidRPr="00774F8F">
        <w:rPr>
          <w:rFonts w:ascii="Arial" w:hAnsi="Arial" w:cs="Arial"/>
          <w:b/>
        </w:rPr>
        <w:t> </w:t>
      </w:r>
      <w:r w:rsidR="00774F8F" w:rsidRPr="00774F8F">
        <w:rPr>
          <w:rFonts w:ascii="Arial" w:hAnsi="Arial" w:cs="Arial"/>
          <w:b/>
        </w:rPr>
        <w:t> </w:t>
      </w:r>
      <w:r w:rsidR="00774F8F" w:rsidRPr="00774F8F">
        <w:rPr>
          <w:rFonts w:ascii="Arial" w:hAnsi="Arial" w:cs="Arial"/>
          <w:b/>
        </w:rPr>
        <w:t> </w:t>
      </w:r>
      <w:r w:rsidR="00774F8F" w:rsidRPr="00774F8F">
        <w:rPr>
          <w:rFonts w:ascii="Arial" w:hAnsi="Arial" w:cs="Arial"/>
          <w:b/>
        </w:rPr>
        <w:t> </w:t>
      </w:r>
      <w:r w:rsidR="00774F8F" w:rsidRPr="00774F8F">
        <w:rPr>
          <w:rFonts w:ascii="Arial" w:hAnsi="Arial" w:cs="Arial"/>
        </w:rPr>
        <w:fldChar w:fldCharType="end"/>
      </w:r>
      <w:r w:rsidR="00BB5298">
        <w:rPr>
          <w:rFonts w:ascii="Arial" w:hAnsi="Arial" w:cs="Arial"/>
        </w:rPr>
        <w:t xml:space="preserve"> </w:t>
      </w:r>
      <w:r w:rsidR="00B233AA">
        <w:rPr>
          <w:rFonts w:ascii="Arial" w:hAnsi="Arial" w:cs="Arial"/>
        </w:rPr>
        <w:t>%</w:t>
      </w:r>
      <w:r w:rsidR="00774F8F">
        <w:rPr>
          <w:rFonts w:ascii="Arial" w:hAnsi="Arial" w:cs="Arial"/>
        </w:rPr>
        <w:t xml:space="preserve"> [</w:t>
      </w:r>
      <w:r w:rsidR="00774F8F" w:rsidRPr="00FD6C4E">
        <w:rPr>
          <w:rFonts w:ascii="Arial" w:hAnsi="Arial" w:cs="Arial"/>
          <w:i/>
        </w:rPr>
        <w:t>indicare la percentuale dell’incidenza di tutti i lavori assunti dall’impresa che sottoscrive la dichiarazione rispetto al totale in appalto</w:t>
      </w:r>
      <w:r w:rsidR="00FD6C4E">
        <w:rPr>
          <w:rFonts w:ascii="Arial" w:hAnsi="Arial" w:cs="Arial"/>
        </w:rPr>
        <w:t>]</w:t>
      </w:r>
    </w:p>
    <w:p w:rsidR="00603DDF" w:rsidRPr="008062CF" w:rsidRDefault="00B71278" w:rsidP="00201282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8062CF">
        <w:rPr>
          <w:rFonts w:ascii="Arial" w:hAnsi="Arial" w:cs="Arial"/>
          <w:i/>
        </w:rPr>
        <w:t>[</w:t>
      </w:r>
      <w:r w:rsidRPr="008062CF">
        <w:rPr>
          <w:rFonts w:ascii="Arial" w:hAnsi="Arial" w:cs="Arial"/>
          <w:b/>
          <w:i/>
        </w:rPr>
        <w:t xml:space="preserve">nel caso in cui la presente dichiarazione sia resa </w:t>
      </w:r>
      <w:r w:rsidR="006C5C86" w:rsidRPr="008062CF">
        <w:rPr>
          <w:rFonts w:ascii="Arial" w:hAnsi="Arial" w:cs="Arial"/>
          <w:b/>
          <w:i/>
        </w:rPr>
        <w:t>dall’operatore economico mandatario/mandante</w:t>
      </w:r>
      <w:r w:rsidRPr="008062CF">
        <w:rPr>
          <w:rFonts w:ascii="Arial" w:hAnsi="Arial" w:cs="Arial"/>
          <w:b/>
          <w:i/>
        </w:rPr>
        <w:t xml:space="preserve"> di un Raggruppamento temporaneo di Imprese</w:t>
      </w:r>
      <w:r w:rsidR="006C5C86" w:rsidRPr="008062CF">
        <w:rPr>
          <w:rFonts w:ascii="Arial" w:hAnsi="Arial" w:cs="Arial"/>
          <w:b/>
          <w:i/>
        </w:rPr>
        <w:t xml:space="preserve"> costituendo</w:t>
      </w:r>
      <w:r w:rsidRPr="008062CF">
        <w:rPr>
          <w:rFonts w:ascii="Arial" w:hAnsi="Arial" w:cs="Arial"/>
          <w:i/>
          <w:u w:val="single"/>
        </w:rPr>
        <w:t>]</w:t>
      </w:r>
      <w:r w:rsidRPr="008062CF">
        <w:rPr>
          <w:rFonts w:ascii="Arial" w:hAnsi="Arial" w:cs="Arial"/>
          <w:i/>
        </w:rPr>
        <w:t xml:space="preserve"> </w:t>
      </w:r>
      <w:r w:rsidR="00E51C3B">
        <w:rPr>
          <w:rFonts w:ascii="Arial" w:hAnsi="Arial" w:cs="Arial"/>
          <w:i/>
        </w:rPr>
        <w:t xml:space="preserve"> </w:t>
      </w:r>
      <w:r w:rsidRPr="008062CF">
        <w:rPr>
          <w:rFonts w:ascii="Arial" w:hAnsi="Arial" w:cs="Arial"/>
        </w:rPr>
        <w:t>di assumere l’impegno, in caso di aggiudicazione, ad uniformarsi alla disciplina vigente con riguardo ai Raggruppamenti temporanei di Imprese/GEIE;</w:t>
      </w:r>
    </w:p>
    <w:p w:rsidR="009B53F6" w:rsidRDefault="00F81777" w:rsidP="00201282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E32B40">
        <w:rPr>
          <w:rFonts w:ascii="Arial" w:hAnsi="Arial" w:cs="Arial"/>
          <w:i/>
          <w:sz w:val="20"/>
          <w:szCs w:val="20"/>
        </w:rPr>
        <w:t>[</w:t>
      </w:r>
      <w:r w:rsidRPr="008062CF">
        <w:rPr>
          <w:rFonts w:ascii="Arial" w:hAnsi="Arial" w:cs="Arial"/>
          <w:b/>
          <w:i/>
        </w:rPr>
        <w:t xml:space="preserve">da compilare nel caso in cui la presente dichiarazione sia resa </w:t>
      </w:r>
      <w:r w:rsidR="006C5C86" w:rsidRPr="008062CF">
        <w:rPr>
          <w:rFonts w:ascii="Arial" w:hAnsi="Arial" w:cs="Arial"/>
          <w:b/>
          <w:i/>
        </w:rPr>
        <w:t>dall’operatore economico mandante</w:t>
      </w:r>
      <w:r w:rsidRPr="008062CF">
        <w:rPr>
          <w:rFonts w:ascii="Arial" w:hAnsi="Arial" w:cs="Arial"/>
          <w:b/>
          <w:i/>
        </w:rPr>
        <w:t xml:space="preserve"> di un Raggruppamento temporaneo </w:t>
      </w:r>
      <w:r w:rsidR="006C5C86" w:rsidRPr="008062CF">
        <w:rPr>
          <w:rFonts w:ascii="Arial" w:hAnsi="Arial" w:cs="Arial"/>
          <w:b/>
          <w:i/>
        </w:rPr>
        <w:t>costituendo</w:t>
      </w:r>
      <w:r w:rsidRPr="008062CF">
        <w:rPr>
          <w:rFonts w:ascii="Arial" w:hAnsi="Arial" w:cs="Arial"/>
          <w:i/>
          <w:u w:val="single"/>
        </w:rPr>
        <w:t>]</w:t>
      </w:r>
      <w:r w:rsidRPr="008062CF">
        <w:rPr>
          <w:rFonts w:ascii="Arial" w:hAnsi="Arial" w:cs="Arial"/>
        </w:rPr>
        <w:t xml:space="preserve"> </w:t>
      </w:r>
      <w:r w:rsidR="00E51C3B">
        <w:rPr>
          <w:rFonts w:ascii="Arial" w:hAnsi="Arial" w:cs="Arial"/>
        </w:rPr>
        <w:t xml:space="preserve"> </w:t>
      </w:r>
      <w:r w:rsidRPr="008062CF">
        <w:rPr>
          <w:rFonts w:ascii="Arial" w:hAnsi="Arial" w:cs="Arial"/>
        </w:rPr>
        <w:t xml:space="preserve">che, in caso di aggiudicazione, sarà conferito mandato </w:t>
      </w:r>
      <w:r w:rsidR="008E6876">
        <w:rPr>
          <w:rFonts w:ascii="Arial" w:hAnsi="Arial" w:cs="Arial"/>
        </w:rPr>
        <w:t xml:space="preserve">collettivo </w:t>
      </w:r>
      <w:r w:rsidRPr="008062CF">
        <w:rPr>
          <w:rFonts w:ascii="Arial" w:hAnsi="Arial" w:cs="Arial"/>
        </w:rPr>
        <w:t>speciale con rappresentanza o funzioni di capogruppo</w:t>
      </w:r>
      <w:r w:rsidR="008E6876" w:rsidRPr="008E6876">
        <w:rPr>
          <w:sz w:val="18"/>
          <w:szCs w:val="18"/>
        </w:rPr>
        <w:t xml:space="preserve"> </w:t>
      </w:r>
      <w:r w:rsidR="008E6876" w:rsidRPr="008E6876">
        <w:rPr>
          <w:rFonts w:ascii="Arial" w:hAnsi="Arial" w:cs="Arial"/>
        </w:rPr>
        <w:t>ai sensi dell’art. 68, co. 5</w:t>
      </w:r>
      <w:r w:rsidR="008E6876">
        <w:rPr>
          <w:rFonts w:ascii="Arial" w:hAnsi="Arial" w:cs="Arial"/>
        </w:rPr>
        <w:t xml:space="preserve"> </w:t>
      </w:r>
      <w:r w:rsidR="00002DD0">
        <w:rPr>
          <w:rFonts w:ascii="Arial" w:hAnsi="Arial" w:cs="Arial"/>
        </w:rPr>
        <w:t>del D.Lgs.</w:t>
      </w:r>
      <w:r w:rsidR="008E6876">
        <w:rPr>
          <w:rFonts w:ascii="Arial" w:hAnsi="Arial" w:cs="Arial"/>
        </w:rPr>
        <w:t>36/2023</w:t>
      </w:r>
      <w:r w:rsidRPr="008062CF">
        <w:rPr>
          <w:rFonts w:ascii="Arial" w:hAnsi="Arial" w:cs="Arial"/>
        </w:rPr>
        <w:t xml:space="preserve"> </w:t>
      </w:r>
      <w:r w:rsidR="00E51C3B">
        <w:rPr>
          <w:rFonts w:ascii="Arial" w:hAnsi="Arial" w:cs="Arial"/>
        </w:rPr>
        <w:t xml:space="preserve"> </w:t>
      </w:r>
      <w:r w:rsidR="006C5C86" w:rsidRPr="008062CF">
        <w:rPr>
          <w:rFonts w:ascii="Arial" w:hAnsi="Arial" w:cs="Arial"/>
        </w:rPr>
        <w:t>al seguente operatore economico</w:t>
      </w:r>
      <w:r w:rsidR="006C5C86" w:rsidRPr="008062CF" w:rsidDel="006C5C86">
        <w:rPr>
          <w:rFonts w:ascii="Arial" w:hAnsi="Arial" w:cs="Arial"/>
        </w:rPr>
        <w:t xml:space="preserve"> </w:t>
      </w:r>
      <w:r w:rsidRPr="008062CF">
        <w:rPr>
          <w:rFonts w:ascii="Arial" w:hAnsi="Arial" w:cs="Arial"/>
        </w:rPr>
        <w:t>(</w:t>
      </w:r>
      <w:r w:rsidRPr="008062CF">
        <w:rPr>
          <w:rFonts w:ascii="Arial" w:hAnsi="Arial" w:cs="Arial"/>
          <w:i/>
        </w:rPr>
        <w:t>indicare denominazione</w:t>
      </w:r>
      <w:r w:rsidR="00FE1869">
        <w:rPr>
          <w:rFonts w:ascii="Arial" w:hAnsi="Arial" w:cs="Arial"/>
          <w:i/>
        </w:rPr>
        <w:t xml:space="preserve"> della mandataria</w:t>
      </w:r>
      <w:r w:rsidRPr="008062CF">
        <w:rPr>
          <w:rFonts w:ascii="Arial" w:hAnsi="Arial" w:cs="Arial"/>
        </w:rPr>
        <w:t>)</w:t>
      </w:r>
      <w:r w:rsidR="00E51C3B">
        <w:rPr>
          <w:rFonts w:ascii="Arial" w:hAnsi="Arial" w:cs="Arial"/>
        </w:rPr>
        <w:t xml:space="preserve"> </w:t>
      </w:r>
      <w:r w:rsidR="006A39B4" w:rsidRPr="006A39B4">
        <w:rPr>
          <w:rFonts w:ascii="Open Sans" w:eastAsia="Times New Roman" w:hAnsi="Open Sans" w:cs="Open Sans"/>
          <w:lang w:eastAsia="it-IT"/>
        </w:rPr>
        <w:t xml:space="preserve"> </w:t>
      </w:r>
      <w:r w:rsidR="006A39B4" w:rsidRPr="006A39B4">
        <w:rPr>
          <w:rFonts w:ascii="Arial" w:hAnsi="Arial" w:cs="Arial"/>
        </w:rPr>
        <w:t>il quale stipulerà il contratto in nome e per</w:t>
      </w:r>
      <w:r w:rsidR="00BB0DFD">
        <w:rPr>
          <w:rFonts w:ascii="Arial" w:hAnsi="Arial" w:cs="Arial"/>
        </w:rPr>
        <w:t xml:space="preserve"> conto proprio e delle mandanti:</w:t>
      </w:r>
    </w:p>
    <w:p w:rsidR="00E77424" w:rsidRPr="00E77424" w:rsidRDefault="00E77424" w:rsidP="00E77424">
      <w:pPr>
        <w:spacing w:after="0" w:line="240" w:lineRule="auto"/>
        <w:ind w:left="556" w:right="11"/>
        <w:jc w:val="both"/>
        <w:rPr>
          <w:rFonts w:ascii="Arial" w:hAnsi="Arial" w:cs="Arial"/>
        </w:rPr>
      </w:pPr>
    </w:p>
    <w:tbl>
      <w:tblPr>
        <w:tblW w:w="808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80"/>
      </w:tblGrid>
      <w:tr w:rsidR="00F81777" w:rsidRPr="005036E4" w:rsidTr="00656D39">
        <w:tc>
          <w:tcPr>
            <w:tcW w:w="8080" w:type="dxa"/>
            <w:shd w:val="clear" w:color="auto" w:fill="00529E"/>
            <w:vAlign w:val="center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/>
                <w:lang w:val="it-IT"/>
              </w:rPr>
            </w:pPr>
            <w:r w:rsidRPr="005036E4">
              <w:rPr>
                <w:rFonts w:ascii="Arial" w:hAnsi="Arial" w:cs="Arial"/>
                <w:b/>
                <w:bCs/>
                <w:color w:val="FFFFFF"/>
                <w:lang w:val="it-IT"/>
              </w:rPr>
              <w:t>Denominazione</w:t>
            </w:r>
          </w:p>
        </w:tc>
      </w:tr>
      <w:tr w:rsidR="00F81777" w:rsidRPr="005036E4" w:rsidTr="00656D39">
        <w:trPr>
          <w:trHeight w:val="519"/>
        </w:trPr>
        <w:tc>
          <w:tcPr>
            <w:tcW w:w="8080" w:type="dxa"/>
          </w:tcPr>
          <w:p w:rsidR="0079403C" w:rsidRPr="002C5B62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F81777" w:rsidRPr="000E6E98" w:rsidRDefault="00F81777" w:rsidP="00201282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  <w:b/>
        </w:rPr>
      </w:pPr>
      <w:r w:rsidRPr="00FD66FF">
        <w:rPr>
          <w:rFonts w:ascii="Arial" w:hAnsi="Arial" w:cs="Arial"/>
          <w:i/>
          <w:sz w:val="20"/>
          <w:szCs w:val="20"/>
          <w:u w:val="single"/>
        </w:rPr>
        <w:t>[</w:t>
      </w:r>
      <w:r w:rsidRPr="008062CF">
        <w:rPr>
          <w:rFonts w:ascii="Arial" w:hAnsi="Arial" w:cs="Arial"/>
          <w:b/>
          <w:i/>
        </w:rPr>
        <w:t xml:space="preserve">da compilare nel caso in cui la presente dichiarazione sia resa dal Consorzio di cui all’art. </w:t>
      </w:r>
      <w:r w:rsidR="008062CF" w:rsidRPr="008062CF">
        <w:rPr>
          <w:rFonts w:ascii="Arial" w:hAnsi="Arial" w:cs="Arial"/>
          <w:b/>
          <w:i/>
        </w:rPr>
        <w:t>65, comma 2, lettera b), c), d) del D.Lgs.36/2023</w:t>
      </w:r>
      <w:r w:rsidRPr="008062CF">
        <w:rPr>
          <w:rFonts w:ascii="Arial" w:hAnsi="Arial" w:cs="Arial"/>
          <w:i/>
        </w:rPr>
        <w:t>]</w:t>
      </w:r>
      <w:r w:rsidRPr="008062CF">
        <w:rPr>
          <w:rFonts w:ascii="Arial" w:hAnsi="Arial" w:cs="Arial"/>
        </w:rPr>
        <w:t xml:space="preserve"> </w:t>
      </w:r>
      <w:r w:rsidR="00E51C3B">
        <w:rPr>
          <w:rFonts w:ascii="Arial" w:hAnsi="Arial" w:cs="Arial"/>
        </w:rPr>
        <w:t xml:space="preserve"> </w:t>
      </w:r>
      <w:r w:rsidRPr="008062CF">
        <w:rPr>
          <w:rFonts w:ascii="Arial" w:hAnsi="Arial" w:cs="Arial"/>
        </w:rPr>
        <w:t>che fanno parte del Consorzio</w:t>
      </w:r>
      <w:r w:rsidR="00E51C3B">
        <w:rPr>
          <w:rFonts w:ascii="Arial" w:hAnsi="Arial" w:cs="Arial"/>
        </w:rPr>
        <w:t xml:space="preserve">             </w:t>
      </w:r>
      <w:r w:rsidRPr="008062CF">
        <w:rPr>
          <w:rFonts w:ascii="Arial" w:hAnsi="Arial" w:cs="Arial"/>
        </w:rPr>
        <w:t xml:space="preserve"> </w:t>
      </w:r>
      <w:r w:rsidR="006C5C86" w:rsidRPr="008062CF">
        <w:rPr>
          <w:rFonts w:ascii="Arial" w:hAnsi="Arial" w:cs="Arial"/>
        </w:rPr>
        <w:t xml:space="preserve">i seguenti operatori economici </w:t>
      </w:r>
      <w:r w:rsidRPr="008062CF">
        <w:rPr>
          <w:rFonts w:ascii="Arial" w:hAnsi="Arial" w:cs="Arial"/>
          <w:i/>
          <w:iCs/>
        </w:rPr>
        <w:t>(</w:t>
      </w:r>
      <w:r w:rsidRPr="008062CF">
        <w:rPr>
          <w:rFonts w:ascii="Arial" w:hAnsi="Arial" w:cs="Arial"/>
          <w:i/>
        </w:rPr>
        <w:t>indicare denominazione, Codice fiscale/Partita IVA e indirizzo sede legale</w:t>
      </w:r>
      <w:r w:rsidRPr="008062CF">
        <w:rPr>
          <w:rFonts w:ascii="Arial" w:hAnsi="Arial" w:cs="Arial"/>
        </w:rPr>
        <w:t>)</w:t>
      </w:r>
      <w:r w:rsidRPr="008062CF">
        <w:rPr>
          <w:rFonts w:ascii="Arial" w:hAnsi="Arial" w:cs="Arial"/>
          <w:iCs/>
        </w:rPr>
        <w:t xml:space="preserve">: </w:t>
      </w:r>
    </w:p>
    <w:p w:rsidR="000E6E98" w:rsidRPr="008062CF" w:rsidRDefault="000E6E98" w:rsidP="000E6E98">
      <w:pPr>
        <w:spacing w:after="0" w:line="240" w:lineRule="auto"/>
        <w:ind w:left="556" w:right="11"/>
        <w:jc w:val="both"/>
        <w:rPr>
          <w:rFonts w:ascii="Arial" w:hAnsi="Arial" w:cs="Arial"/>
          <w:b/>
        </w:rPr>
      </w:pPr>
    </w:p>
    <w:tbl>
      <w:tblPr>
        <w:tblW w:w="918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7"/>
        <w:gridCol w:w="3402"/>
        <w:gridCol w:w="2976"/>
      </w:tblGrid>
      <w:tr w:rsidR="00F81777" w:rsidRPr="005036E4" w:rsidTr="00325635">
        <w:trPr>
          <w:trHeight w:val="444"/>
        </w:trPr>
        <w:tc>
          <w:tcPr>
            <w:tcW w:w="2807" w:type="dxa"/>
            <w:shd w:val="clear" w:color="auto" w:fill="00529E"/>
            <w:vAlign w:val="center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/>
                <w:lang w:val="it-IT"/>
              </w:rPr>
            </w:pPr>
            <w:r w:rsidRPr="005036E4">
              <w:rPr>
                <w:rFonts w:ascii="Arial" w:hAnsi="Arial" w:cs="Arial"/>
                <w:b/>
                <w:bCs/>
                <w:color w:val="FFFFFF"/>
                <w:lang w:val="it-IT"/>
              </w:rPr>
              <w:t>Denominazione</w:t>
            </w:r>
          </w:p>
        </w:tc>
        <w:tc>
          <w:tcPr>
            <w:tcW w:w="3402" w:type="dxa"/>
            <w:shd w:val="clear" w:color="auto" w:fill="00529E"/>
            <w:vAlign w:val="center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/>
                <w:lang w:val="it-IT"/>
              </w:rPr>
            </w:pPr>
            <w:r w:rsidRPr="005036E4">
              <w:rPr>
                <w:rFonts w:ascii="Arial" w:hAnsi="Arial" w:cs="Arial"/>
                <w:b/>
                <w:bCs/>
                <w:color w:val="FFFFFF"/>
                <w:lang w:val="it-IT"/>
              </w:rPr>
              <w:t>Codice fiscale/Partita IVA</w:t>
            </w:r>
          </w:p>
        </w:tc>
        <w:tc>
          <w:tcPr>
            <w:tcW w:w="2976" w:type="dxa"/>
            <w:shd w:val="clear" w:color="auto" w:fill="00529E"/>
            <w:vAlign w:val="center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bCs/>
                <w:color w:val="FFFFFF"/>
                <w:lang w:val="it-IT"/>
              </w:rPr>
            </w:pPr>
            <w:r w:rsidRPr="005036E4">
              <w:rPr>
                <w:rFonts w:ascii="Arial" w:hAnsi="Arial" w:cs="Arial"/>
                <w:b/>
                <w:bCs/>
                <w:color w:val="FFFFFF"/>
                <w:lang w:val="it-IT"/>
              </w:rPr>
              <w:t>Indirizzo sede</w:t>
            </w:r>
          </w:p>
        </w:tc>
      </w:tr>
      <w:tr w:rsidR="00F81777" w:rsidRPr="005036E4" w:rsidTr="00603DDF">
        <w:tc>
          <w:tcPr>
            <w:tcW w:w="2807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lang w:val="it-IT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402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lang w:val="it-IT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976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lang w:val="it-IT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F81777" w:rsidRPr="005036E4" w:rsidTr="00603DDF">
        <w:tc>
          <w:tcPr>
            <w:tcW w:w="2807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lang w:val="it-IT"/>
              </w:rPr>
              <w:instrText xml:space="preserve"> FORMTEX</w:instrText>
            </w:r>
            <w:r w:rsidRPr="005036E4">
              <w:rPr>
                <w:rFonts w:ascii="Arial" w:hAnsi="Arial" w:cs="Arial"/>
                <w:b/>
              </w:rPr>
              <w:instrText xml:space="preserve">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402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976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F81777" w:rsidRPr="005036E4" w:rsidTr="00603DDF">
        <w:tc>
          <w:tcPr>
            <w:tcW w:w="2807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402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976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F81777" w:rsidRPr="005036E4" w:rsidTr="00603DDF">
        <w:tc>
          <w:tcPr>
            <w:tcW w:w="2807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402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976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F81777" w:rsidRPr="005036E4" w:rsidTr="00603DDF">
        <w:tc>
          <w:tcPr>
            <w:tcW w:w="2807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402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976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F81777" w:rsidRPr="005036E4" w:rsidTr="00603DDF">
        <w:tc>
          <w:tcPr>
            <w:tcW w:w="2807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402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976" w:type="dxa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F81777" w:rsidRPr="005036E4" w:rsidTr="00603DDF">
        <w:tc>
          <w:tcPr>
            <w:tcW w:w="9185" w:type="dxa"/>
            <w:gridSpan w:val="3"/>
          </w:tcPr>
          <w:p w:rsidR="00F81777" w:rsidRPr="005036E4" w:rsidRDefault="00F81777" w:rsidP="00181882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  <w:lang w:val="it-IT"/>
              </w:rPr>
              <w:t>ALTRO (</w:t>
            </w:r>
            <w:r w:rsidR="006C5C86">
              <w:rPr>
                <w:rFonts w:ascii="Arial" w:hAnsi="Arial" w:cs="Arial"/>
                <w:b/>
                <w:i/>
                <w:lang w:val="it-IT"/>
              </w:rPr>
              <w:t>indicare eventuali ulteriori soggetti, specificando, per ciascuno di essi, le informazioni di cui sopra</w:t>
            </w:r>
            <w:r w:rsidRPr="005036E4">
              <w:rPr>
                <w:rFonts w:ascii="Arial" w:hAnsi="Arial" w:cs="Arial"/>
                <w:b/>
                <w:i/>
                <w:lang w:val="it-IT"/>
              </w:rPr>
              <w:t>)</w:t>
            </w:r>
            <w:r w:rsidRPr="005036E4">
              <w:rPr>
                <w:rFonts w:ascii="Arial" w:hAnsi="Arial" w:cs="Arial"/>
                <w:b/>
                <w:lang w:val="it-IT"/>
              </w:rPr>
              <w:t>:</w:t>
            </w:r>
          </w:p>
        </w:tc>
      </w:tr>
      <w:tr w:rsidR="00F81777" w:rsidRPr="005036E4" w:rsidTr="00325635">
        <w:trPr>
          <w:trHeight w:val="479"/>
        </w:trPr>
        <w:tc>
          <w:tcPr>
            <w:tcW w:w="9185" w:type="dxa"/>
            <w:gridSpan w:val="3"/>
          </w:tcPr>
          <w:p w:rsidR="00F81777" w:rsidRPr="005036E4" w:rsidRDefault="00F81777" w:rsidP="00325635">
            <w:pPr>
              <w:pStyle w:val="sche3"/>
              <w:spacing w:before="120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982054" w:rsidRPr="008062CF" w:rsidRDefault="00982054" w:rsidP="00181882">
      <w:pPr>
        <w:spacing w:before="120" w:after="0" w:line="280" w:lineRule="exact"/>
        <w:ind w:left="546" w:right="11"/>
        <w:jc w:val="both"/>
        <w:rPr>
          <w:rFonts w:ascii="Arial" w:hAnsi="Arial" w:cs="Arial"/>
        </w:rPr>
      </w:pPr>
      <w:r w:rsidRPr="008062CF">
        <w:rPr>
          <w:rFonts w:ascii="Arial" w:hAnsi="Arial" w:cs="Arial"/>
        </w:rPr>
        <w:t>e che il Consorzio (</w:t>
      </w:r>
      <w:r w:rsidRPr="008062CF">
        <w:rPr>
          <w:rFonts w:ascii="Arial" w:hAnsi="Arial" w:cs="Arial"/>
          <w:i/>
        </w:rPr>
        <w:t>selezionare la casella corrispondente e fornire le informazioni eventualmente richieste)</w:t>
      </w:r>
      <w:r w:rsidRPr="008062CF">
        <w:rPr>
          <w:rFonts w:ascii="Arial" w:hAnsi="Arial" w:cs="Arial"/>
        </w:rPr>
        <w:t>:</w:t>
      </w:r>
      <w:r w:rsidR="00F81777" w:rsidRPr="008062CF">
        <w:rPr>
          <w:rFonts w:ascii="Arial" w:hAnsi="Arial" w:cs="Arial"/>
        </w:rPr>
        <w:t xml:space="preserve"> </w:t>
      </w:r>
    </w:p>
    <w:p w:rsidR="00982054" w:rsidRPr="008062CF" w:rsidRDefault="00982054" w:rsidP="00181882">
      <w:pPr>
        <w:pStyle w:val="Paragrafoelenco"/>
        <w:spacing w:before="120" w:after="0" w:line="280" w:lineRule="exact"/>
        <w:ind w:left="993" w:right="11" w:hanging="426"/>
        <w:jc w:val="both"/>
        <w:rPr>
          <w:rFonts w:ascii="Arial" w:hAnsi="Arial" w:cs="Arial"/>
        </w:rPr>
      </w:pPr>
      <w:r w:rsidRPr="008062CF">
        <w:rPr>
          <w:rFonts w:ascii="Arial" w:hAnsi="Arial" w:cs="Arial"/>
        </w:rPr>
        <w:fldChar w:fldCharType="begin">
          <w:ffData>
            <w:name w:val="Controllo4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062CF">
        <w:rPr>
          <w:rFonts w:ascii="Arial" w:hAnsi="Arial" w:cs="Arial"/>
        </w:rPr>
        <w:instrText xml:space="preserve"> FORMCHECKBOX </w:instrText>
      </w:r>
      <w:r w:rsidR="001C0422">
        <w:rPr>
          <w:rFonts w:ascii="Arial" w:hAnsi="Arial" w:cs="Arial"/>
        </w:rPr>
      </w:r>
      <w:r w:rsidR="001C0422">
        <w:rPr>
          <w:rFonts w:ascii="Arial" w:hAnsi="Arial" w:cs="Arial"/>
        </w:rPr>
        <w:fldChar w:fldCharType="separate"/>
      </w:r>
      <w:r w:rsidRPr="008062CF">
        <w:rPr>
          <w:rFonts w:ascii="Arial" w:hAnsi="Arial" w:cs="Arial"/>
        </w:rPr>
        <w:fldChar w:fldCharType="end"/>
      </w:r>
      <w:r w:rsidRPr="008062CF">
        <w:rPr>
          <w:rFonts w:ascii="Arial" w:hAnsi="Arial" w:cs="Arial"/>
        </w:rPr>
        <w:tab/>
        <w:t xml:space="preserve">concorre </w:t>
      </w:r>
      <w:r w:rsidR="007E302A" w:rsidRPr="007E302A">
        <w:rPr>
          <w:rFonts w:ascii="Arial" w:hAnsi="Arial" w:cs="Arial"/>
        </w:rPr>
        <w:t>in nome e per conto proprio</w:t>
      </w:r>
      <w:r w:rsidR="00E750AC">
        <w:rPr>
          <w:rFonts w:ascii="Arial" w:hAnsi="Arial" w:cs="Arial"/>
        </w:rPr>
        <w:t>,</w:t>
      </w:r>
      <w:r w:rsidRPr="008062CF">
        <w:rPr>
          <w:rFonts w:ascii="Arial" w:hAnsi="Arial" w:cs="Arial"/>
        </w:rPr>
        <w:t xml:space="preserve"> </w:t>
      </w:r>
      <w:r w:rsidR="002C5B62" w:rsidRPr="002C5B62">
        <w:rPr>
          <w:rFonts w:ascii="Arial" w:hAnsi="Arial" w:cs="Arial"/>
        </w:rPr>
        <w:t>con la propria organizzazione</w:t>
      </w:r>
      <w:r w:rsidR="00193DC1">
        <w:rPr>
          <w:rFonts w:ascii="Arial" w:hAnsi="Arial" w:cs="Arial"/>
        </w:rPr>
        <w:t xml:space="preserve"> consortile</w:t>
      </w:r>
      <w:r w:rsidR="002C5B62" w:rsidRPr="002C5B62">
        <w:rPr>
          <w:rFonts w:ascii="Arial" w:hAnsi="Arial" w:cs="Arial"/>
        </w:rPr>
        <w:t xml:space="preserve"> </w:t>
      </w:r>
      <w:r w:rsidRPr="008062CF">
        <w:rPr>
          <w:rFonts w:ascii="Arial" w:hAnsi="Arial" w:cs="Arial"/>
        </w:rPr>
        <w:t>(</w:t>
      </w:r>
      <w:r w:rsidRPr="003E24F1">
        <w:rPr>
          <w:rFonts w:ascii="Arial" w:hAnsi="Arial" w:cs="Arial"/>
          <w:i/>
        </w:rPr>
        <w:t xml:space="preserve">selezione consentita </w:t>
      </w:r>
      <w:r w:rsidRPr="00CB1B31">
        <w:rPr>
          <w:rFonts w:ascii="Arial" w:hAnsi="Arial" w:cs="Arial"/>
          <w:i/>
          <w:u w:val="single"/>
        </w:rPr>
        <w:t xml:space="preserve">solo </w:t>
      </w:r>
      <w:r w:rsidRPr="003E24F1">
        <w:rPr>
          <w:rFonts w:ascii="Arial" w:hAnsi="Arial" w:cs="Arial"/>
          <w:i/>
        </w:rPr>
        <w:t xml:space="preserve">nell’ipotesi di partecipazione come Consorzio di cui all’art. </w:t>
      </w:r>
      <w:r w:rsidR="008062CF" w:rsidRPr="003E24F1">
        <w:rPr>
          <w:rFonts w:ascii="Arial" w:hAnsi="Arial" w:cs="Arial"/>
          <w:i/>
        </w:rPr>
        <w:t>65</w:t>
      </w:r>
      <w:r w:rsidR="00CF2823">
        <w:rPr>
          <w:rFonts w:ascii="Arial" w:hAnsi="Arial" w:cs="Arial"/>
          <w:i/>
        </w:rPr>
        <w:t>, comma 2, lettera d) del D.Lgs.</w:t>
      </w:r>
      <w:r w:rsidR="008062CF" w:rsidRPr="003E24F1">
        <w:rPr>
          <w:rFonts w:ascii="Arial" w:hAnsi="Arial" w:cs="Arial"/>
          <w:i/>
        </w:rPr>
        <w:t>36/2023</w:t>
      </w:r>
      <w:r w:rsidRPr="008062CF">
        <w:rPr>
          <w:rFonts w:ascii="Arial" w:hAnsi="Arial" w:cs="Arial"/>
        </w:rPr>
        <w:t>);</w:t>
      </w:r>
    </w:p>
    <w:p w:rsidR="009E4B4E" w:rsidRPr="008E7C6D" w:rsidRDefault="00982054" w:rsidP="008E7C6D">
      <w:pPr>
        <w:pStyle w:val="Paragrafoelenco"/>
        <w:spacing w:before="120" w:after="120" w:line="280" w:lineRule="exact"/>
        <w:ind w:left="992" w:right="11" w:hanging="425"/>
        <w:jc w:val="both"/>
        <w:rPr>
          <w:rFonts w:ascii="Arial" w:hAnsi="Arial" w:cs="Arial"/>
        </w:rPr>
      </w:pPr>
      <w:r w:rsidRPr="008062CF">
        <w:rPr>
          <w:rFonts w:ascii="Arial" w:hAnsi="Arial" w:cs="Arial"/>
        </w:rPr>
        <w:lastRenderedPageBreak/>
        <w:fldChar w:fldCharType="begin">
          <w:ffData>
            <w:name w:val="Controllo4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062CF">
        <w:rPr>
          <w:rFonts w:ascii="Arial" w:hAnsi="Arial" w:cs="Arial"/>
        </w:rPr>
        <w:instrText xml:space="preserve"> FORMCHECKBOX </w:instrText>
      </w:r>
      <w:r w:rsidR="001C0422">
        <w:rPr>
          <w:rFonts w:ascii="Arial" w:hAnsi="Arial" w:cs="Arial"/>
        </w:rPr>
      </w:r>
      <w:r w:rsidR="001C0422">
        <w:rPr>
          <w:rFonts w:ascii="Arial" w:hAnsi="Arial" w:cs="Arial"/>
        </w:rPr>
        <w:fldChar w:fldCharType="separate"/>
      </w:r>
      <w:r w:rsidRPr="008062CF">
        <w:rPr>
          <w:rFonts w:ascii="Arial" w:hAnsi="Arial" w:cs="Arial"/>
        </w:rPr>
        <w:fldChar w:fldCharType="end"/>
      </w:r>
      <w:r w:rsidRPr="008062CF">
        <w:rPr>
          <w:rFonts w:ascii="Arial" w:hAnsi="Arial" w:cs="Arial"/>
        </w:rPr>
        <w:tab/>
        <w:t xml:space="preserve">concorre per </w:t>
      </w:r>
      <w:r w:rsidR="00CB1B31">
        <w:rPr>
          <w:rFonts w:ascii="Arial" w:hAnsi="Arial" w:cs="Arial"/>
        </w:rPr>
        <w:t xml:space="preserve">le seguenti consorziate </w:t>
      </w:r>
      <w:r w:rsidR="003E24F1" w:rsidRPr="003E24F1">
        <w:rPr>
          <w:rFonts w:ascii="Arial" w:hAnsi="Arial" w:cs="Arial"/>
        </w:rPr>
        <w:t xml:space="preserve">che eseguiranno l’appalto, in caso di aggiudicazione della gara </w:t>
      </w:r>
      <w:r w:rsidRPr="008062CF">
        <w:rPr>
          <w:rFonts w:ascii="Arial" w:hAnsi="Arial" w:cs="Arial"/>
        </w:rPr>
        <w:t>(</w:t>
      </w:r>
      <w:r w:rsidRPr="008062CF">
        <w:rPr>
          <w:rFonts w:ascii="Arial" w:hAnsi="Arial" w:cs="Arial"/>
          <w:i/>
        </w:rPr>
        <w:t>indicare denominazione, Codice fiscale/Partita IVA, sede legale</w:t>
      </w:r>
      <w:r w:rsidRPr="008062CF">
        <w:rPr>
          <w:rFonts w:ascii="Arial" w:hAnsi="Arial" w:cs="Arial"/>
        </w:rPr>
        <w:t>):</w:t>
      </w:r>
      <w:r w:rsidR="009E4B4E">
        <w:rPr>
          <w:rFonts w:ascii="Arial" w:hAnsi="Arial" w:cs="Arial"/>
        </w:rPr>
        <w:t xml:space="preserve">    </w:t>
      </w:r>
    </w:p>
    <w:tbl>
      <w:tblPr>
        <w:tblW w:w="4407" w:type="pct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398"/>
        <w:gridCol w:w="1313"/>
        <w:gridCol w:w="1796"/>
        <w:gridCol w:w="2618"/>
      </w:tblGrid>
      <w:tr w:rsidR="00AC56B5" w:rsidRPr="005036E4" w:rsidTr="00CB1B31">
        <w:trPr>
          <w:trHeight w:val="978"/>
        </w:trPr>
        <w:tc>
          <w:tcPr>
            <w:tcW w:w="898" w:type="pct"/>
            <w:shd w:val="clear" w:color="auto" w:fill="00529E"/>
          </w:tcPr>
          <w:p w:rsidR="00AC56B5" w:rsidRPr="00E77424" w:rsidRDefault="00AC56B5" w:rsidP="00542EE4">
            <w:pPr>
              <w:pStyle w:val="sche3"/>
              <w:ind w:right="11"/>
              <w:jc w:val="lef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it-IT"/>
              </w:rPr>
            </w:pPr>
            <w:r w:rsidRPr="00E7742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it-IT"/>
              </w:rPr>
              <w:t>Denominazione</w:t>
            </w:r>
          </w:p>
        </w:tc>
        <w:tc>
          <w:tcPr>
            <w:tcW w:w="805" w:type="pct"/>
            <w:shd w:val="clear" w:color="auto" w:fill="00529E"/>
          </w:tcPr>
          <w:p w:rsidR="00AC56B5" w:rsidRPr="00E77424" w:rsidRDefault="00AC56B5" w:rsidP="00542EE4">
            <w:pPr>
              <w:pStyle w:val="sche3"/>
              <w:ind w:right="11"/>
              <w:jc w:val="lef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it-IT"/>
              </w:rPr>
            </w:pPr>
            <w:r w:rsidRPr="00E7742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it-IT"/>
              </w:rPr>
              <w:t>Codice fiscale/Partita IVA</w:t>
            </w:r>
          </w:p>
        </w:tc>
        <w:tc>
          <w:tcPr>
            <w:tcW w:w="756" w:type="pct"/>
            <w:shd w:val="clear" w:color="auto" w:fill="00529E"/>
          </w:tcPr>
          <w:p w:rsidR="00AC56B5" w:rsidRPr="00E77424" w:rsidRDefault="00AC56B5" w:rsidP="00542EE4">
            <w:pPr>
              <w:pStyle w:val="sche3"/>
              <w:ind w:right="11"/>
              <w:jc w:val="lef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it-IT"/>
              </w:rPr>
            </w:pPr>
            <w:r w:rsidRPr="00E7742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it-IT"/>
              </w:rPr>
              <w:t>Sede legale</w:t>
            </w:r>
          </w:p>
        </w:tc>
        <w:tc>
          <w:tcPr>
            <w:tcW w:w="1034" w:type="pct"/>
            <w:shd w:val="clear" w:color="auto" w:fill="00529E"/>
          </w:tcPr>
          <w:p w:rsidR="00AC56B5" w:rsidRPr="00E77424" w:rsidRDefault="00CB1B31" w:rsidP="00CB1B31">
            <w:pPr>
              <w:pStyle w:val="sche3"/>
              <w:ind w:left="270" w:right="11" w:hanging="283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it-IT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it-IT"/>
              </w:rPr>
              <w:t xml:space="preserve">*** </w:t>
            </w:r>
            <w:r w:rsidR="00AC56B5" w:rsidRPr="00E7742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it-IT"/>
              </w:rPr>
              <w:t>Categoria e class</w:t>
            </w:r>
            <w:r w:rsidR="00AC56B5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it-IT"/>
              </w:rPr>
              <w:t>ifica</w:t>
            </w:r>
            <w:r w:rsidR="00AC56B5" w:rsidRPr="00E7742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it-IT"/>
              </w:rPr>
              <w:t xml:space="preserve"> SOA posseduta</w:t>
            </w:r>
          </w:p>
          <w:p w:rsidR="00AC56B5" w:rsidRPr="00E77424" w:rsidRDefault="00AC56B5" w:rsidP="00AC56B5">
            <w:pPr>
              <w:pStyle w:val="sche3"/>
              <w:ind w:right="11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it-IT"/>
              </w:rPr>
            </w:pPr>
          </w:p>
        </w:tc>
        <w:tc>
          <w:tcPr>
            <w:tcW w:w="1508" w:type="pct"/>
            <w:shd w:val="clear" w:color="auto" w:fill="00529E"/>
          </w:tcPr>
          <w:p w:rsidR="00AC56B5" w:rsidRPr="00E77424" w:rsidRDefault="00AC56B5" w:rsidP="00CB1B31">
            <w:pPr>
              <w:pStyle w:val="sche3"/>
              <w:ind w:left="176" w:right="11" w:hanging="176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it-IT"/>
              </w:rPr>
            </w:pPr>
            <w:r w:rsidRPr="00E7742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it-IT"/>
              </w:rPr>
              <w:t>*</w:t>
            </w: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it-IT"/>
              </w:rPr>
              <w:t>*</w:t>
            </w:r>
            <w:r w:rsidRPr="00E7742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it-IT"/>
              </w:rPr>
              <w:t>* quota % d</w:t>
            </w: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it-IT"/>
              </w:rPr>
              <w:t xml:space="preserve">i esecuzione </w:t>
            </w:r>
            <w:r w:rsidRPr="00E77424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it-IT"/>
              </w:rPr>
              <w:t>di ciascuna consorziata designata</w:t>
            </w:r>
          </w:p>
        </w:tc>
      </w:tr>
      <w:tr w:rsidR="00AC56B5" w:rsidRPr="005036E4" w:rsidTr="00CB1B31">
        <w:trPr>
          <w:trHeight w:val="469"/>
        </w:trPr>
        <w:tc>
          <w:tcPr>
            <w:tcW w:w="898" w:type="pct"/>
          </w:tcPr>
          <w:p w:rsidR="00AC56B5" w:rsidRPr="005036E4" w:rsidRDefault="00AC56B5" w:rsidP="00542EE4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805" w:type="pct"/>
          </w:tcPr>
          <w:p w:rsidR="00AC56B5" w:rsidRPr="005036E4" w:rsidRDefault="00AC56B5" w:rsidP="00542EE4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756" w:type="pct"/>
          </w:tcPr>
          <w:p w:rsidR="00AC56B5" w:rsidRPr="005036E4" w:rsidRDefault="00AC56B5" w:rsidP="00542EE4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034" w:type="pct"/>
          </w:tcPr>
          <w:p w:rsidR="00AC56B5" w:rsidRPr="005036E4" w:rsidRDefault="00AC56B5" w:rsidP="00542EE4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508" w:type="pct"/>
          </w:tcPr>
          <w:p w:rsidR="00AC56B5" w:rsidRPr="005036E4" w:rsidRDefault="00AC56B5" w:rsidP="00542EE4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AC56B5" w:rsidRPr="005036E4" w:rsidTr="00CB1B31">
        <w:trPr>
          <w:trHeight w:val="485"/>
        </w:trPr>
        <w:tc>
          <w:tcPr>
            <w:tcW w:w="898" w:type="pct"/>
          </w:tcPr>
          <w:p w:rsidR="00AC56B5" w:rsidRPr="005036E4" w:rsidRDefault="00AC56B5" w:rsidP="00542EE4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805" w:type="pct"/>
          </w:tcPr>
          <w:p w:rsidR="00AC56B5" w:rsidRPr="005036E4" w:rsidRDefault="00AC56B5" w:rsidP="00542EE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56" w:type="pct"/>
          </w:tcPr>
          <w:p w:rsidR="00AC56B5" w:rsidRPr="005036E4" w:rsidRDefault="00AC56B5" w:rsidP="00542EE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34" w:type="pct"/>
          </w:tcPr>
          <w:p w:rsidR="00AC56B5" w:rsidRPr="005036E4" w:rsidRDefault="00AC56B5" w:rsidP="00542EE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508" w:type="pct"/>
          </w:tcPr>
          <w:p w:rsidR="00AC56B5" w:rsidRPr="005036E4" w:rsidRDefault="00AC56B5" w:rsidP="00542EE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AC56B5" w:rsidRPr="005036E4" w:rsidTr="00CB1B31">
        <w:trPr>
          <w:trHeight w:val="485"/>
        </w:trPr>
        <w:tc>
          <w:tcPr>
            <w:tcW w:w="898" w:type="pct"/>
          </w:tcPr>
          <w:p w:rsidR="00AC56B5" w:rsidRPr="005036E4" w:rsidRDefault="00AC56B5" w:rsidP="00542EE4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805" w:type="pct"/>
          </w:tcPr>
          <w:p w:rsidR="00AC56B5" w:rsidRPr="005036E4" w:rsidRDefault="00AC56B5" w:rsidP="00542EE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56" w:type="pct"/>
          </w:tcPr>
          <w:p w:rsidR="00AC56B5" w:rsidRPr="005036E4" w:rsidRDefault="00AC56B5" w:rsidP="00542EE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34" w:type="pct"/>
          </w:tcPr>
          <w:p w:rsidR="00AC56B5" w:rsidRPr="005036E4" w:rsidRDefault="00AC56B5" w:rsidP="00542EE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508" w:type="pct"/>
          </w:tcPr>
          <w:p w:rsidR="00AC56B5" w:rsidRPr="005036E4" w:rsidRDefault="00AC56B5" w:rsidP="00542EE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AC56B5" w:rsidRPr="005036E4" w:rsidTr="00CB1B31">
        <w:trPr>
          <w:trHeight w:val="469"/>
        </w:trPr>
        <w:tc>
          <w:tcPr>
            <w:tcW w:w="898" w:type="pct"/>
          </w:tcPr>
          <w:p w:rsidR="00AC56B5" w:rsidRPr="005036E4" w:rsidRDefault="00AC56B5" w:rsidP="00542EE4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805" w:type="pct"/>
          </w:tcPr>
          <w:p w:rsidR="00AC56B5" w:rsidRPr="005036E4" w:rsidRDefault="00AC56B5" w:rsidP="00542EE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56" w:type="pct"/>
          </w:tcPr>
          <w:p w:rsidR="00AC56B5" w:rsidRPr="005036E4" w:rsidRDefault="00AC56B5" w:rsidP="00542EE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34" w:type="pct"/>
          </w:tcPr>
          <w:p w:rsidR="00AC56B5" w:rsidRPr="005036E4" w:rsidRDefault="00AC56B5" w:rsidP="00542EE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508" w:type="pct"/>
          </w:tcPr>
          <w:p w:rsidR="00AC56B5" w:rsidRPr="005036E4" w:rsidRDefault="00AC56B5" w:rsidP="00542EE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AC56B5" w:rsidRPr="005036E4" w:rsidTr="00CB1B31">
        <w:trPr>
          <w:trHeight w:val="485"/>
        </w:trPr>
        <w:tc>
          <w:tcPr>
            <w:tcW w:w="898" w:type="pct"/>
          </w:tcPr>
          <w:p w:rsidR="00AC56B5" w:rsidRPr="005036E4" w:rsidRDefault="00AC56B5" w:rsidP="00542EE4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805" w:type="pct"/>
          </w:tcPr>
          <w:p w:rsidR="00AC56B5" w:rsidRPr="005036E4" w:rsidRDefault="00AC56B5" w:rsidP="00542EE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56" w:type="pct"/>
          </w:tcPr>
          <w:p w:rsidR="00AC56B5" w:rsidRPr="005036E4" w:rsidRDefault="00AC56B5" w:rsidP="00542EE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34" w:type="pct"/>
          </w:tcPr>
          <w:p w:rsidR="00AC56B5" w:rsidRPr="005036E4" w:rsidRDefault="00AC56B5" w:rsidP="00542EE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508" w:type="pct"/>
          </w:tcPr>
          <w:p w:rsidR="00AC56B5" w:rsidRPr="005036E4" w:rsidRDefault="00AC56B5" w:rsidP="00542EE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AC56B5" w:rsidRPr="005036E4" w:rsidTr="00CB1B31">
        <w:trPr>
          <w:trHeight w:val="485"/>
        </w:trPr>
        <w:tc>
          <w:tcPr>
            <w:tcW w:w="898" w:type="pct"/>
          </w:tcPr>
          <w:p w:rsidR="00AC56B5" w:rsidRPr="005036E4" w:rsidRDefault="00AC56B5" w:rsidP="00542EE4">
            <w:pPr>
              <w:pStyle w:val="sche3"/>
              <w:spacing w:before="120" w:after="120" w:line="280" w:lineRule="exact"/>
              <w:ind w:right="11"/>
              <w:rPr>
                <w:rFonts w:ascii="Arial" w:hAnsi="Arial" w:cs="Arial"/>
                <w:b/>
                <w:lang w:val="it-IT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805" w:type="pct"/>
          </w:tcPr>
          <w:p w:rsidR="00AC56B5" w:rsidRPr="005036E4" w:rsidRDefault="00AC56B5" w:rsidP="00542EE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56" w:type="pct"/>
          </w:tcPr>
          <w:p w:rsidR="00AC56B5" w:rsidRPr="005036E4" w:rsidRDefault="00AC56B5" w:rsidP="00542EE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036E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34" w:type="pct"/>
          </w:tcPr>
          <w:p w:rsidR="00AC56B5" w:rsidRPr="005036E4" w:rsidRDefault="00AC56B5" w:rsidP="00542EE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508" w:type="pct"/>
          </w:tcPr>
          <w:p w:rsidR="00AC56B5" w:rsidRPr="005036E4" w:rsidRDefault="00AC56B5" w:rsidP="00542EE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36E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036E4">
              <w:rPr>
                <w:rFonts w:ascii="Arial" w:hAnsi="Arial" w:cs="Arial"/>
                <w:b/>
              </w:rPr>
              <w:instrText xml:space="preserve"> FORMTEXT </w:instrText>
            </w:r>
            <w:r w:rsidRPr="005036E4">
              <w:rPr>
                <w:rFonts w:ascii="Arial" w:hAnsi="Arial" w:cs="Arial"/>
                <w:b/>
              </w:rPr>
            </w:r>
            <w:r w:rsidRPr="005036E4">
              <w:rPr>
                <w:rFonts w:ascii="Arial" w:hAnsi="Arial" w:cs="Arial"/>
                <w:b/>
              </w:rPr>
              <w:fldChar w:fldCharType="separate"/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  <w:noProof/>
              </w:rPr>
              <w:t> </w:t>
            </w:r>
            <w:r w:rsidRPr="005036E4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AC56B5" w:rsidRDefault="00AC56B5" w:rsidP="003E1F2E">
      <w:pPr>
        <w:pStyle w:val="Paragrafoelenco"/>
        <w:spacing w:after="0" w:line="240" w:lineRule="auto"/>
        <w:ind w:left="851"/>
        <w:jc w:val="both"/>
        <w:rPr>
          <w:rFonts w:ascii="Arial" w:hAnsi="Arial" w:cs="Arial"/>
        </w:rPr>
      </w:pPr>
    </w:p>
    <w:p w:rsidR="00AC56B5" w:rsidRDefault="00AC56B5" w:rsidP="003E1F2E">
      <w:pPr>
        <w:pStyle w:val="Paragrafoelenco"/>
        <w:spacing w:before="120" w:after="0" w:line="280" w:lineRule="exact"/>
        <w:ind w:left="851"/>
        <w:jc w:val="both"/>
        <w:rPr>
          <w:rFonts w:ascii="Arial" w:hAnsi="Arial" w:cs="Arial"/>
        </w:rPr>
      </w:pPr>
      <w:r w:rsidRPr="00CB1B31">
        <w:rPr>
          <w:rFonts w:ascii="Arial" w:hAnsi="Arial" w:cs="Arial"/>
        </w:rPr>
        <w:t>[</w:t>
      </w:r>
      <w:r w:rsidRPr="00CB1B31">
        <w:rPr>
          <w:rFonts w:ascii="Arial" w:hAnsi="Arial" w:cs="Arial"/>
          <w:b/>
        </w:rPr>
        <w:t>***</w:t>
      </w:r>
      <w:r w:rsidR="004E4327" w:rsidRPr="00CB1B31">
        <w:rPr>
          <w:rFonts w:ascii="Arial" w:hAnsi="Arial" w:cs="Arial"/>
          <w:b/>
        </w:rPr>
        <w:t xml:space="preserve"> </w:t>
      </w:r>
      <w:r w:rsidRPr="00AC56B5">
        <w:rPr>
          <w:rFonts w:ascii="Arial" w:hAnsi="Arial" w:cs="Arial"/>
          <w:b/>
          <w:u w:val="single"/>
        </w:rPr>
        <w:t>NB</w:t>
      </w:r>
      <w:r w:rsidRPr="00AC56B5">
        <w:rPr>
          <w:rFonts w:ascii="Arial" w:hAnsi="Arial" w:cs="Arial"/>
        </w:rPr>
        <w:t xml:space="preserve">: </w:t>
      </w:r>
      <w:r w:rsidRPr="00DE3FAF">
        <w:rPr>
          <w:rFonts w:ascii="Arial" w:hAnsi="Arial" w:cs="Arial"/>
          <w:b/>
          <w:i/>
        </w:rPr>
        <w:t>a presci</w:t>
      </w:r>
      <w:r w:rsidR="00CB1B31" w:rsidRPr="00DE3FAF">
        <w:rPr>
          <w:rFonts w:ascii="Arial" w:hAnsi="Arial" w:cs="Arial"/>
          <w:b/>
          <w:i/>
        </w:rPr>
        <w:t xml:space="preserve">ndere dalla qualificazione del </w:t>
      </w:r>
      <w:r w:rsidRPr="00DE3FAF">
        <w:rPr>
          <w:rFonts w:ascii="Arial" w:hAnsi="Arial" w:cs="Arial"/>
          <w:b/>
          <w:i/>
        </w:rPr>
        <w:t>Consorzio, la consorziata esecutrice designata per l’esecuzione dei lavori, dovrà possedere in proprio la qualificazione con classifica adeguata ai lavori appaltati, indicando la quota di esecuzione dei lavori corrispondente alla classifica posseduta</w:t>
      </w:r>
      <w:r w:rsidRPr="00AC56B5">
        <w:rPr>
          <w:rFonts w:ascii="Arial" w:hAnsi="Arial" w:cs="Arial"/>
        </w:rPr>
        <w:t>]</w:t>
      </w:r>
    </w:p>
    <w:p w:rsidR="003E1F2E" w:rsidRDefault="003E1F2E" w:rsidP="003E1F2E">
      <w:pPr>
        <w:pStyle w:val="Paragrafoelenco"/>
        <w:spacing w:before="120" w:after="0" w:line="280" w:lineRule="exact"/>
        <w:ind w:left="851"/>
        <w:jc w:val="both"/>
        <w:rPr>
          <w:rFonts w:ascii="Arial" w:hAnsi="Arial" w:cs="Arial"/>
        </w:rPr>
      </w:pPr>
    </w:p>
    <w:p w:rsidR="00C52FD5" w:rsidRPr="00656D39" w:rsidRDefault="00C52FD5" w:rsidP="00A0026E">
      <w:pPr>
        <w:spacing w:before="120" w:after="0" w:line="280" w:lineRule="exact"/>
        <w:ind w:right="11" w:firstLine="555"/>
        <w:jc w:val="both"/>
        <w:rPr>
          <w:rFonts w:ascii="Arial" w:hAnsi="Arial" w:cs="Arial"/>
          <w:color w:val="000000"/>
          <w:sz w:val="20"/>
          <w:szCs w:val="20"/>
        </w:rPr>
      </w:pPr>
      <w:r w:rsidRPr="00656D39">
        <w:rPr>
          <w:rFonts w:ascii="Arial" w:hAnsi="Arial" w:cs="Arial"/>
          <w:color w:val="000000"/>
        </w:rPr>
        <w:t>(</w:t>
      </w:r>
      <w:r w:rsidR="00BB5298">
        <w:rPr>
          <w:rFonts w:ascii="Arial" w:hAnsi="Arial" w:cs="Arial"/>
          <w:i/>
          <w:color w:val="000000"/>
          <w:sz w:val="20"/>
          <w:szCs w:val="20"/>
        </w:rPr>
        <w:t>selezionare</w:t>
      </w:r>
      <w:r w:rsidRPr="00656D39">
        <w:rPr>
          <w:rFonts w:ascii="Arial" w:hAnsi="Arial" w:cs="Arial"/>
          <w:i/>
          <w:color w:val="000000"/>
          <w:sz w:val="20"/>
          <w:szCs w:val="20"/>
        </w:rPr>
        <w:t xml:space="preserve"> la casella che interessa</w:t>
      </w:r>
      <w:r w:rsidRPr="00656D39">
        <w:rPr>
          <w:rFonts w:ascii="Arial" w:hAnsi="Arial" w:cs="Arial"/>
          <w:color w:val="000000"/>
          <w:sz w:val="20"/>
          <w:szCs w:val="20"/>
        </w:rPr>
        <w:t>):</w:t>
      </w:r>
    </w:p>
    <w:p w:rsidR="00A248F1" w:rsidRPr="00C27BED" w:rsidRDefault="00C27BED" w:rsidP="00693423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  <w:color w:val="000000"/>
        </w:rPr>
      </w:pPr>
      <w:r w:rsidRPr="00C27BED">
        <w:rPr>
          <w:rFonts w:ascii="Arial" w:hAnsi="Arial" w:cs="Arial"/>
          <w:b/>
          <w:color w:val="00000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Pr="00C27BED">
        <w:rPr>
          <w:rFonts w:ascii="Arial" w:hAnsi="Arial" w:cs="Arial"/>
          <w:b/>
          <w:color w:val="000000"/>
        </w:rPr>
        <w:instrText xml:space="preserve"> FORMCHECKBOX </w:instrText>
      </w:r>
      <w:r w:rsidR="001C0422">
        <w:rPr>
          <w:rFonts w:ascii="Arial" w:hAnsi="Arial" w:cs="Arial"/>
          <w:b/>
          <w:color w:val="000000"/>
        </w:rPr>
      </w:r>
      <w:r w:rsidR="001C0422">
        <w:rPr>
          <w:rFonts w:ascii="Arial" w:hAnsi="Arial" w:cs="Arial"/>
          <w:b/>
          <w:color w:val="000000"/>
        </w:rPr>
        <w:fldChar w:fldCharType="separate"/>
      </w:r>
      <w:r w:rsidRPr="00C27BED">
        <w:rPr>
          <w:rFonts w:ascii="Arial" w:hAnsi="Arial" w:cs="Arial"/>
          <w:color w:val="000000"/>
        </w:rPr>
        <w:fldChar w:fldCharType="end"/>
      </w:r>
      <w:r w:rsidRPr="00C27BED">
        <w:rPr>
          <w:rFonts w:ascii="Arial" w:hAnsi="Arial" w:cs="Arial"/>
          <w:color w:val="000000"/>
        </w:rPr>
        <w:t xml:space="preserve"> </w:t>
      </w:r>
      <w:r w:rsidR="00A248F1" w:rsidRPr="00C27BED">
        <w:rPr>
          <w:rFonts w:ascii="Arial" w:hAnsi="Arial" w:cs="Arial"/>
          <w:color w:val="000000"/>
        </w:rPr>
        <w:t xml:space="preserve">che, con riferimento alla presente gara, non ha presentato offerta in più di un </w:t>
      </w:r>
      <w:r>
        <w:rPr>
          <w:rFonts w:ascii="Arial" w:hAnsi="Arial" w:cs="Arial"/>
          <w:color w:val="000000"/>
        </w:rPr>
        <w:t xml:space="preserve">  </w:t>
      </w:r>
      <w:r w:rsidR="00A248F1" w:rsidRPr="00C27BED">
        <w:rPr>
          <w:rFonts w:ascii="Arial" w:hAnsi="Arial" w:cs="Arial"/>
          <w:color w:val="000000"/>
        </w:rPr>
        <w:t>Raggruppamento temporaneo o Consorzio</w:t>
      </w:r>
      <w:r w:rsidR="000F4EFC">
        <w:rPr>
          <w:rFonts w:ascii="Arial" w:hAnsi="Arial" w:cs="Arial"/>
          <w:color w:val="000000"/>
        </w:rPr>
        <w:t xml:space="preserve"> ordinario</w:t>
      </w:r>
      <w:r w:rsidR="00A248F1" w:rsidRPr="00C27BED">
        <w:rPr>
          <w:rFonts w:ascii="Arial" w:hAnsi="Arial" w:cs="Arial"/>
          <w:color w:val="000000"/>
        </w:rPr>
        <w:t>, ovvero singolarmente e quale componente</w:t>
      </w:r>
      <w:r w:rsidR="000F4EFC">
        <w:rPr>
          <w:rFonts w:ascii="Arial" w:hAnsi="Arial" w:cs="Arial"/>
          <w:color w:val="000000"/>
        </w:rPr>
        <w:t xml:space="preserve"> di un Raggruppamento/Consorzio ordinario</w:t>
      </w:r>
      <w:r w:rsidR="00A248F1" w:rsidRPr="00C27BED">
        <w:rPr>
          <w:rFonts w:ascii="Arial" w:hAnsi="Arial" w:cs="Arial"/>
          <w:color w:val="000000"/>
        </w:rPr>
        <w:t>;</w:t>
      </w:r>
    </w:p>
    <w:p w:rsidR="00A248F1" w:rsidRPr="004E4327" w:rsidRDefault="00A248F1" w:rsidP="00A248F1">
      <w:pPr>
        <w:spacing w:before="120" w:after="0" w:line="280" w:lineRule="exact"/>
        <w:ind w:left="555" w:right="11"/>
        <w:jc w:val="both"/>
        <w:rPr>
          <w:rFonts w:ascii="Arial" w:hAnsi="Arial" w:cs="Arial"/>
          <w:b/>
          <w:i/>
          <w:color w:val="000000"/>
        </w:rPr>
      </w:pPr>
      <w:r w:rsidRPr="004E4327">
        <w:rPr>
          <w:rFonts w:ascii="Arial" w:hAnsi="Arial" w:cs="Arial"/>
          <w:b/>
          <w:i/>
          <w:color w:val="000000"/>
        </w:rPr>
        <w:t>oppure</w:t>
      </w:r>
      <w:r w:rsidR="00BB5298" w:rsidRPr="004E4327">
        <w:rPr>
          <w:rFonts w:ascii="Arial" w:hAnsi="Arial" w:cs="Arial"/>
          <w:b/>
          <w:i/>
          <w:color w:val="000000"/>
        </w:rPr>
        <w:t>,</w:t>
      </w:r>
    </w:p>
    <w:p w:rsidR="009D1919" w:rsidRPr="00C27BED" w:rsidRDefault="00A248F1" w:rsidP="00CF2823">
      <w:pPr>
        <w:spacing w:before="120" w:after="0" w:line="280" w:lineRule="exact"/>
        <w:ind w:left="993" w:right="11" w:hanging="438"/>
        <w:jc w:val="both"/>
        <w:rPr>
          <w:rFonts w:ascii="Arial" w:hAnsi="Arial" w:cs="Arial"/>
          <w:color w:val="000000"/>
        </w:rPr>
      </w:pPr>
      <w:r w:rsidRPr="00C27BED">
        <w:rPr>
          <w:rFonts w:ascii="Arial" w:hAnsi="Arial" w:cs="Arial"/>
          <w:b/>
          <w:color w:val="00000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Pr="00C27BED">
        <w:rPr>
          <w:rFonts w:ascii="Arial" w:hAnsi="Arial" w:cs="Arial"/>
          <w:b/>
          <w:color w:val="000000"/>
        </w:rPr>
        <w:instrText xml:space="preserve"> FORMCHECKBOX </w:instrText>
      </w:r>
      <w:r w:rsidR="001C0422">
        <w:rPr>
          <w:rFonts w:ascii="Arial" w:hAnsi="Arial" w:cs="Arial"/>
          <w:b/>
          <w:color w:val="000000"/>
        </w:rPr>
      </w:r>
      <w:r w:rsidR="001C0422">
        <w:rPr>
          <w:rFonts w:ascii="Arial" w:hAnsi="Arial" w:cs="Arial"/>
          <w:b/>
          <w:color w:val="000000"/>
        </w:rPr>
        <w:fldChar w:fldCharType="separate"/>
      </w:r>
      <w:r w:rsidRPr="00C27BED">
        <w:rPr>
          <w:rFonts w:ascii="Arial" w:hAnsi="Arial" w:cs="Arial"/>
          <w:color w:val="000000"/>
        </w:rPr>
        <w:fldChar w:fldCharType="end"/>
      </w:r>
      <w:r w:rsidRPr="00C27BED">
        <w:rPr>
          <w:rFonts w:ascii="Arial" w:hAnsi="Arial" w:cs="Arial"/>
          <w:color w:val="000000"/>
        </w:rPr>
        <w:t xml:space="preserve"> </w:t>
      </w:r>
      <w:r w:rsidR="00CF2823">
        <w:rPr>
          <w:rFonts w:ascii="Arial" w:hAnsi="Arial" w:cs="Arial"/>
          <w:color w:val="000000"/>
        </w:rPr>
        <w:t xml:space="preserve"> </w:t>
      </w:r>
      <w:r w:rsidRPr="00C27BED">
        <w:rPr>
          <w:rFonts w:ascii="Arial" w:hAnsi="Arial" w:cs="Arial"/>
          <w:color w:val="000000"/>
        </w:rPr>
        <w:t>di non partecipare in più di un Consorzio ovvero singolarmente e quale componente di un Consorzio;</w:t>
      </w:r>
    </w:p>
    <w:p w:rsidR="00E01697" w:rsidRPr="004E4327" w:rsidRDefault="00E01697" w:rsidP="00C27BED">
      <w:pPr>
        <w:spacing w:before="120" w:after="0" w:line="280" w:lineRule="exact"/>
        <w:ind w:left="555" w:right="11"/>
        <w:jc w:val="both"/>
        <w:rPr>
          <w:rFonts w:ascii="Arial" w:hAnsi="Arial" w:cs="Arial"/>
          <w:b/>
          <w:i/>
          <w:color w:val="000000"/>
        </w:rPr>
      </w:pPr>
      <w:r w:rsidRPr="004E4327">
        <w:rPr>
          <w:rFonts w:ascii="Arial" w:hAnsi="Arial" w:cs="Arial"/>
          <w:b/>
          <w:i/>
          <w:color w:val="000000"/>
          <w:lang w:eastAsia="it-IT"/>
        </w:rPr>
        <w:t>oppure</w:t>
      </w:r>
      <w:r w:rsidR="00BB5298" w:rsidRPr="004E4327">
        <w:rPr>
          <w:rFonts w:ascii="Arial" w:hAnsi="Arial" w:cs="Arial"/>
          <w:b/>
          <w:i/>
          <w:color w:val="000000"/>
          <w:lang w:eastAsia="it-IT"/>
        </w:rPr>
        <w:t>,</w:t>
      </w:r>
    </w:p>
    <w:p w:rsidR="003779D3" w:rsidRPr="00C27BED" w:rsidRDefault="00C52FD5" w:rsidP="00CF2823">
      <w:pPr>
        <w:spacing w:before="120" w:after="0" w:line="280" w:lineRule="exact"/>
        <w:ind w:left="851" w:right="11" w:hanging="296"/>
        <w:jc w:val="both"/>
        <w:rPr>
          <w:rFonts w:ascii="Arial" w:hAnsi="Arial" w:cs="Arial"/>
          <w:color w:val="000000"/>
        </w:rPr>
      </w:pPr>
      <w:r w:rsidRPr="00C27BED">
        <w:rPr>
          <w:rFonts w:ascii="Arial" w:hAnsi="Arial" w:cs="Arial"/>
          <w:b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Pr="00C27BED">
        <w:rPr>
          <w:rFonts w:ascii="Arial" w:hAnsi="Arial" w:cs="Arial"/>
          <w:b/>
        </w:rPr>
        <w:instrText xml:space="preserve"> FORMCHECKBOX </w:instrText>
      </w:r>
      <w:r w:rsidR="001C0422">
        <w:rPr>
          <w:rFonts w:ascii="Arial" w:hAnsi="Arial" w:cs="Arial"/>
          <w:b/>
        </w:rPr>
      </w:r>
      <w:r w:rsidR="001C0422">
        <w:rPr>
          <w:rFonts w:ascii="Arial" w:hAnsi="Arial" w:cs="Arial"/>
          <w:b/>
        </w:rPr>
        <w:fldChar w:fldCharType="separate"/>
      </w:r>
      <w:r w:rsidRPr="00C27BED">
        <w:rPr>
          <w:rFonts w:ascii="Arial" w:hAnsi="Arial" w:cs="Arial"/>
          <w:b/>
        </w:rPr>
        <w:fldChar w:fldCharType="end"/>
      </w:r>
      <w:r w:rsidRPr="00C27BED">
        <w:rPr>
          <w:rFonts w:ascii="Arial" w:hAnsi="Arial" w:cs="Arial"/>
          <w:b/>
        </w:rPr>
        <w:t xml:space="preserve"> </w:t>
      </w:r>
      <w:r w:rsidRPr="00C27BED">
        <w:rPr>
          <w:rFonts w:ascii="Arial" w:hAnsi="Arial" w:cs="Arial"/>
          <w:color w:val="000000"/>
        </w:rPr>
        <w:t xml:space="preserve">di partecipare alla presente </w:t>
      </w:r>
      <w:r w:rsidR="00E01697" w:rsidRPr="00C27BED">
        <w:rPr>
          <w:rFonts w:ascii="Arial" w:hAnsi="Arial" w:cs="Arial"/>
          <w:color w:val="000000"/>
        </w:rPr>
        <w:t>procedura di affidamento</w:t>
      </w:r>
      <w:r w:rsidRPr="00C27BED">
        <w:rPr>
          <w:rFonts w:ascii="Arial" w:hAnsi="Arial" w:cs="Arial"/>
          <w:color w:val="000000"/>
        </w:rPr>
        <w:t xml:space="preserve"> in </w:t>
      </w:r>
      <w:r w:rsidR="00E01697" w:rsidRPr="00C27BED">
        <w:rPr>
          <w:rFonts w:ascii="Arial" w:hAnsi="Arial" w:cs="Arial"/>
          <w:color w:val="000000"/>
        </w:rPr>
        <w:t xml:space="preserve">altra forma singola o associata </w:t>
      </w:r>
      <w:r w:rsidRPr="00C27BED">
        <w:rPr>
          <w:rFonts w:ascii="Arial" w:hAnsi="Arial" w:cs="Arial"/>
          <w:color w:val="000000"/>
        </w:rPr>
        <w:t>(</w:t>
      </w:r>
      <w:r w:rsidRPr="000F4EFC">
        <w:rPr>
          <w:rFonts w:ascii="Arial" w:hAnsi="Arial" w:cs="Arial"/>
          <w:i/>
          <w:color w:val="000000"/>
        </w:rPr>
        <w:t xml:space="preserve">indicare </w:t>
      </w:r>
      <w:r w:rsidR="00E01697" w:rsidRPr="000F4EFC">
        <w:rPr>
          <w:rFonts w:ascii="Arial" w:hAnsi="Arial" w:cs="Arial"/>
          <w:i/>
          <w:color w:val="000000"/>
        </w:rPr>
        <w:t xml:space="preserve">le diverse </w:t>
      </w:r>
      <w:r w:rsidRPr="000F4EFC">
        <w:rPr>
          <w:rFonts w:ascii="Arial" w:hAnsi="Arial" w:cs="Arial"/>
          <w:i/>
          <w:color w:val="000000"/>
        </w:rPr>
        <w:t>forme</w:t>
      </w:r>
      <w:r w:rsidR="00E01697" w:rsidRPr="000F4EFC">
        <w:rPr>
          <w:rFonts w:ascii="Arial" w:hAnsi="Arial" w:cs="Arial"/>
          <w:i/>
          <w:color w:val="000000"/>
        </w:rPr>
        <w:t xml:space="preserve"> di partecipazione</w:t>
      </w:r>
      <w:r w:rsidRPr="00C27BED">
        <w:rPr>
          <w:rFonts w:ascii="Arial" w:hAnsi="Arial" w:cs="Arial"/>
          <w:color w:val="000000"/>
        </w:rPr>
        <w:t xml:space="preserve">) </w:t>
      </w:r>
      <w:r w:rsidR="00E01697" w:rsidRPr="00C27BED">
        <w:rPr>
          <w:rFonts w:ascii="Arial" w:hAnsi="Arial" w:cs="Arial"/>
          <w:color w:val="000000"/>
        </w:rPr>
        <w:t xml:space="preserve"> </w:t>
      </w:r>
      <w:r w:rsidRPr="00C27BED">
        <w:rPr>
          <w:rFonts w:ascii="Arial" w:hAnsi="Arial" w:cs="Arial"/>
          <w:b/>
          <w:color w:val="000000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C27BED">
        <w:rPr>
          <w:rFonts w:ascii="Arial" w:hAnsi="Arial" w:cs="Arial"/>
          <w:b/>
          <w:color w:val="000000"/>
        </w:rPr>
        <w:instrText xml:space="preserve"> FORMTEXT </w:instrText>
      </w:r>
      <w:r w:rsidRPr="00C27BED">
        <w:rPr>
          <w:rFonts w:ascii="Arial" w:hAnsi="Arial" w:cs="Arial"/>
          <w:b/>
          <w:color w:val="000000"/>
        </w:rPr>
      </w:r>
      <w:r w:rsidRPr="00C27BED">
        <w:rPr>
          <w:rFonts w:ascii="Arial" w:hAnsi="Arial" w:cs="Arial"/>
          <w:b/>
          <w:color w:val="000000"/>
        </w:rPr>
        <w:fldChar w:fldCharType="separate"/>
      </w:r>
      <w:r w:rsidRPr="00C27BED">
        <w:rPr>
          <w:rFonts w:ascii="Arial" w:hAnsi="Arial" w:cs="Arial"/>
          <w:b/>
          <w:color w:val="000000"/>
        </w:rPr>
        <w:t> </w:t>
      </w:r>
      <w:r w:rsidRPr="00C27BED">
        <w:rPr>
          <w:rFonts w:ascii="Arial" w:hAnsi="Arial" w:cs="Arial"/>
          <w:b/>
          <w:color w:val="000000"/>
        </w:rPr>
        <w:t> </w:t>
      </w:r>
      <w:r w:rsidRPr="00C27BED">
        <w:rPr>
          <w:rFonts w:ascii="Arial" w:hAnsi="Arial" w:cs="Arial"/>
          <w:b/>
          <w:color w:val="000000"/>
        </w:rPr>
        <w:t> </w:t>
      </w:r>
      <w:r w:rsidRPr="00C27BED">
        <w:rPr>
          <w:rFonts w:ascii="Arial" w:hAnsi="Arial" w:cs="Arial"/>
          <w:b/>
          <w:color w:val="000000"/>
        </w:rPr>
        <w:t> </w:t>
      </w:r>
      <w:r w:rsidRPr="00C27BED">
        <w:rPr>
          <w:rFonts w:ascii="Arial" w:hAnsi="Arial" w:cs="Arial"/>
          <w:b/>
          <w:color w:val="000000"/>
        </w:rPr>
        <w:t> </w:t>
      </w:r>
      <w:r w:rsidRPr="00C27BED">
        <w:rPr>
          <w:rFonts w:ascii="Arial" w:hAnsi="Arial" w:cs="Arial"/>
          <w:color w:val="000000"/>
        </w:rPr>
        <w:fldChar w:fldCharType="end"/>
      </w:r>
      <w:r w:rsidR="00E01697" w:rsidRPr="00C27BED">
        <w:rPr>
          <w:rFonts w:ascii="Arial" w:hAnsi="Arial" w:cs="Arial"/>
          <w:color w:val="000000"/>
        </w:rPr>
        <w:t xml:space="preserve">, </w:t>
      </w:r>
      <w:r w:rsidR="003779D3" w:rsidRPr="00C27BED">
        <w:rPr>
          <w:rFonts w:ascii="Arial" w:hAnsi="Arial" w:cs="Arial"/>
          <w:color w:val="000000"/>
        </w:rPr>
        <w:t>ma che non sono integrati i presup</w:t>
      </w:r>
      <w:r w:rsidR="00E01697" w:rsidRPr="00C27BED">
        <w:rPr>
          <w:rFonts w:ascii="Arial" w:hAnsi="Arial" w:cs="Arial"/>
          <w:color w:val="000000"/>
        </w:rPr>
        <w:t xml:space="preserve">posti di cui all’articolo 95, comma </w:t>
      </w:r>
      <w:r w:rsidR="003779D3" w:rsidRPr="00C27BED">
        <w:rPr>
          <w:rFonts w:ascii="Arial" w:hAnsi="Arial" w:cs="Arial"/>
          <w:color w:val="000000"/>
        </w:rPr>
        <w:t>1</w:t>
      </w:r>
      <w:r w:rsidR="00E01697" w:rsidRPr="00C27BED">
        <w:rPr>
          <w:rFonts w:ascii="Arial" w:hAnsi="Arial" w:cs="Arial"/>
          <w:color w:val="000000"/>
        </w:rPr>
        <w:t>, lett. d) del D.Lgs.</w:t>
      </w:r>
      <w:r w:rsidR="003779D3" w:rsidRPr="00C27BED">
        <w:rPr>
          <w:rFonts w:ascii="Arial" w:hAnsi="Arial" w:cs="Arial"/>
          <w:color w:val="000000"/>
        </w:rPr>
        <w:t>36/2023. Resta salva la facoltà di cui all’articolo 97;</w:t>
      </w:r>
    </w:p>
    <w:p w:rsidR="00E01697" w:rsidRPr="004E4327" w:rsidRDefault="00E01697" w:rsidP="00E01697">
      <w:pPr>
        <w:spacing w:before="120" w:after="0" w:line="280" w:lineRule="exact"/>
        <w:ind w:left="555" w:right="11"/>
        <w:jc w:val="both"/>
        <w:rPr>
          <w:rFonts w:ascii="Arial" w:hAnsi="Arial" w:cs="Arial"/>
          <w:b/>
          <w:i/>
          <w:color w:val="000000"/>
        </w:rPr>
      </w:pPr>
      <w:r w:rsidRPr="004E4327">
        <w:rPr>
          <w:rFonts w:ascii="Arial" w:hAnsi="Arial" w:cs="Arial"/>
          <w:b/>
          <w:i/>
          <w:color w:val="000000"/>
        </w:rPr>
        <w:t>oppure</w:t>
      </w:r>
      <w:r w:rsidR="00BB5298" w:rsidRPr="004E4327">
        <w:rPr>
          <w:rFonts w:ascii="Arial" w:hAnsi="Arial" w:cs="Arial"/>
          <w:b/>
          <w:i/>
          <w:color w:val="000000"/>
        </w:rPr>
        <w:t>,</w:t>
      </w:r>
    </w:p>
    <w:p w:rsidR="00B0027F" w:rsidRDefault="00E01697" w:rsidP="00CF2823">
      <w:pPr>
        <w:spacing w:before="120" w:after="0" w:line="280" w:lineRule="exact"/>
        <w:ind w:left="851" w:right="11" w:hanging="296"/>
        <w:jc w:val="both"/>
        <w:rPr>
          <w:rFonts w:ascii="Arial" w:hAnsi="Arial" w:cs="Arial"/>
          <w:color w:val="000000"/>
        </w:rPr>
      </w:pPr>
      <w:r w:rsidRPr="00C27BED">
        <w:rPr>
          <w:rFonts w:ascii="Arial" w:hAnsi="Arial" w:cs="Arial"/>
          <w:b/>
          <w:color w:val="000000"/>
        </w:rPr>
        <w:fldChar w:fldCharType="begin">
          <w:ffData>
            <w:name w:val="Controllo64"/>
            <w:enabled/>
            <w:calcOnExit w:val="0"/>
            <w:checkBox>
              <w:sizeAuto/>
              <w:default w:val="0"/>
            </w:checkBox>
          </w:ffData>
        </w:fldChar>
      </w:r>
      <w:r w:rsidRPr="00C27BED">
        <w:rPr>
          <w:rFonts w:ascii="Arial" w:hAnsi="Arial" w:cs="Arial"/>
          <w:b/>
          <w:color w:val="000000"/>
        </w:rPr>
        <w:instrText xml:space="preserve"> FORMCHECKBOX </w:instrText>
      </w:r>
      <w:r w:rsidR="001C0422">
        <w:rPr>
          <w:rFonts w:ascii="Arial" w:hAnsi="Arial" w:cs="Arial"/>
          <w:b/>
          <w:color w:val="000000"/>
        </w:rPr>
      </w:r>
      <w:r w:rsidR="001C0422">
        <w:rPr>
          <w:rFonts w:ascii="Arial" w:hAnsi="Arial" w:cs="Arial"/>
          <w:b/>
          <w:color w:val="000000"/>
        </w:rPr>
        <w:fldChar w:fldCharType="separate"/>
      </w:r>
      <w:r w:rsidRPr="00C27BED">
        <w:rPr>
          <w:rFonts w:ascii="Arial" w:hAnsi="Arial" w:cs="Arial"/>
          <w:color w:val="000000"/>
        </w:rPr>
        <w:fldChar w:fldCharType="end"/>
      </w:r>
      <w:r w:rsidRPr="00C27BED">
        <w:rPr>
          <w:rFonts w:ascii="Arial" w:hAnsi="Arial" w:cs="Arial"/>
          <w:color w:val="000000"/>
        </w:rPr>
        <w:t xml:space="preserve"> d</w:t>
      </w:r>
      <w:r w:rsidR="003779D3" w:rsidRPr="00C27BED">
        <w:rPr>
          <w:rFonts w:ascii="Arial" w:hAnsi="Arial" w:cs="Arial"/>
          <w:color w:val="000000"/>
        </w:rPr>
        <w:t>i partecipare alla presente procedura in altra forma singola o associata (</w:t>
      </w:r>
      <w:r w:rsidR="003779D3" w:rsidRPr="000F4EFC">
        <w:rPr>
          <w:rFonts w:ascii="Arial" w:hAnsi="Arial" w:cs="Arial"/>
          <w:i/>
          <w:color w:val="000000"/>
        </w:rPr>
        <w:t>indicare le diverse forme di partecipazione</w:t>
      </w:r>
      <w:r w:rsidR="003779D3" w:rsidRPr="00C27BED">
        <w:rPr>
          <w:rFonts w:ascii="Arial" w:hAnsi="Arial" w:cs="Arial"/>
          <w:color w:val="000000"/>
        </w:rPr>
        <w:t xml:space="preserve">) </w:t>
      </w:r>
      <w:r w:rsidR="00C27BED" w:rsidRPr="00C27BED">
        <w:rPr>
          <w:rFonts w:ascii="Arial" w:hAnsi="Arial" w:cs="Arial"/>
          <w:b/>
          <w:color w:val="000000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C27BED" w:rsidRPr="00C27BED">
        <w:rPr>
          <w:rFonts w:ascii="Arial" w:hAnsi="Arial" w:cs="Arial"/>
          <w:b/>
          <w:color w:val="000000"/>
        </w:rPr>
        <w:instrText xml:space="preserve"> FORMTEXT </w:instrText>
      </w:r>
      <w:r w:rsidR="00C27BED" w:rsidRPr="00C27BED">
        <w:rPr>
          <w:rFonts w:ascii="Arial" w:hAnsi="Arial" w:cs="Arial"/>
          <w:b/>
          <w:color w:val="000000"/>
        </w:rPr>
      </w:r>
      <w:r w:rsidR="00C27BED" w:rsidRPr="00C27BED">
        <w:rPr>
          <w:rFonts w:ascii="Arial" w:hAnsi="Arial" w:cs="Arial"/>
          <w:b/>
          <w:color w:val="000000"/>
        </w:rPr>
        <w:fldChar w:fldCharType="separate"/>
      </w:r>
      <w:r w:rsidR="00C27BED" w:rsidRPr="00C27BED">
        <w:rPr>
          <w:rFonts w:ascii="Arial" w:hAnsi="Arial" w:cs="Arial"/>
          <w:b/>
          <w:color w:val="000000"/>
        </w:rPr>
        <w:t> </w:t>
      </w:r>
      <w:r w:rsidR="00C27BED" w:rsidRPr="00C27BED">
        <w:rPr>
          <w:rFonts w:ascii="Arial" w:hAnsi="Arial" w:cs="Arial"/>
          <w:b/>
          <w:color w:val="000000"/>
        </w:rPr>
        <w:t> </w:t>
      </w:r>
      <w:r w:rsidR="00C27BED" w:rsidRPr="00C27BED">
        <w:rPr>
          <w:rFonts w:ascii="Arial" w:hAnsi="Arial" w:cs="Arial"/>
          <w:b/>
          <w:color w:val="000000"/>
        </w:rPr>
        <w:t> </w:t>
      </w:r>
      <w:r w:rsidR="00C27BED" w:rsidRPr="00C27BED">
        <w:rPr>
          <w:rFonts w:ascii="Arial" w:hAnsi="Arial" w:cs="Arial"/>
          <w:b/>
          <w:color w:val="000000"/>
        </w:rPr>
        <w:t> </w:t>
      </w:r>
      <w:r w:rsidR="00C27BED" w:rsidRPr="00C27BED">
        <w:rPr>
          <w:rFonts w:ascii="Arial" w:hAnsi="Arial" w:cs="Arial"/>
          <w:b/>
          <w:color w:val="000000"/>
        </w:rPr>
        <w:t> </w:t>
      </w:r>
      <w:r w:rsidR="00C27BED" w:rsidRPr="00C27BED">
        <w:rPr>
          <w:rFonts w:ascii="Arial" w:hAnsi="Arial" w:cs="Arial"/>
          <w:color w:val="000000"/>
        </w:rPr>
        <w:fldChar w:fldCharType="end"/>
      </w:r>
      <w:r w:rsidR="00C27BED">
        <w:rPr>
          <w:rFonts w:ascii="Arial" w:hAnsi="Arial" w:cs="Arial"/>
          <w:color w:val="000000"/>
        </w:rPr>
        <w:t xml:space="preserve"> </w:t>
      </w:r>
      <w:r w:rsidR="003779D3" w:rsidRPr="00C27BED">
        <w:rPr>
          <w:rFonts w:ascii="Arial" w:hAnsi="Arial" w:cs="Arial"/>
          <w:color w:val="000000"/>
        </w:rPr>
        <w:t>e che sono integrati i presup</w:t>
      </w:r>
      <w:r w:rsidRPr="00C27BED">
        <w:rPr>
          <w:rFonts w:ascii="Arial" w:hAnsi="Arial" w:cs="Arial"/>
          <w:color w:val="000000"/>
        </w:rPr>
        <w:t xml:space="preserve">posti di cui all’articolo 95, comma </w:t>
      </w:r>
      <w:r w:rsidR="003779D3" w:rsidRPr="00C27BED">
        <w:rPr>
          <w:rFonts w:ascii="Arial" w:hAnsi="Arial" w:cs="Arial"/>
          <w:color w:val="000000"/>
        </w:rPr>
        <w:t>1</w:t>
      </w:r>
      <w:r w:rsidRPr="00C27BED">
        <w:rPr>
          <w:rFonts w:ascii="Arial" w:hAnsi="Arial" w:cs="Arial"/>
          <w:color w:val="000000"/>
        </w:rPr>
        <w:t>,</w:t>
      </w:r>
      <w:r w:rsidR="003779D3" w:rsidRPr="00C27BED">
        <w:rPr>
          <w:rFonts w:ascii="Arial" w:hAnsi="Arial" w:cs="Arial"/>
          <w:color w:val="000000"/>
        </w:rPr>
        <w:t xml:space="preserve"> lett. d) del D.Lgs. 36/2023 ma la circostanza non ha influito sulla gara, né è idonea a incidere sulla capacità di rispettare gli obblighi contrattuali per le seguenti ragioni: </w:t>
      </w:r>
      <w:r w:rsidRPr="00C27BED">
        <w:rPr>
          <w:rFonts w:ascii="Arial" w:hAnsi="Arial" w:cs="Arial"/>
          <w:color w:val="000000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C27BED">
        <w:rPr>
          <w:rFonts w:ascii="Arial" w:hAnsi="Arial" w:cs="Arial"/>
          <w:color w:val="000000"/>
        </w:rPr>
        <w:instrText xml:space="preserve"> FORMTEXT </w:instrText>
      </w:r>
      <w:r w:rsidRPr="00C27BED">
        <w:rPr>
          <w:rFonts w:ascii="Arial" w:hAnsi="Arial" w:cs="Arial"/>
          <w:color w:val="000000"/>
        </w:rPr>
      </w:r>
      <w:r w:rsidRPr="00C27BED">
        <w:rPr>
          <w:rFonts w:ascii="Arial" w:hAnsi="Arial" w:cs="Arial"/>
          <w:color w:val="000000"/>
        </w:rPr>
        <w:fldChar w:fldCharType="separate"/>
      </w:r>
      <w:r w:rsidRPr="00C27BED">
        <w:rPr>
          <w:rFonts w:ascii="Arial" w:hAnsi="Arial" w:cs="Arial"/>
          <w:color w:val="000000"/>
        </w:rPr>
        <w:t> </w:t>
      </w:r>
      <w:r w:rsidRPr="00C27BED">
        <w:rPr>
          <w:rFonts w:ascii="Arial" w:hAnsi="Arial" w:cs="Arial"/>
          <w:color w:val="000000"/>
        </w:rPr>
        <w:t> </w:t>
      </w:r>
      <w:r w:rsidRPr="00C27BED">
        <w:rPr>
          <w:rFonts w:ascii="Arial" w:hAnsi="Arial" w:cs="Arial"/>
          <w:color w:val="000000"/>
        </w:rPr>
        <w:t> </w:t>
      </w:r>
      <w:r w:rsidRPr="00C27BED">
        <w:rPr>
          <w:rFonts w:ascii="Arial" w:hAnsi="Arial" w:cs="Arial"/>
          <w:color w:val="000000"/>
        </w:rPr>
        <w:t> </w:t>
      </w:r>
      <w:r w:rsidRPr="00C27BED">
        <w:rPr>
          <w:rFonts w:ascii="Arial" w:hAnsi="Arial" w:cs="Arial"/>
          <w:color w:val="000000"/>
        </w:rPr>
        <w:t> </w:t>
      </w:r>
      <w:r w:rsidRPr="00C27BED">
        <w:rPr>
          <w:rFonts w:ascii="Arial" w:hAnsi="Arial" w:cs="Arial"/>
          <w:color w:val="000000"/>
        </w:rPr>
        <w:fldChar w:fldCharType="end"/>
      </w:r>
      <w:r w:rsidRPr="00C27BED">
        <w:rPr>
          <w:rFonts w:ascii="Arial" w:hAnsi="Arial" w:cs="Arial"/>
          <w:color w:val="000000"/>
        </w:rPr>
        <w:t xml:space="preserve"> </w:t>
      </w:r>
      <w:r w:rsidR="003779D3" w:rsidRPr="00C27BED">
        <w:rPr>
          <w:rFonts w:ascii="Arial" w:hAnsi="Arial" w:cs="Arial"/>
          <w:color w:val="000000"/>
        </w:rPr>
        <w:t>Resta salva la facoltà di cui all’articolo 97;</w:t>
      </w:r>
    </w:p>
    <w:p w:rsidR="00CF4D82" w:rsidRPr="009C59AF" w:rsidRDefault="00CF4D82" w:rsidP="009C59AF">
      <w:pPr>
        <w:spacing w:before="120" w:after="0" w:line="280" w:lineRule="exact"/>
        <w:ind w:left="851" w:right="11" w:hanging="29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____________________________________________________________________</w:t>
      </w:r>
    </w:p>
    <w:p w:rsidR="00BF7AF8" w:rsidRPr="00BF7AF8" w:rsidRDefault="0039525F" w:rsidP="00201282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C27BED">
        <w:rPr>
          <w:rFonts w:ascii="Arial" w:hAnsi="Arial" w:cs="Arial"/>
        </w:rPr>
        <w:lastRenderedPageBreak/>
        <w:t xml:space="preserve"> </w:t>
      </w:r>
      <w:r w:rsidR="001E4055" w:rsidRPr="00C27BED">
        <w:rPr>
          <w:rFonts w:ascii="Arial" w:hAnsi="Arial" w:cs="Arial"/>
        </w:rPr>
        <w:t>[</w:t>
      </w:r>
      <w:r w:rsidR="001E4055" w:rsidRPr="00C27BED">
        <w:rPr>
          <w:rFonts w:ascii="Arial" w:hAnsi="Arial" w:cs="Arial"/>
          <w:b/>
        </w:rPr>
        <w:t xml:space="preserve">Per </w:t>
      </w:r>
      <w:r w:rsidR="00486E92" w:rsidRPr="00C27BED">
        <w:rPr>
          <w:rFonts w:ascii="Arial" w:hAnsi="Arial" w:cs="Arial"/>
          <w:b/>
        </w:rPr>
        <w:t xml:space="preserve">l’operatore economico </w:t>
      </w:r>
      <w:r w:rsidR="001E4055" w:rsidRPr="00C27BED">
        <w:rPr>
          <w:rFonts w:ascii="Arial" w:hAnsi="Arial" w:cs="Arial"/>
          <w:b/>
        </w:rPr>
        <w:t>non resident</w:t>
      </w:r>
      <w:r w:rsidR="008724B7" w:rsidRPr="00C27BED">
        <w:rPr>
          <w:rFonts w:ascii="Arial" w:hAnsi="Arial" w:cs="Arial"/>
          <w:b/>
        </w:rPr>
        <w:t>e</w:t>
      </w:r>
      <w:r w:rsidR="001E4055" w:rsidRPr="00C27BED">
        <w:rPr>
          <w:rFonts w:ascii="Arial" w:hAnsi="Arial" w:cs="Arial"/>
          <w:b/>
        </w:rPr>
        <w:t xml:space="preserve"> e priv</w:t>
      </w:r>
      <w:r w:rsidR="008724B7" w:rsidRPr="00C27BED">
        <w:rPr>
          <w:rFonts w:ascii="Arial" w:hAnsi="Arial" w:cs="Arial"/>
          <w:b/>
        </w:rPr>
        <w:t>a</w:t>
      </w:r>
      <w:r w:rsidR="001E4055" w:rsidRPr="00C27BED">
        <w:rPr>
          <w:rFonts w:ascii="Arial" w:hAnsi="Arial" w:cs="Arial"/>
          <w:b/>
        </w:rPr>
        <w:t xml:space="preserve"> di stabile organizzazione in Italia</w:t>
      </w:r>
      <w:r w:rsidR="001E4055" w:rsidRPr="00C27BED">
        <w:rPr>
          <w:rFonts w:ascii="Arial" w:hAnsi="Arial" w:cs="Arial"/>
        </w:rPr>
        <w:t xml:space="preserve">] </w:t>
      </w:r>
      <w:r w:rsidR="00E51C3B">
        <w:rPr>
          <w:rFonts w:ascii="Arial" w:hAnsi="Arial" w:cs="Arial"/>
        </w:rPr>
        <w:t xml:space="preserve">              </w:t>
      </w:r>
      <w:r w:rsidR="001E4055" w:rsidRPr="00C27BED">
        <w:rPr>
          <w:rFonts w:ascii="Arial" w:hAnsi="Arial" w:cs="Arial"/>
        </w:rPr>
        <w:t>di impegnarsi ad uniformarsi, in caso di aggiudicazione, alla disciplina di cui agli articoli 17, comma 2, e 53, comma 3 del D.P.R. 633/1972 e a comunicare a</w:t>
      </w:r>
      <w:r w:rsidR="00C41B6D" w:rsidRPr="00C27BED">
        <w:rPr>
          <w:rFonts w:ascii="Arial" w:hAnsi="Arial" w:cs="Arial"/>
        </w:rPr>
        <w:t>lla Stazione appaltante</w:t>
      </w:r>
      <w:r w:rsidR="001E4055" w:rsidRPr="00C27BED">
        <w:rPr>
          <w:rFonts w:ascii="Arial" w:hAnsi="Arial" w:cs="Arial"/>
        </w:rPr>
        <w:t xml:space="preserve"> la nomina del proprio rappresentante fiscale, nelle forme di legge; </w:t>
      </w:r>
    </w:p>
    <w:p w:rsidR="00C63016" w:rsidRPr="00C27BED" w:rsidRDefault="00BB5298" w:rsidP="00201282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C27BED">
        <w:rPr>
          <w:rFonts w:ascii="Arial" w:hAnsi="Arial" w:cs="Arial"/>
        </w:rPr>
        <w:t xml:space="preserve"> </w:t>
      </w:r>
      <w:r w:rsidR="008724B7" w:rsidRPr="00C27BED">
        <w:rPr>
          <w:rFonts w:ascii="Arial" w:hAnsi="Arial" w:cs="Arial"/>
        </w:rPr>
        <w:t>[</w:t>
      </w:r>
      <w:r w:rsidR="008724B7" w:rsidRPr="00C27BED">
        <w:rPr>
          <w:rFonts w:ascii="Arial" w:hAnsi="Arial" w:cs="Arial"/>
          <w:b/>
        </w:rPr>
        <w:t xml:space="preserve">per </w:t>
      </w:r>
      <w:r w:rsidR="00486E92" w:rsidRPr="00C27BED">
        <w:rPr>
          <w:rFonts w:ascii="Arial" w:hAnsi="Arial" w:cs="Arial"/>
          <w:b/>
        </w:rPr>
        <w:t xml:space="preserve">l’operatore economico ammesso </w:t>
      </w:r>
      <w:r w:rsidR="008724B7" w:rsidRPr="00C27BED">
        <w:rPr>
          <w:rFonts w:ascii="Arial" w:hAnsi="Arial" w:cs="Arial"/>
          <w:b/>
        </w:rPr>
        <w:t>al concordato preventivo con continuità aziendale di cui all’art. 186 bis del R.D. 16 marzo 1942, n. 267</w:t>
      </w:r>
      <w:r w:rsidR="008724B7" w:rsidRPr="00C27BED">
        <w:rPr>
          <w:rFonts w:ascii="Arial" w:hAnsi="Arial" w:cs="Arial"/>
        </w:rPr>
        <w:t xml:space="preserve">] ad integrazione di quanto indicato nella parte III, sez. C, </w:t>
      </w:r>
      <w:r w:rsidR="00377B42" w:rsidRPr="00C27BED">
        <w:rPr>
          <w:rFonts w:ascii="Arial" w:hAnsi="Arial" w:cs="Arial"/>
        </w:rPr>
        <w:t xml:space="preserve">art. 94, comma 5, </w:t>
      </w:r>
      <w:r w:rsidR="008724B7" w:rsidRPr="00C27BED">
        <w:rPr>
          <w:rFonts w:ascii="Arial" w:hAnsi="Arial" w:cs="Arial"/>
        </w:rPr>
        <w:t xml:space="preserve">lett. d) del DGUE, </w:t>
      </w:r>
      <w:r w:rsidR="00C63016" w:rsidRPr="00C27BED">
        <w:rPr>
          <w:rFonts w:ascii="Arial" w:hAnsi="Arial" w:cs="Arial"/>
        </w:rPr>
        <w:t>che:</w:t>
      </w:r>
    </w:p>
    <w:p w:rsidR="00C63016" w:rsidRPr="00C27BED" w:rsidRDefault="00C63016" w:rsidP="00EF373F">
      <w:pPr>
        <w:pStyle w:val="Paragrafoelenco"/>
        <w:numPr>
          <w:ilvl w:val="0"/>
          <w:numId w:val="3"/>
        </w:numPr>
        <w:spacing w:before="120" w:after="0" w:line="280" w:lineRule="exact"/>
        <w:ind w:right="11"/>
        <w:jc w:val="both"/>
        <w:rPr>
          <w:rFonts w:ascii="Arial" w:hAnsi="Arial" w:cs="Arial"/>
        </w:rPr>
      </w:pPr>
      <w:r w:rsidRPr="00C27BED">
        <w:rPr>
          <w:rFonts w:ascii="Arial" w:hAnsi="Arial" w:cs="Arial"/>
        </w:rPr>
        <w:t>gli</w:t>
      </w:r>
      <w:r w:rsidR="008724B7" w:rsidRPr="00C27BED">
        <w:rPr>
          <w:rFonts w:ascii="Arial" w:hAnsi="Arial" w:cs="Arial"/>
        </w:rPr>
        <w:t xml:space="preserve"> estremi del provvedimento di ammissione </w:t>
      </w:r>
      <w:r w:rsidRPr="00C27BED">
        <w:rPr>
          <w:rFonts w:ascii="Arial" w:hAnsi="Arial" w:cs="Arial"/>
        </w:rPr>
        <w:t>rilasciato dal Tribunale</w:t>
      </w:r>
      <w:r w:rsidR="00F51E58" w:rsidRPr="00C27BED">
        <w:rPr>
          <w:rFonts w:ascii="Arial" w:hAnsi="Arial" w:cs="Arial"/>
        </w:rPr>
        <w:t xml:space="preserve"> competente</w:t>
      </w:r>
      <w:r w:rsidRPr="00C27BED">
        <w:rPr>
          <w:rFonts w:ascii="Arial" w:hAnsi="Arial" w:cs="Arial"/>
        </w:rPr>
        <w:t xml:space="preserve"> di </w:t>
      </w:r>
      <w:r w:rsidRPr="00C27BED">
        <w:rPr>
          <w:rFonts w:ascii="Arial" w:hAnsi="Arial" w:cs="Arial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C27BED">
        <w:rPr>
          <w:rFonts w:ascii="Arial" w:hAnsi="Arial" w:cs="Arial"/>
        </w:rPr>
        <w:instrText xml:space="preserve"> FORMTEXT </w:instrText>
      </w:r>
      <w:r w:rsidRPr="00C27BED">
        <w:rPr>
          <w:rFonts w:ascii="Arial" w:hAnsi="Arial" w:cs="Arial"/>
        </w:rPr>
      </w:r>
      <w:r w:rsidRPr="00C27BED">
        <w:rPr>
          <w:rFonts w:ascii="Arial" w:hAnsi="Arial" w:cs="Arial"/>
        </w:rPr>
        <w:fldChar w:fldCharType="separate"/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fldChar w:fldCharType="end"/>
      </w:r>
      <w:r w:rsidRPr="00C27BED">
        <w:rPr>
          <w:rFonts w:ascii="Arial" w:hAnsi="Arial" w:cs="Arial"/>
        </w:rPr>
        <w:t xml:space="preserve"> sono i seguenti </w:t>
      </w:r>
      <w:r w:rsidRPr="00C27BED">
        <w:rPr>
          <w:rFonts w:ascii="Arial" w:hAnsi="Arial" w:cs="Arial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C27BED">
        <w:rPr>
          <w:rFonts w:ascii="Arial" w:hAnsi="Arial" w:cs="Arial"/>
        </w:rPr>
        <w:instrText xml:space="preserve"> FORMTEXT </w:instrText>
      </w:r>
      <w:r w:rsidRPr="00C27BED">
        <w:rPr>
          <w:rFonts w:ascii="Arial" w:hAnsi="Arial" w:cs="Arial"/>
        </w:rPr>
      </w:r>
      <w:r w:rsidRPr="00C27BED">
        <w:rPr>
          <w:rFonts w:ascii="Arial" w:hAnsi="Arial" w:cs="Arial"/>
        </w:rPr>
        <w:fldChar w:fldCharType="separate"/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fldChar w:fldCharType="end"/>
      </w:r>
      <w:r w:rsidRPr="00C27BED">
        <w:rPr>
          <w:rFonts w:ascii="Arial" w:hAnsi="Arial" w:cs="Arial"/>
        </w:rPr>
        <w:t>;</w:t>
      </w:r>
    </w:p>
    <w:p w:rsidR="00E46AD8" w:rsidRDefault="00C63016" w:rsidP="00EF373F">
      <w:pPr>
        <w:pStyle w:val="Paragrafoelenco"/>
        <w:numPr>
          <w:ilvl w:val="0"/>
          <w:numId w:val="3"/>
        </w:numPr>
        <w:spacing w:before="120" w:after="0" w:line="280" w:lineRule="exact"/>
        <w:ind w:right="11"/>
        <w:jc w:val="both"/>
        <w:rPr>
          <w:rFonts w:ascii="Arial" w:hAnsi="Arial" w:cs="Arial"/>
        </w:rPr>
      </w:pPr>
      <w:r w:rsidRPr="00C27BED">
        <w:rPr>
          <w:rFonts w:ascii="Arial" w:hAnsi="Arial" w:cs="Arial"/>
        </w:rPr>
        <w:t xml:space="preserve">gli estremi del provvedimento di autorizzazione a partecipare alle gare rilasciato dal giudice delegato sono i seguenti </w:t>
      </w:r>
      <w:r w:rsidRPr="00C27BED">
        <w:rPr>
          <w:rFonts w:ascii="Arial" w:hAnsi="Arial" w:cs="Arial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C27BED">
        <w:rPr>
          <w:rFonts w:ascii="Arial" w:hAnsi="Arial" w:cs="Arial"/>
        </w:rPr>
        <w:instrText xml:space="preserve"> FORMTEXT </w:instrText>
      </w:r>
      <w:r w:rsidRPr="00C27BED">
        <w:rPr>
          <w:rFonts w:ascii="Arial" w:hAnsi="Arial" w:cs="Arial"/>
        </w:rPr>
      </w:r>
      <w:r w:rsidRPr="00C27BED">
        <w:rPr>
          <w:rFonts w:ascii="Arial" w:hAnsi="Arial" w:cs="Arial"/>
        </w:rPr>
        <w:fldChar w:fldCharType="separate"/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fldChar w:fldCharType="end"/>
      </w:r>
      <w:r w:rsidRPr="00C27BED">
        <w:rPr>
          <w:rFonts w:ascii="Arial" w:hAnsi="Arial" w:cs="Arial"/>
        </w:rPr>
        <w:t>;</w:t>
      </w:r>
    </w:p>
    <w:p w:rsidR="0042738E" w:rsidRPr="00C27BED" w:rsidRDefault="0042738E" w:rsidP="0042738E">
      <w:pPr>
        <w:pStyle w:val="Paragrafoelenco"/>
        <w:spacing w:before="120" w:after="0" w:line="80" w:lineRule="exact"/>
        <w:ind w:left="1276" w:right="11"/>
        <w:jc w:val="both"/>
        <w:rPr>
          <w:rFonts w:ascii="Arial" w:hAnsi="Arial" w:cs="Arial"/>
        </w:rPr>
      </w:pPr>
    </w:p>
    <w:p w:rsidR="00503FA2" w:rsidRPr="00C27BED" w:rsidRDefault="00C63016" w:rsidP="00201282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C27BED">
        <w:rPr>
          <w:rFonts w:ascii="Arial" w:hAnsi="Arial" w:cs="Arial"/>
        </w:rPr>
        <w:t>[</w:t>
      </w:r>
      <w:r w:rsidRPr="00C27BED">
        <w:rPr>
          <w:rFonts w:ascii="Arial" w:hAnsi="Arial" w:cs="Arial"/>
          <w:b/>
        </w:rPr>
        <w:t>per l’</w:t>
      </w:r>
      <w:r w:rsidR="00486E92" w:rsidRPr="00C27BED">
        <w:rPr>
          <w:rFonts w:ascii="Arial" w:hAnsi="Arial" w:cs="Arial"/>
          <w:b/>
        </w:rPr>
        <w:t>operatore economico</w:t>
      </w:r>
      <w:r w:rsidRPr="00C27BED">
        <w:rPr>
          <w:rFonts w:ascii="Arial" w:hAnsi="Arial" w:cs="Arial"/>
          <w:b/>
        </w:rPr>
        <w:t xml:space="preserve"> che ha presentato domanda di ammissione al concordato preventivo con continuità aziendale senza che sia stato emesso il decreto di ammissione</w:t>
      </w:r>
      <w:r w:rsidRPr="00C27BED">
        <w:rPr>
          <w:rFonts w:ascii="Arial" w:hAnsi="Arial" w:cs="Arial"/>
        </w:rPr>
        <w:t>] che:</w:t>
      </w:r>
    </w:p>
    <w:p w:rsidR="00C63016" w:rsidRPr="00C27BED" w:rsidRDefault="00C63016" w:rsidP="00EF373F">
      <w:pPr>
        <w:pStyle w:val="Paragrafoelenco"/>
        <w:numPr>
          <w:ilvl w:val="0"/>
          <w:numId w:val="3"/>
        </w:numPr>
        <w:spacing w:before="120" w:after="0" w:line="280" w:lineRule="exact"/>
        <w:ind w:right="11"/>
        <w:jc w:val="both"/>
        <w:rPr>
          <w:rFonts w:ascii="Arial" w:hAnsi="Arial" w:cs="Arial"/>
        </w:rPr>
      </w:pPr>
      <w:r w:rsidRPr="00C27BED">
        <w:rPr>
          <w:rFonts w:ascii="Arial" w:hAnsi="Arial" w:cs="Arial"/>
        </w:rPr>
        <w:t xml:space="preserve">gli estremi del deposito della domanda di ammissione sono i seguenti </w:t>
      </w:r>
      <w:r w:rsidRPr="00C27BED">
        <w:rPr>
          <w:rFonts w:ascii="Arial" w:hAnsi="Arial" w:cs="Arial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C27BED">
        <w:rPr>
          <w:rFonts w:ascii="Arial" w:hAnsi="Arial" w:cs="Arial"/>
        </w:rPr>
        <w:instrText xml:space="preserve"> FORMTEXT </w:instrText>
      </w:r>
      <w:r w:rsidRPr="00C27BED">
        <w:rPr>
          <w:rFonts w:ascii="Arial" w:hAnsi="Arial" w:cs="Arial"/>
        </w:rPr>
      </w:r>
      <w:r w:rsidRPr="00C27BED">
        <w:rPr>
          <w:rFonts w:ascii="Arial" w:hAnsi="Arial" w:cs="Arial"/>
        </w:rPr>
        <w:fldChar w:fldCharType="separate"/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fldChar w:fldCharType="end"/>
      </w:r>
      <w:r w:rsidRPr="00C27BED">
        <w:rPr>
          <w:rFonts w:ascii="Arial" w:hAnsi="Arial" w:cs="Arial"/>
        </w:rPr>
        <w:t>;</w:t>
      </w:r>
    </w:p>
    <w:p w:rsidR="00C63016" w:rsidRDefault="00C63016" w:rsidP="00EF373F">
      <w:pPr>
        <w:pStyle w:val="Paragrafoelenco"/>
        <w:numPr>
          <w:ilvl w:val="0"/>
          <w:numId w:val="3"/>
        </w:numPr>
        <w:spacing w:before="120" w:after="0" w:line="280" w:lineRule="exact"/>
        <w:ind w:right="11"/>
        <w:jc w:val="both"/>
        <w:rPr>
          <w:rFonts w:ascii="Arial" w:hAnsi="Arial" w:cs="Arial"/>
        </w:rPr>
      </w:pPr>
      <w:r w:rsidRPr="00C27BED">
        <w:rPr>
          <w:rFonts w:ascii="Arial" w:hAnsi="Arial" w:cs="Arial"/>
        </w:rPr>
        <w:t xml:space="preserve">gli estremi del provvedimento di autorizzazione a partecipare alle gare rilasciato dal tribunale di </w:t>
      </w:r>
      <w:r w:rsidRPr="00C27BED">
        <w:rPr>
          <w:rFonts w:ascii="Arial" w:hAnsi="Arial" w:cs="Arial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C27BED">
        <w:rPr>
          <w:rFonts w:ascii="Arial" w:hAnsi="Arial" w:cs="Arial"/>
        </w:rPr>
        <w:instrText xml:space="preserve"> FORMTEXT </w:instrText>
      </w:r>
      <w:r w:rsidRPr="00C27BED">
        <w:rPr>
          <w:rFonts w:ascii="Arial" w:hAnsi="Arial" w:cs="Arial"/>
        </w:rPr>
      </w:r>
      <w:r w:rsidRPr="00C27BED">
        <w:rPr>
          <w:rFonts w:ascii="Arial" w:hAnsi="Arial" w:cs="Arial"/>
        </w:rPr>
        <w:fldChar w:fldCharType="separate"/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fldChar w:fldCharType="end"/>
      </w:r>
      <w:r w:rsidRPr="00C27BED">
        <w:rPr>
          <w:rFonts w:ascii="Arial" w:hAnsi="Arial" w:cs="Arial"/>
        </w:rPr>
        <w:t xml:space="preserve"> sono i seguenti </w:t>
      </w:r>
      <w:r w:rsidRPr="00C27BED">
        <w:rPr>
          <w:rFonts w:ascii="Arial" w:hAnsi="Arial" w:cs="Arial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C27BED">
        <w:rPr>
          <w:rFonts w:ascii="Arial" w:hAnsi="Arial" w:cs="Arial"/>
        </w:rPr>
        <w:instrText xml:space="preserve"> FORMTEXT </w:instrText>
      </w:r>
      <w:r w:rsidRPr="00C27BED">
        <w:rPr>
          <w:rFonts w:ascii="Arial" w:hAnsi="Arial" w:cs="Arial"/>
        </w:rPr>
      </w:r>
      <w:r w:rsidRPr="00C27BED">
        <w:rPr>
          <w:rFonts w:ascii="Arial" w:hAnsi="Arial" w:cs="Arial"/>
        </w:rPr>
        <w:fldChar w:fldCharType="separate"/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t> </w:t>
      </w:r>
      <w:r w:rsidRPr="00C27BED">
        <w:rPr>
          <w:rFonts w:ascii="Arial" w:hAnsi="Arial" w:cs="Arial"/>
        </w:rPr>
        <w:fldChar w:fldCharType="end"/>
      </w:r>
      <w:r w:rsidRPr="00C27BED">
        <w:rPr>
          <w:rFonts w:ascii="Arial" w:hAnsi="Arial" w:cs="Arial"/>
        </w:rPr>
        <w:t>;</w:t>
      </w:r>
    </w:p>
    <w:p w:rsidR="0042738E" w:rsidRPr="00C27BED" w:rsidRDefault="0042738E" w:rsidP="0042738E">
      <w:pPr>
        <w:pStyle w:val="Paragrafoelenco"/>
        <w:spacing w:before="120" w:after="0" w:line="120" w:lineRule="exact"/>
        <w:ind w:left="1276" w:right="11"/>
        <w:jc w:val="both"/>
        <w:rPr>
          <w:rFonts w:ascii="Arial" w:hAnsi="Arial" w:cs="Arial"/>
        </w:rPr>
      </w:pPr>
    </w:p>
    <w:p w:rsidR="004578A7" w:rsidRDefault="00BB18EC" w:rsidP="004578A7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C27BED">
        <w:rPr>
          <w:rFonts w:ascii="Arial" w:hAnsi="Arial" w:cs="Arial"/>
        </w:rPr>
        <w:t>[</w:t>
      </w:r>
      <w:r w:rsidRPr="00C27BED">
        <w:rPr>
          <w:rFonts w:ascii="Arial" w:hAnsi="Arial" w:cs="Arial"/>
          <w:b/>
        </w:rPr>
        <w:t>per l’operatore economico ammesso al concordato preventivo con continuità aziendale di cui all’art. 186 bis del R.D. 16 marzo 1942, n. 267</w:t>
      </w:r>
      <w:r w:rsidRPr="00C27BED">
        <w:rPr>
          <w:rFonts w:ascii="Arial" w:hAnsi="Arial" w:cs="Arial"/>
        </w:rPr>
        <w:t xml:space="preserve">] di non partecipare alla gara quale mandatario di un </w:t>
      </w:r>
      <w:r w:rsidR="006C5C86" w:rsidRPr="00C27BED">
        <w:rPr>
          <w:rFonts w:ascii="Arial" w:hAnsi="Arial" w:cs="Arial"/>
        </w:rPr>
        <w:t xml:space="preserve">Raggruppamento </w:t>
      </w:r>
      <w:r w:rsidRPr="00C27BED">
        <w:rPr>
          <w:rFonts w:ascii="Arial" w:hAnsi="Arial" w:cs="Arial"/>
        </w:rPr>
        <w:t xml:space="preserve">temporaneo e che </w:t>
      </w:r>
      <w:r w:rsidR="006C5C86" w:rsidRPr="00C27BED">
        <w:rPr>
          <w:rFonts w:ascii="Arial" w:hAnsi="Arial" w:cs="Arial"/>
        </w:rPr>
        <w:t>gli altri operatori economici</w:t>
      </w:r>
      <w:r w:rsidRPr="00C27BED">
        <w:rPr>
          <w:rFonts w:ascii="Arial" w:hAnsi="Arial" w:cs="Arial"/>
        </w:rPr>
        <w:t xml:space="preserve"> aderenti al </w:t>
      </w:r>
      <w:r w:rsidR="006C5C86" w:rsidRPr="00C27BED">
        <w:rPr>
          <w:rFonts w:ascii="Arial" w:hAnsi="Arial" w:cs="Arial"/>
        </w:rPr>
        <w:t xml:space="preserve">Raggruppamento </w:t>
      </w:r>
      <w:r w:rsidRPr="00C27BED">
        <w:rPr>
          <w:rFonts w:ascii="Arial" w:hAnsi="Arial" w:cs="Arial"/>
        </w:rPr>
        <w:t>non sono assoggettat</w:t>
      </w:r>
      <w:r w:rsidR="006C5C86" w:rsidRPr="00C27BED">
        <w:rPr>
          <w:rFonts w:ascii="Arial" w:hAnsi="Arial" w:cs="Arial"/>
        </w:rPr>
        <w:t>i</w:t>
      </w:r>
      <w:r w:rsidRPr="00C27BED">
        <w:rPr>
          <w:rFonts w:ascii="Arial" w:hAnsi="Arial" w:cs="Arial"/>
        </w:rPr>
        <w:t xml:space="preserve"> ad una procedura concorsuale ai sensi dell’articolo 186-bis, comma 6 del Regio Decreto 16 marzo 1942, n. 267;</w:t>
      </w:r>
    </w:p>
    <w:p w:rsidR="004578A7" w:rsidRPr="004578A7" w:rsidRDefault="004578A7" w:rsidP="004578A7">
      <w:pPr>
        <w:tabs>
          <w:tab w:val="num" w:pos="560"/>
        </w:tabs>
        <w:spacing w:after="0" w:line="240" w:lineRule="auto"/>
        <w:ind w:left="556" w:right="11"/>
        <w:jc w:val="both"/>
        <w:rPr>
          <w:rFonts w:ascii="Arial" w:hAnsi="Arial" w:cs="Arial"/>
        </w:rPr>
      </w:pPr>
    </w:p>
    <w:p w:rsidR="004578A7" w:rsidRPr="004578A7" w:rsidRDefault="0012349E" w:rsidP="004578A7">
      <w:pPr>
        <w:numPr>
          <w:ilvl w:val="0"/>
          <w:numId w:val="1"/>
        </w:numPr>
        <w:tabs>
          <w:tab w:val="num" w:pos="560"/>
        </w:tabs>
        <w:spacing w:before="120" w:after="0" w:line="240" w:lineRule="auto"/>
        <w:ind w:left="555" w:right="11" w:hanging="357"/>
        <w:jc w:val="both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>[</w:t>
      </w:r>
      <w:r w:rsidR="00050CD3" w:rsidRPr="004578A7">
        <w:rPr>
          <w:rFonts w:ascii="Arial" w:eastAsiaTheme="minorHAnsi" w:hAnsi="Arial" w:cs="Arial"/>
          <w:i/>
        </w:rPr>
        <w:t>selezionare la casella che interessa</w:t>
      </w:r>
      <w:r>
        <w:rPr>
          <w:rFonts w:ascii="Arial" w:eastAsiaTheme="minorHAnsi" w:hAnsi="Arial" w:cs="Arial"/>
        </w:rPr>
        <w:t xml:space="preserve">] </w:t>
      </w:r>
      <w:r w:rsidR="001357CD">
        <w:rPr>
          <w:rFonts w:ascii="Arial" w:eastAsiaTheme="minorHAnsi" w:hAnsi="Arial" w:cs="Arial"/>
        </w:rPr>
        <w:t>dichiara:</w:t>
      </w:r>
    </w:p>
    <w:p w:rsidR="004578A7" w:rsidRPr="004578A7" w:rsidRDefault="004578A7" w:rsidP="004578A7">
      <w:pPr>
        <w:spacing w:after="0" w:line="240" w:lineRule="auto"/>
        <w:ind w:left="556" w:right="11"/>
        <w:jc w:val="both"/>
        <w:rPr>
          <w:rFonts w:ascii="Arial" w:eastAsiaTheme="minorHAnsi" w:hAnsi="Arial" w:cs="Arial"/>
        </w:rPr>
      </w:pPr>
    </w:p>
    <w:p w:rsidR="00693423" w:rsidRPr="00306A86" w:rsidRDefault="00693423" w:rsidP="00FC0D09">
      <w:pPr>
        <w:autoSpaceDE w:val="0"/>
        <w:autoSpaceDN w:val="0"/>
        <w:adjustRightInd w:val="0"/>
        <w:spacing w:before="120" w:after="0" w:line="280" w:lineRule="exact"/>
        <w:ind w:left="993" w:hanging="437"/>
        <w:contextualSpacing/>
        <w:jc w:val="both"/>
        <w:rPr>
          <w:rFonts w:ascii="Arial" w:eastAsiaTheme="minorHAnsi" w:hAnsi="Arial" w:cs="Arial"/>
        </w:rPr>
      </w:pPr>
      <w:r w:rsidRPr="00306A86">
        <w:rPr>
          <w:rFonts w:ascii="Arial" w:eastAsiaTheme="minorHAnsi" w:hAnsi="Arial" w:cs="Arial"/>
        </w:rPr>
        <w:fldChar w:fldCharType="begin">
          <w:ffData>
            <w:name w:val="Controllo4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6A86">
        <w:rPr>
          <w:rFonts w:ascii="Arial" w:eastAsiaTheme="minorHAnsi" w:hAnsi="Arial" w:cs="Arial"/>
        </w:rPr>
        <w:instrText xml:space="preserve"> FORMCHECKBOX </w:instrText>
      </w:r>
      <w:r w:rsidR="001C0422">
        <w:rPr>
          <w:rFonts w:ascii="Arial" w:eastAsiaTheme="minorHAnsi" w:hAnsi="Arial" w:cs="Arial"/>
        </w:rPr>
      </w:r>
      <w:r w:rsidR="001C0422">
        <w:rPr>
          <w:rFonts w:ascii="Arial" w:eastAsiaTheme="minorHAnsi" w:hAnsi="Arial" w:cs="Arial"/>
        </w:rPr>
        <w:fldChar w:fldCharType="separate"/>
      </w:r>
      <w:r w:rsidRPr="00306A86">
        <w:rPr>
          <w:rFonts w:ascii="Arial" w:eastAsiaTheme="minorHAnsi" w:hAnsi="Arial" w:cs="Arial"/>
        </w:rPr>
        <w:fldChar w:fldCharType="end"/>
      </w:r>
      <w:r w:rsidRPr="00306A86">
        <w:rPr>
          <w:rFonts w:ascii="Arial" w:eastAsiaTheme="minorHAnsi" w:hAnsi="Arial" w:cs="Arial"/>
        </w:rPr>
        <w:t xml:space="preserve"> </w:t>
      </w:r>
      <w:r w:rsidR="006C6891">
        <w:rPr>
          <w:rFonts w:ascii="Arial" w:eastAsiaTheme="minorHAnsi" w:hAnsi="Arial" w:cs="Arial"/>
        </w:rPr>
        <w:t xml:space="preserve"> di essere </w:t>
      </w:r>
      <w:r w:rsidRPr="00306A86">
        <w:rPr>
          <w:rFonts w:ascii="Arial" w:eastAsiaTheme="minorHAnsi" w:hAnsi="Arial" w:cs="Arial"/>
        </w:rPr>
        <w:t>iscritto nell’elenco dei fornitori, prestatori di servizi non soggetti a tentativo di infiltrazione mafiosa (</w:t>
      </w:r>
      <w:r w:rsidRPr="00FC0D09">
        <w:rPr>
          <w:rFonts w:ascii="Arial" w:eastAsiaTheme="minorHAnsi" w:hAnsi="Arial" w:cs="Arial"/>
          <w:b/>
          <w:i/>
        </w:rPr>
        <w:t>c.d. White List</w:t>
      </w:r>
      <w:r w:rsidR="007E302A" w:rsidRPr="00306A86">
        <w:rPr>
          <w:rFonts w:ascii="Arial" w:eastAsiaTheme="minorHAnsi" w:hAnsi="Arial" w:cs="Arial"/>
        </w:rPr>
        <w:t xml:space="preserve">) della Prefettura </w:t>
      </w:r>
      <w:r w:rsidR="00523415">
        <w:rPr>
          <w:rFonts w:ascii="Arial" w:eastAsiaTheme="minorHAnsi" w:hAnsi="Arial" w:cs="Arial"/>
        </w:rPr>
        <w:t>della P</w:t>
      </w:r>
      <w:r w:rsidR="009964D0" w:rsidRPr="00306A86">
        <w:rPr>
          <w:rFonts w:ascii="Arial" w:eastAsiaTheme="minorHAnsi" w:hAnsi="Arial" w:cs="Arial"/>
        </w:rPr>
        <w:t xml:space="preserve">rovincia </w:t>
      </w:r>
      <w:r w:rsidR="007E302A" w:rsidRPr="00306A86">
        <w:rPr>
          <w:rFonts w:ascii="Arial" w:eastAsiaTheme="minorHAnsi" w:hAnsi="Arial" w:cs="Arial"/>
        </w:rPr>
        <w:t xml:space="preserve">di </w:t>
      </w:r>
      <w:r w:rsidRPr="00FC0D09">
        <w:rPr>
          <w:rFonts w:ascii="Arial" w:eastAsiaTheme="minorHAnsi" w:hAnsi="Arial" w:cs="Arial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FC0D09">
        <w:rPr>
          <w:rFonts w:ascii="Arial" w:eastAsiaTheme="minorHAnsi" w:hAnsi="Arial" w:cs="Arial"/>
        </w:rPr>
        <w:instrText xml:space="preserve"> FORMTEXT </w:instrText>
      </w:r>
      <w:r w:rsidRPr="00FC0D09">
        <w:rPr>
          <w:rFonts w:ascii="Arial" w:eastAsiaTheme="minorHAnsi" w:hAnsi="Arial" w:cs="Arial"/>
        </w:rPr>
      </w:r>
      <w:r w:rsidRPr="00FC0D09">
        <w:rPr>
          <w:rFonts w:ascii="Arial" w:eastAsiaTheme="minorHAnsi" w:hAnsi="Arial" w:cs="Arial"/>
        </w:rPr>
        <w:fldChar w:fldCharType="separate"/>
      </w:r>
      <w:r w:rsidRPr="00FC0D09">
        <w:rPr>
          <w:rFonts w:ascii="Arial" w:eastAsiaTheme="minorHAnsi" w:hAnsi="Arial" w:cs="Arial"/>
        </w:rPr>
        <w:t> </w:t>
      </w:r>
      <w:r w:rsidRPr="00FC0D09">
        <w:rPr>
          <w:rFonts w:ascii="Arial" w:eastAsiaTheme="minorHAnsi" w:hAnsi="Arial" w:cs="Arial"/>
        </w:rPr>
        <w:t> </w:t>
      </w:r>
      <w:r w:rsidRPr="00FC0D09">
        <w:rPr>
          <w:rFonts w:ascii="Arial" w:eastAsiaTheme="minorHAnsi" w:hAnsi="Arial" w:cs="Arial"/>
        </w:rPr>
        <w:t> </w:t>
      </w:r>
      <w:r w:rsidRPr="00FC0D09">
        <w:rPr>
          <w:rFonts w:ascii="Arial" w:eastAsiaTheme="minorHAnsi" w:hAnsi="Arial" w:cs="Arial"/>
        </w:rPr>
        <w:t> </w:t>
      </w:r>
      <w:r w:rsidRPr="00FC0D09">
        <w:rPr>
          <w:rFonts w:ascii="Arial" w:eastAsiaTheme="minorHAnsi" w:hAnsi="Arial" w:cs="Arial"/>
        </w:rPr>
        <w:t> </w:t>
      </w:r>
      <w:r w:rsidRPr="00FC0D09">
        <w:rPr>
          <w:rFonts w:ascii="Arial" w:eastAsiaTheme="minorHAnsi" w:hAnsi="Arial" w:cs="Arial"/>
        </w:rPr>
        <w:fldChar w:fldCharType="end"/>
      </w:r>
      <w:r w:rsidR="00FC0D09" w:rsidRPr="00FC0D09">
        <w:rPr>
          <w:rFonts w:ascii="Arial" w:eastAsia="Times New Roman" w:hAnsi="Arial" w:cs="Arial"/>
          <w:sz w:val="18"/>
          <w:szCs w:val="18"/>
          <w:lang w:val="en-US" w:eastAsia="ar-SA"/>
        </w:rPr>
        <w:t xml:space="preserve"> </w:t>
      </w:r>
      <w:r w:rsidR="00FC0D09" w:rsidRPr="00FC0D09">
        <w:rPr>
          <w:rFonts w:ascii="Arial" w:eastAsiaTheme="minorHAnsi" w:hAnsi="Arial" w:cs="Arial"/>
          <w:lang w:val="en-US"/>
        </w:rPr>
        <w:t xml:space="preserve">con </w:t>
      </w:r>
      <w:r w:rsidR="006C6891">
        <w:rPr>
          <w:rFonts w:ascii="Arial" w:eastAsiaTheme="minorHAnsi" w:hAnsi="Arial" w:cs="Arial"/>
          <w:lang w:val="en-US"/>
        </w:rPr>
        <w:t xml:space="preserve">scadenza </w:t>
      </w:r>
      <w:r w:rsidR="001A61FC">
        <w:rPr>
          <w:rFonts w:ascii="Arial" w:eastAsiaTheme="minorHAnsi" w:hAnsi="Arial" w:cs="Arial"/>
          <w:lang w:val="en-US"/>
        </w:rPr>
        <w:t xml:space="preserve">il </w:t>
      </w:r>
      <w:r w:rsidR="00FC0D09" w:rsidRPr="00FC0D09">
        <w:rPr>
          <w:rFonts w:ascii="Arial" w:eastAsiaTheme="minorHAnsi" w:hAnsi="Arial" w:cs="Arial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="00FC0D09" w:rsidRPr="00FC0D09">
        <w:rPr>
          <w:rFonts w:ascii="Arial" w:eastAsiaTheme="minorHAnsi" w:hAnsi="Arial" w:cs="Arial"/>
        </w:rPr>
        <w:instrText xml:space="preserve"> FORMTEXT </w:instrText>
      </w:r>
      <w:r w:rsidR="00FC0D09" w:rsidRPr="00FC0D09">
        <w:rPr>
          <w:rFonts w:ascii="Arial" w:eastAsiaTheme="minorHAnsi" w:hAnsi="Arial" w:cs="Arial"/>
        </w:rPr>
      </w:r>
      <w:r w:rsidR="00FC0D09" w:rsidRPr="00FC0D09">
        <w:rPr>
          <w:rFonts w:ascii="Arial" w:eastAsiaTheme="minorHAnsi" w:hAnsi="Arial" w:cs="Arial"/>
        </w:rPr>
        <w:fldChar w:fldCharType="separate"/>
      </w:r>
      <w:r w:rsidR="00FC0D09" w:rsidRPr="00FC0D09">
        <w:rPr>
          <w:rFonts w:ascii="Arial" w:eastAsiaTheme="minorHAnsi" w:hAnsi="Arial" w:cs="Arial"/>
        </w:rPr>
        <w:t> </w:t>
      </w:r>
      <w:r w:rsidR="00FC0D09" w:rsidRPr="00FC0D09">
        <w:rPr>
          <w:rFonts w:ascii="Arial" w:eastAsiaTheme="minorHAnsi" w:hAnsi="Arial" w:cs="Arial"/>
        </w:rPr>
        <w:t> </w:t>
      </w:r>
      <w:r w:rsidR="00FC0D09" w:rsidRPr="00FC0D09">
        <w:rPr>
          <w:rFonts w:ascii="Arial" w:eastAsiaTheme="minorHAnsi" w:hAnsi="Arial" w:cs="Arial"/>
        </w:rPr>
        <w:t> </w:t>
      </w:r>
      <w:r w:rsidR="00FC0D09" w:rsidRPr="00FC0D09">
        <w:rPr>
          <w:rFonts w:ascii="Arial" w:eastAsiaTheme="minorHAnsi" w:hAnsi="Arial" w:cs="Arial"/>
        </w:rPr>
        <w:t> </w:t>
      </w:r>
      <w:r w:rsidR="00FC0D09" w:rsidRPr="00FC0D09">
        <w:rPr>
          <w:rFonts w:ascii="Arial" w:eastAsiaTheme="minorHAnsi" w:hAnsi="Arial" w:cs="Arial"/>
        </w:rPr>
        <w:t> </w:t>
      </w:r>
      <w:r w:rsidR="00FC0D09" w:rsidRPr="00FC0D09">
        <w:rPr>
          <w:rFonts w:ascii="Arial" w:eastAsiaTheme="minorHAnsi" w:hAnsi="Arial" w:cs="Arial"/>
        </w:rPr>
        <w:fldChar w:fldCharType="end"/>
      </w:r>
      <w:r w:rsidR="00FC0D09" w:rsidRPr="00FC0D09">
        <w:rPr>
          <w:rFonts w:ascii="Arial" w:eastAsiaTheme="minorHAnsi" w:hAnsi="Arial" w:cs="Arial"/>
        </w:rPr>
        <w:t>;</w:t>
      </w:r>
    </w:p>
    <w:p w:rsidR="007E302A" w:rsidRPr="004E4327" w:rsidRDefault="007E302A" w:rsidP="007E302A">
      <w:pPr>
        <w:pStyle w:val="Paragrafoelenco"/>
        <w:spacing w:before="120" w:after="0" w:line="280" w:lineRule="exact"/>
        <w:ind w:left="360" w:right="11" w:firstLine="195"/>
        <w:jc w:val="both"/>
        <w:rPr>
          <w:rFonts w:ascii="Arial" w:eastAsia="Times New Roman" w:hAnsi="Arial" w:cs="Arial"/>
          <w:b/>
          <w:i/>
          <w:noProof/>
        </w:rPr>
      </w:pPr>
      <w:r w:rsidRPr="004E4327">
        <w:rPr>
          <w:rFonts w:ascii="Arial" w:eastAsia="Times New Roman" w:hAnsi="Arial" w:cs="Arial"/>
          <w:b/>
          <w:i/>
          <w:noProof/>
        </w:rPr>
        <w:t>oppure, in alternativa,</w:t>
      </w:r>
    </w:p>
    <w:p w:rsidR="00693423" w:rsidRPr="00306A86" w:rsidRDefault="00693423" w:rsidP="00693423">
      <w:pPr>
        <w:spacing w:after="0" w:line="240" w:lineRule="auto"/>
        <w:ind w:left="556" w:right="11"/>
        <w:jc w:val="both"/>
        <w:rPr>
          <w:rFonts w:ascii="Arial" w:eastAsiaTheme="minorHAnsi" w:hAnsi="Arial" w:cs="Arial"/>
        </w:rPr>
      </w:pPr>
    </w:p>
    <w:p w:rsidR="00693423" w:rsidRPr="00306A86" w:rsidRDefault="00693423" w:rsidP="00693423">
      <w:pPr>
        <w:autoSpaceDE w:val="0"/>
        <w:autoSpaceDN w:val="0"/>
        <w:adjustRightInd w:val="0"/>
        <w:spacing w:before="120" w:after="0" w:line="280" w:lineRule="exact"/>
        <w:ind w:left="993" w:hanging="437"/>
        <w:contextualSpacing/>
        <w:jc w:val="both"/>
        <w:rPr>
          <w:rFonts w:ascii="Arial" w:eastAsiaTheme="minorHAnsi" w:hAnsi="Arial" w:cs="Arial"/>
        </w:rPr>
      </w:pPr>
      <w:r w:rsidRPr="00306A86">
        <w:rPr>
          <w:rFonts w:ascii="Arial" w:eastAsiaTheme="minorHAnsi" w:hAnsi="Arial" w:cs="Arial"/>
        </w:rPr>
        <w:fldChar w:fldCharType="begin">
          <w:ffData>
            <w:name w:val="Controllo4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6A86">
        <w:rPr>
          <w:rFonts w:ascii="Arial" w:eastAsiaTheme="minorHAnsi" w:hAnsi="Arial" w:cs="Arial"/>
        </w:rPr>
        <w:instrText xml:space="preserve"> FORMCHECKBOX </w:instrText>
      </w:r>
      <w:r w:rsidR="001C0422">
        <w:rPr>
          <w:rFonts w:ascii="Arial" w:eastAsiaTheme="minorHAnsi" w:hAnsi="Arial" w:cs="Arial"/>
        </w:rPr>
      </w:r>
      <w:r w:rsidR="001C0422">
        <w:rPr>
          <w:rFonts w:ascii="Arial" w:eastAsiaTheme="minorHAnsi" w:hAnsi="Arial" w:cs="Arial"/>
        </w:rPr>
        <w:fldChar w:fldCharType="separate"/>
      </w:r>
      <w:r w:rsidRPr="00306A86">
        <w:rPr>
          <w:rFonts w:ascii="Arial" w:eastAsiaTheme="minorHAnsi" w:hAnsi="Arial" w:cs="Arial"/>
        </w:rPr>
        <w:fldChar w:fldCharType="end"/>
      </w:r>
      <w:r w:rsidR="00050CD3">
        <w:rPr>
          <w:rFonts w:ascii="Arial" w:eastAsiaTheme="minorHAnsi" w:hAnsi="Arial" w:cs="Arial"/>
        </w:rPr>
        <w:t xml:space="preserve"> </w:t>
      </w:r>
      <w:r w:rsidR="006C6891">
        <w:rPr>
          <w:rFonts w:ascii="Arial" w:eastAsiaTheme="minorHAnsi" w:hAnsi="Arial" w:cs="Arial"/>
        </w:rPr>
        <w:t xml:space="preserve"> </w:t>
      </w:r>
      <w:r w:rsidR="006C6891" w:rsidRPr="006C6891">
        <w:rPr>
          <w:rFonts w:ascii="Arial" w:eastAsiaTheme="minorHAnsi" w:hAnsi="Arial" w:cs="Arial"/>
        </w:rPr>
        <w:t>di aver presentato</w:t>
      </w:r>
      <w:r w:rsidR="006C6891">
        <w:rPr>
          <w:rFonts w:ascii="Arial" w:eastAsiaTheme="minorHAnsi" w:hAnsi="Arial" w:cs="Arial"/>
        </w:rPr>
        <w:t xml:space="preserve"> </w:t>
      </w:r>
      <w:r w:rsidR="00C67C23">
        <w:rPr>
          <w:rFonts w:ascii="Arial" w:eastAsiaTheme="minorHAnsi" w:hAnsi="Arial" w:cs="Arial"/>
        </w:rPr>
        <w:t>l</w:t>
      </w:r>
      <w:r w:rsidR="00CB1B31" w:rsidRPr="00CB1B31">
        <w:rPr>
          <w:rFonts w:ascii="Arial" w:eastAsiaTheme="minorHAnsi" w:hAnsi="Arial" w:cs="Arial"/>
        </w:rPr>
        <w:t xml:space="preserve">a domanda di iscrizione o di rinnovo </w:t>
      </w:r>
      <w:r w:rsidRPr="00306A86">
        <w:rPr>
          <w:rFonts w:ascii="Arial" w:eastAsiaTheme="minorHAnsi" w:hAnsi="Arial" w:cs="Arial"/>
        </w:rPr>
        <w:t>nell’elenco dei fornitori, prestatori di servizi non soggetti a tentativo di infiltrazione mafiosa (</w:t>
      </w:r>
      <w:r w:rsidRPr="00AC04E3">
        <w:rPr>
          <w:rFonts w:ascii="Arial" w:eastAsiaTheme="minorHAnsi" w:hAnsi="Arial" w:cs="Arial"/>
          <w:b/>
          <w:i/>
        </w:rPr>
        <w:t>c.d. White List</w:t>
      </w:r>
      <w:r w:rsidRPr="00306A86">
        <w:rPr>
          <w:rFonts w:ascii="Arial" w:eastAsiaTheme="minorHAnsi" w:hAnsi="Arial" w:cs="Arial"/>
        </w:rPr>
        <w:t>) della Prefettura</w:t>
      </w:r>
      <w:r w:rsidR="00523415">
        <w:rPr>
          <w:rFonts w:ascii="Arial" w:eastAsiaTheme="minorHAnsi" w:hAnsi="Arial" w:cs="Arial"/>
        </w:rPr>
        <w:t xml:space="preserve"> della P</w:t>
      </w:r>
      <w:r w:rsidR="009964D0" w:rsidRPr="00306A86">
        <w:rPr>
          <w:rFonts w:ascii="Arial" w:eastAsiaTheme="minorHAnsi" w:hAnsi="Arial" w:cs="Arial"/>
        </w:rPr>
        <w:t xml:space="preserve">rovincia </w:t>
      </w:r>
      <w:r w:rsidRPr="00306A86">
        <w:rPr>
          <w:rFonts w:ascii="Arial" w:eastAsiaTheme="minorHAnsi" w:hAnsi="Arial" w:cs="Arial"/>
        </w:rPr>
        <w:t xml:space="preserve">di </w:t>
      </w:r>
      <w:r w:rsidRPr="00FC0D09">
        <w:rPr>
          <w:rFonts w:ascii="Arial" w:eastAsiaTheme="minorHAnsi" w:hAnsi="Arial" w:cs="Arial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FC0D09">
        <w:rPr>
          <w:rFonts w:ascii="Arial" w:eastAsiaTheme="minorHAnsi" w:hAnsi="Arial" w:cs="Arial"/>
        </w:rPr>
        <w:instrText xml:space="preserve"> FORMTEXT </w:instrText>
      </w:r>
      <w:r w:rsidRPr="00FC0D09">
        <w:rPr>
          <w:rFonts w:ascii="Arial" w:eastAsiaTheme="minorHAnsi" w:hAnsi="Arial" w:cs="Arial"/>
        </w:rPr>
      </w:r>
      <w:r w:rsidRPr="00FC0D09">
        <w:rPr>
          <w:rFonts w:ascii="Arial" w:eastAsiaTheme="minorHAnsi" w:hAnsi="Arial" w:cs="Arial"/>
        </w:rPr>
        <w:fldChar w:fldCharType="separate"/>
      </w:r>
      <w:r w:rsidRPr="00FC0D09">
        <w:rPr>
          <w:rFonts w:ascii="Arial" w:eastAsiaTheme="minorHAnsi" w:hAnsi="Arial" w:cs="Arial"/>
        </w:rPr>
        <w:t> </w:t>
      </w:r>
      <w:r w:rsidRPr="00FC0D09">
        <w:rPr>
          <w:rFonts w:ascii="Arial" w:eastAsiaTheme="minorHAnsi" w:hAnsi="Arial" w:cs="Arial"/>
        </w:rPr>
        <w:t> </w:t>
      </w:r>
      <w:r w:rsidRPr="00FC0D09">
        <w:rPr>
          <w:rFonts w:ascii="Arial" w:eastAsiaTheme="minorHAnsi" w:hAnsi="Arial" w:cs="Arial"/>
        </w:rPr>
        <w:t> </w:t>
      </w:r>
      <w:r w:rsidRPr="00FC0D09">
        <w:rPr>
          <w:rFonts w:ascii="Arial" w:eastAsiaTheme="minorHAnsi" w:hAnsi="Arial" w:cs="Arial"/>
        </w:rPr>
        <w:t> </w:t>
      </w:r>
      <w:r w:rsidRPr="00FC0D09">
        <w:rPr>
          <w:rFonts w:ascii="Arial" w:eastAsiaTheme="minorHAnsi" w:hAnsi="Arial" w:cs="Arial"/>
        </w:rPr>
        <w:t> </w:t>
      </w:r>
      <w:r w:rsidRPr="00FC0D09">
        <w:rPr>
          <w:rFonts w:ascii="Arial" w:eastAsiaTheme="minorHAnsi" w:hAnsi="Arial" w:cs="Arial"/>
        </w:rPr>
        <w:fldChar w:fldCharType="end"/>
      </w:r>
      <w:r w:rsidR="00FC0D09" w:rsidRPr="00FC0D09">
        <w:rPr>
          <w:rFonts w:ascii="Arial" w:eastAsiaTheme="minorHAnsi" w:hAnsi="Arial" w:cs="Arial"/>
        </w:rPr>
        <w:t xml:space="preserve"> in data </w:t>
      </w:r>
      <w:r w:rsidR="00FC0D09" w:rsidRPr="00FC0D09">
        <w:rPr>
          <w:rFonts w:ascii="Arial" w:eastAsiaTheme="minorHAnsi" w:hAnsi="Arial" w:cs="Arial"/>
        </w:rPr>
        <w:fldChar w:fldCharType="begin">
          <w:ffData>
            <w:name w:val="Testo47"/>
            <w:enabled/>
            <w:calcOnExit w:val="0"/>
            <w:textInput/>
          </w:ffData>
        </w:fldChar>
      </w:r>
      <w:r w:rsidR="00FC0D09" w:rsidRPr="00FC0D09">
        <w:rPr>
          <w:rFonts w:ascii="Arial" w:eastAsiaTheme="minorHAnsi" w:hAnsi="Arial" w:cs="Arial"/>
        </w:rPr>
        <w:instrText xml:space="preserve"> FORMTEXT </w:instrText>
      </w:r>
      <w:r w:rsidR="00FC0D09" w:rsidRPr="00FC0D09">
        <w:rPr>
          <w:rFonts w:ascii="Arial" w:eastAsiaTheme="minorHAnsi" w:hAnsi="Arial" w:cs="Arial"/>
        </w:rPr>
      </w:r>
      <w:r w:rsidR="00FC0D09" w:rsidRPr="00FC0D09">
        <w:rPr>
          <w:rFonts w:ascii="Arial" w:eastAsiaTheme="minorHAnsi" w:hAnsi="Arial" w:cs="Arial"/>
        </w:rPr>
        <w:fldChar w:fldCharType="separate"/>
      </w:r>
      <w:r w:rsidR="00FC0D09" w:rsidRPr="00FC0D09">
        <w:rPr>
          <w:rFonts w:ascii="Arial" w:eastAsiaTheme="minorHAnsi" w:hAnsi="Arial" w:cs="Arial"/>
        </w:rPr>
        <w:t> </w:t>
      </w:r>
      <w:r w:rsidR="00FC0D09" w:rsidRPr="00FC0D09">
        <w:rPr>
          <w:rFonts w:ascii="Arial" w:eastAsiaTheme="minorHAnsi" w:hAnsi="Arial" w:cs="Arial"/>
        </w:rPr>
        <w:t> </w:t>
      </w:r>
      <w:r w:rsidR="00FC0D09" w:rsidRPr="00FC0D09">
        <w:rPr>
          <w:rFonts w:ascii="Arial" w:eastAsiaTheme="minorHAnsi" w:hAnsi="Arial" w:cs="Arial"/>
        </w:rPr>
        <w:t> </w:t>
      </w:r>
      <w:r w:rsidR="00FC0D09" w:rsidRPr="00FC0D09">
        <w:rPr>
          <w:rFonts w:ascii="Arial" w:eastAsiaTheme="minorHAnsi" w:hAnsi="Arial" w:cs="Arial"/>
        </w:rPr>
        <w:t> </w:t>
      </w:r>
      <w:r w:rsidR="00FC0D09" w:rsidRPr="00FC0D09">
        <w:rPr>
          <w:rFonts w:ascii="Arial" w:eastAsiaTheme="minorHAnsi" w:hAnsi="Arial" w:cs="Arial"/>
        </w:rPr>
        <w:t> </w:t>
      </w:r>
      <w:r w:rsidR="00FC0D09" w:rsidRPr="00FC0D09">
        <w:rPr>
          <w:rFonts w:ascii="Arial" w:eastAsiaTheme="minorHAnsi" w:hAnsi="Arial" w:cs="Arial"/>
        </w:rPr>
        <w:fldChar w:fldCharType="end"/>
      </w:r>
      <w:r w:rsidR="00FC0D09" w:rsidRPr="00FC0D09">
        <w:rPr>
          <w:rFonts w:ascii="Arial" w:eastAsiaTheme="minorHAnsi" w:hAnsi="Arial" w:cs="Arial"/>
        </w:rPr>
        <w:t>;</w:t>
      </w:r>
    </w:p>
    <w:p w:rsidR="007E302A" w:rsidRPr="004E4327" w:rsidRDefault="007E302A" w:rsidP="007E302A">
      <w:pPr>
        <w:spacing w:before="120" w:after="0" w:line="280" w:lineRule="exact"/>
        <w:ind w:right="11" w:firstLine="556"/>
        <w:jc w:val="both"/>
        <w:rPr>
          <w:rFonts w:ascii="Arial" w:eastAsia="Times New Roman" w:hAnsi="Arial" w:cs="Arial"/>
          <w:b/>
          <w:i/>
          <w:noProof/>
        </w:rPr>
      </w:pPr>
      <w:r w:rsidRPr="004E4327">
        <w:rPr>
          <w:rFonts w:ascii="Arial" w:eastAsia="Times New Roman" w:hAnsi="Arial" w:cs="Arial"/>
          <w:b/>
          <w:i/>
          <w:noProof/>
        </w:rPr>
        <w:t>oppure, in alternativa,</w:t>
      </w:r>
    </w:p>
    <w:p w:rsidR="00693423" w:rsidRPr="00306A86" w:rsidRDefault="00693423" w:rsidP="00693423">
      <w:pPr>
        <w:autoSpaceDE w:val="0"/>
        <w:autoSpaceDN w:val="0"/>
        <w:adjustRightInd w:val="0"/>
        <w:spacing w:before="120" w:after="0" w:line="280" w:lineRule="exact"/>
        <w:ind w:left="556"/>
        <w:contextualSpacing/>
        <w:jc w:val="both"/>
        <w:rPr>
          <w:rFonts w:ascii="Arial" w:eastAsiaTheme="minorHAnsi" w:hAnsi="Arial" w:cs="Arial"/>
        </w:rPr>
      </w:pPr>
    </w:p>
    <w:p w:rsidR="00526A4D" w:rsidRPr="00306A86" w:rsidRDefault="00A44229" w:rsidP="00064C47">
      <w:pPr>
        <w:autoSpaceDE w:val="0"/>
        <w:autoSpaceDN w:val="0"/>
        <w:adjustRightInd w:val="0"/>
        <w:spacing w:before="120" w:after="0" w:line="280" w:lineRule="exact"/>
        <w:ind w:left="993" w:hanging="437"/>
        <w:contextualSpacing/>
        <w:jc w:val="both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 xml:space="preserve"> </w:t>
      </w:r>
      <w:r w:rsidR="00693423" w:rsidRPr="00306A86">
        <w:rPr>
          <w:rFonts w:ascii="Arial" w:eastAsiaTheme="minorHAnsi" w:hAnsi="Arial" w:cs="Arial"/>
        </w:rPr>
        <w:fldChar w:fldCharType="begin">
          <w:ffData>
            <w:name w:val="Controllo4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693423" w:rsidRPr="00306A86">
        <w:rPr>
          <w:rFonts w:ascii="Arial" w:eastAsiaTheme="minorHAnsi" w:hAnsi="Arial" w:cs="Arial"/>
        </w:rPr>
        <w:instrText xml:space="preserve"> FORMCHECKBOX </w:instrText>
      </w:r>
      <w:r w:rsidR="001C0422">
        <w:rPr>
          <w:rFonts w:ascii="Arial" w:eastAsiaTheme="minorHAnsi" w:hAnsi="Arial" w:cs="Arial"/>
        </w:rPr>
      </w:r>
      <w:r w:rsidR="001C0422">
        <w:rPr>
          <w:rFonts w:ascii="Arial" w:eastAsiaTheme="minorHAnsi" w:hAnsi="Arial" w:cs="Arial"/>
        </w:rPr>
        <w:fldChar w:fldCharType="separate"/>
      </w:r>
      <w:r w:rsidR="00693423" w:rsidRPr="00306A86">
        <w:rPr>
          <w:rFonts w:ascii="Arial" w:eastAsiaTheme="minorHAnsi" w:hAnsi="Arial" w:cs="Arial"/>
        </w:rPr>
        <w:fldChar w:fldCharType="end"/>
      </w:r>
      <w:r>
        <w:rPr>
          <w:rFonts w:ascii="Arial" w:eastAsiaTheme="minorHAnsi" w:hAnsi="Arial" w:cs="Arial"/>
        </w:rPr>
        <w:t xml:space="preserve">  </w:t>
      </w:r>
      <w:r w:rsidR="00693423" w:rsidRPr="001F6D0F">
        <w:rPr>
          <w:rFonts w:ascii="Arial" w:eastAsiaTheme="minorHAnsi" w:hAnsi="Arial" w:cs="Arial"/>
        </w:rPr>
        <w:t>di non essere iscritto</w:t>
      </w:r>
      <w:r w:rsidR="00693423" w:rsidRPr="00306A86">
        <w:rPr>
          <w:rFonts w:ascii="Arial" w:eastAsiaTheme="minorHAnsi" w:hAnsi="Arial" w:cs="Arial"/>
        </w:rPr>
        <w:t xml:space="preserve"> nell’elenco dei fornitori, prestatori di serv</w:t>
      </w:r>
      <w:r w:rsidR="004456D6">
        <w:rPr>
          <w:rFonts w:ascii="Arial" w:eastAsiaTheme="minorHAnsi" w:hAnsi="Arial" w:cs="Arial"/>
        </w:rPr>
        <w:t xml:space="preserve">izi non soggetti a tentativo di </w:t>
      </w:r>
      <w:r w:rsidR="00693423" w:rsidRPr="00306A86">
        <w:rPr>
          <w:rFonts w:ascii="Arial" w:eastAsiaTheme="minorHAnsi" w:hAnsi="Arial" w:cs="Arial"/>
        </w:rPr>
        <w:t>infiltrazi</w:t>
      </w:r>
      <w:r w:rsidR="003E1F2E">
        <w:rPr>
          <w:rFonts w:ascii="Arial" w:eastAsiaTheme="minorHAnsi" w:hAnsi="Arial" w:cs="Arial"/>
        </w:rPr>
        <w:t>one mafiosa (</w:t>
      </w:r>
      <w:r w:rsidR="003E1F2E" w:rsidRPr="0029248D">
        <w:rPr>
          <w:rFonts w:ascii="Arial" w:eastAsiaTheme="minorHAnsi" w:hAnsi="Arial" w:cs="Arial"/>
          <w:b/>
          <w:i/>
        </w:rPr>
        <w:t>c.d. White List</w:t>
      </w:r>
      <w:r w:rsidR="003E1F2E">
        <w:rPr>
          <w:rFonts w:ascii="Arial" w:eastAsiaTheme="minorHAnsi" w:hAnsi="Arial" w:cs="Arial"/>
        </w:rPr>
        <w:t xml:space="preserve">) e </w:t>
      </w:r>
      <w:r w:rsidR="00693423" w:rsidRPr="00306A86">
        <w:rPr>
          <w:rFonts w:ascii="Arial" w:eastAsiaTheme="minorHAnsi" w:hAnsi="Arial" w:cs="Arial"/>
        </w:rPr>
        <w:t xml:space="preserve">di </w:t>
      </w:r>
      <w:r w:rsidR="001A61FC">
        <w:rPr>
          <w:rFonts w:ascii="Arial" w:eastAsiaTheme="minorHAnsi" w:hAnsi="Arial" w:cs="Arial"/>
        </w:rPr>
        <w:t>affidare</w:t>
      </w:r>
      <w:r w:rsidR="00693423" w:rsidRPr="00306A86">
        <w:rPr>
          <w:rFonts w:ascii="Arial" w:hAnsi="Arial" w:cs="Arial"/>
          <w:bCs/>
          <w:color w:val="000000" w:themeColor="text1"/>
        </w:rPr>
        <w:t xml:space="preserve"> </w:t>
      </w:r>
      <w:r w:rsidR="00CD346A" w:rsidRPr="00306A86">
        <w:rPr>
          <w:rFonts w:ascii="Arial" w:eastAsiaTheme="minorHAnsi" w:hAnsi="Arial" w:cs="Arial"/>
          <w:bCs/>
        </w:rPr>
        <w:t xml:space="preserve">l’esecuzione del servizio/fornitura </w:t>
      </w:r>
      <w:r w:rsidR="00693423" w:rsidRPr="00306A86">
        <w:rPr>
          <w:rFonts w:ascii="Arial" w:eastAsiaTheme="minorHAnsi" w:hAnsi="Arial" w:cs="Arial"/>
          <w:bCs/>
        </w:rPr>
        <w:t xml:space="preserve">di cui ai settori sensibili </w:t>
      </w:r>
      <w:r w:rsidR="001A61FC" w:rsidRPr="001A61FC">
        <w:rPr>
          <w:rFonts w:ascii="Arial" w:eastAsiaTheme="minorHAnsi" w:hAnsi="Arial" w:cs="Arial"/>
        </w:rPr>
        <w:t>a</w:t>
      </w:r>
      <w:r w:rsidR="00AC04E3">
        <w:rPr>
          <w:rFonts w:ascii="Arial" w:eastAsiaTheme="minorHAnsi" w:hAnsi="Arial" w:cs="Arial"/>
        </w:rPr>
        <w:t>d</w:t>
      </w:r>
      <w:r w:rsidR="001A61FC" w:rsidRPr="001A61FC">
        <w:rPr>
          <w:rFonts w:ascii="Arial" w:eastAsiaTheme="minorHAnsi" w:hAnsi="Arial" w:cs="Arial"/>
        </w:rPr>
        <w:t xml:space="preserve"> un subappaltatore </w:t>
      </w:r>
      <w:r w:rsidR="00AC04E3">
        <w:rPr>
          <w:rFonts w:ascii="Arial" w:eastAsiaTheme="minorHAnsi" w:hAnsi="Arial" w:cs="Arial"/>
          <w:lang w:val="en-US"/>
        </w:rPr>
        <w:t>in possesso del prescritto</w:t>
      </w:r>
      <w:r w:rsidR="00AC04E3" w:rsidRPr="00AC04E3">
        <w:rPr>
          <w:rFonts w:ascii="Arial" w:eastAsiaTheme="minorHAnsi" w:hAnsi="Arial" w:cs="Arial"/>
          <w:lang w:val="en-US"/>
        </w:rPr>
        <w:t xml:space="preserve"> </w:t>
      </w:r>
      <w:r w:rsidR="001F6D0F">
        <w:rPr>
          <w:rFonts w:ascii="Arial" w:eastAsiaTheme="minorHAnsi" w:hAnsi="Arial" w:cs="Arial"/>
          <w:lang w:val="en-US"/>
        </w:rPr>
        <w:t>requisito</w:t>
      </w:r>
      <w:r w:rsidR="00AC04E3">
        <w:rPr>
          <w:rFonts w:ascii="Arial" w:eastAsiaTheme="minorHAnsi" w:hAnsi="Arial" w:cs="Arial"/>
          <w:lang w:val="en-US"/>
        </w:rPr>
        <w:t xml:space="preserve"> della</w:t>
      </w:r>
      <w:r w:rsidR="00D24AD2">
        <w:rPr>
          <w:rFonts w:ascii="Arial" w:eastAsiaTheme="minorHAnsi" w:hAnsi="Arial" w:cs="Arial"/>
          <w:lang w:val="en-US"/>
        </w:rPr>
        <w:t xml:space="preserve"> iscrizione nella</w:t>
      </w:r>
      <w:r w:rsidR="00AC04E3">
        <w:rPr>
          <w:rFonts w:ascii="Arial" w:eastAsiaTheme="minorHAnsi" w:hAnsi="Arial" w:cs="Arial"/>
          <w:lang w:val="en-US"/>
        </w:rPr>
        <w:t xml:space="preserve"> white list</w:t>
      </w:r>
      <w:r w:rsidR="0012349E">
        <w:rPr>
          <w:rFonts w:ascii="Arial" w:eastAsiaTheme="minorHAnsi" w:hAnsi="Arial" w:cs="Arial"/>
          <w:lang w:val="en-US"/>
        </w:rPr>
        <w:t xml:space="preserve"> </w:t>
      </w:r>
      <w:r w:rsidR="00825BAF">
        <w:rPr>
          <w:rFonts w:ascii="Arial" w:eastAsiaTheme="minorHAnsi" w:hAnsi="Arial" w:cs="Arial"/>
        </w:rPr>
        <w:t xml:space="preserve">  </w:t>
      </w:r>
      <w:r w:rsidR="00064C47">
        <w:rPr>
          <w:rFonts w:ascii="Arial" w:eastAsiaTheme="minorHAnsi" w:hAnsi="Arial" w:cs="Arial"/>
        </w:rPr>
        <w:t>[</w:t>
      </w:r>
      <w:r w:rsidR="00064C47" w:rsidRPr="00FF2577">
        <w:rPr>
          <w:rFonts w:ascii="Arial Unicode MS" w:eastAsia="Arial Unicode MS" w:hAnsi="Arial Unicode MS" w:cs="Arial Unicode MS"/>
          <w:i/>
        </w:rPr>
        <w:t>in tal caso</w:t>
      </w:r>
      <w:r w:rsidR="006C6891" w:rsidRPr="00FF2577">
        <w:rPr>
          <w:rFonts w:ascii="Arial Unicode MS" w:eastAsia="Arial Unicode MS" w:hAnsi="Arial Unicode MS" w:cs="Arial Unicode MS"/>
          <w:i/>
        </w:rPr>
        <w:t>,</w:t>
      </w:r>
      <w:r w:rsidR="00064C47" w:rsidRPr="00FF2577">
        <w:rPr>
          <w:rFonts w:ascii="Arial Unicode MS" w:eastAsia="Arial Unicode MS" w:hAnsi="Arial Unicode MS" w:cs="Arial Unicode MS"/>
          <w:i/>
        </w:rPr>
        <w:t xml:space="preserve"> </w:t>
      </w:r>
      <w:r w:rsidR="00825BAF" w:rsidRPr="00FF2577">
        <w:rPr>
          <w:rFonts w:ascii="Arial Unicode MS" w:eastAsia="Arial Unicode MS" w:hAnsi="Arial Unicode MS" w:cs="Arial Unicode MS"/>
          <w:i/>
        </w:rPr>
        <w:t>rendere specifica dichiarazione nel DGUE</w:t>
      </w:r>
      <w:r w:rsidR="00D50129" w:rsidRPr="00FF2577">
        <w:rPr>
          <w:rFonts w:ascii="Arial Unicode MS" w:eastAsia="Arial Unicode MS" w:hAnsi="Arial Unicode MS" w:cs="Arial Unicode MS"/>
          <w:i/>
        </w:rPr>
        <w:t>, parte II, sez.</w:t>
      </w:r>
      <w:r w:rsidR="00FF2577">
        <w:rPr>
          <w:rFonts w:ascii="Arial Unicode MS" w:eastAsia="Arial Unicode MS" w:hAnsi="Arial Unicode MS" w:cs="Arial Unicode MS"/>
          <w:i/>
        </w:rPr>
        <w:t xml:space="preserve"> </w:t>
      </w:r>
      <w:r w:rsidR="00D50129" w:rsidRPr="00FF2577">
        <w:rPr>
          <w:rFonts w:ascii="Arial Unicode MS" w:eastAsia="Arial Unicode MS" w:hAnsi="Arial Unicode MS" w:cs="Arial Unicode MS"/>
          <w:i/>
        </w:rPr>
        <w:t>D</w:t>
      </w:r>
      <w:r w:rsidR="00FF2577">
        <w:rPr>
          <w:rFonts w:ascii="Arial Unicode MS" w:eastAsia="Arial Unicode MS" w:hAnsi="Arial Unicode MS" w:cs="Arial Unicode MS"/>
          <w:i/>
        </w:rPr>
        <w:t xml:space="preserve"> </w:t>
      </w:r>
      <w:r w:rsidR="00064C47">
        <w:rPr>
          <w:rFonts w:ascii="Arial" w:eastAsiaTheme="minorHAnsi" w:hAnsi="Arial" w:cs="Arial"/>
        </w:rPr>
        <w:t>]</w:t>
      </w:r>
      <w:r w:rsidR="00FF2577">
        <w:rPr>
          <w:rFonts w:ascii="Arial" w:eastAsiaTheme="minorHAnsi" w:hAnsi="Arial" w:cs="Arial"/>
        </w:rPr>
        <w:t xml:space="preserve">  </w:t>
      </w:r>
    </w:p>
    <w:p w:rsidR="00522679" w:rsidRPr="00291A19" w:rsidRDefault="00A6104B" w:rsidP="00291A19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C27BED">
        <w:rPr>
          <w:rFonts w:ascii="Arial" w:hAnsi="Arial" w:cs="Arial"/>
        </w:rPr>
        <w:t>che l</w:t>
      </w:r>
      <w:r w:rsidR="0009323A" w:rsidRPr="00C27BED">
        <w:rPr>
          <w:rFonts w:ascii="Arial" w:hAnsi="Arial" w:cs="Arial"/>
        </w:rPr>
        <w:t>’</w:t>
      </w:r>
      <w:r w:rsidRPr="00C27BED">
        <w:rPr>
          <w:rFonts w:ascii="Arial" w:hAnsi="Arial" w:cs="Arial"/>
        </w:rPr>
        <w:t xml:space="preserve">offerta presentata è conforme a quanto richiesto nella </w:t>
      </w:r>
      <w:r w:rsidR="00EF5CE9" w:rsidRPr="00C27BED">
        <w:rPr>
          <w:rFonts w:ascii="Arial" w:hAnsi="Arial" w:cs="Arial"/>
        </w:rPr>
        <w:t>documentazione facente parte della procedura</w:t>
      </w:r>
      <w:r w:rsidRPr="00C27BED">
        <w:rPr>
          <w:rFonts w:ascii="Arial" w:hAnsi="Arial" w:cs="Arial"/>
        </w:rPr>
        <w:t>;</w:t>
      </w:r>
    </w:p>
    <w:p w:rsidR="00171428" w:rsidRPr="00171428" w:rsidRDefault="001551A8" w:rsidP="00201282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C27BED">
        <w:rPr>
          <w:rFonts w:ascii="Arial" w:hAnsi="Arial" w:cs="Arial"/>
        </w:rPr>
        <w:t>di accettare i requisiti minimi obbligatori delle prestazioni</w:t>
      </w:r>
      <w:r w:rsidR="00CE1889" w:rsidRPr="00C27BED">
        <w:rPr>
          <w:rFonts w:ascii="Arial" w:hAnsi="Arial" w:cs="Arial"/>
        </w:rPr>
        <w:t>;</w:t>
      </w:r>
    </w:p>
    <w:p w:rsidR="0035423A" w:rsidRPr="00786777" w:rsidRDefault="00851076" w:rsidP="00201282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786777">
        <w:rPr>
          <w:rFonts w:ascii="Arial" w:hAnsi="Arial" w:cs="Arial"/>
        </w:rPr>
        <w:lastRenderedPageBreak/>
        <w:t xml:space="preserve">di accettare, senza condizione o riserva alcuna, tutte le norme e disposizioni contenute nella documentazione gara (ivi comprese tutte le risposte agli eventuali chiarimenti richiesti </w:t>
      </w:r>
      <w:r w:rsidR="006C5C86" w:rsidRPr="00786777">
        <w:rPr>
          <w:rFonts w:ascii="Arial" w:hAnsi="Arial" w:cs="Arial"/>
        </w:rPr>
        <w:t>dagli operatori economici concorrenti</w:t>
      </w:r>
      <w:r w:rsidRPr="00786777">
        <w:rPr>
          <w:rFonts w:ascii="Arial" w:hAnsi="Arial" w:cs="Arial"/>
        </w:rPr>
        <w:t xml:space="preserve"> e le eventuali rettifiche alla documentazione di gara</w:t>
      </w:r>
      <w:r w:rsidR="001551A8" w:rsidRPr="00786777">
        <w:rPr>
          <w:rFonts w:ascii="Arial" w:hAnsi="Arial" w:cs="Arial"/>
        </w:rPr>
        <w:t>)</w:t>
      </w:r>
      <w:r w:rsidR="00EF2217" w:rsidRPr="00786777">
        <w:rPr>
          <w:rFonts w:ascii="Arial" w:hAnsi="Arial" w:cs="Arial"/>
        </w:rPr>
        <w:t xml:space="preserve">, nel Capitolato Speciale di </w:t>
      </w:r>
      <w:r w:rsidR="00525A97">
        <w:rPr>
          <w:rFonts w:ascii="Arial" w:hAnsi="Arial" w:cs="Arial"/>
        </w:rPr>
        <w:t>a</w:t>
      </w:r>
      <w:r w:rsidR="00EF2217" w:rsidRPr="00786777">
        <w:rPr>
          <w:rFonts w:ascii="Arial" w:hAnsi="Arial" w:cs="Arial"/>
        </w:rPr>
        <w:t>ppalto</w:t>
      </w:r>
      <w:r w:rsidR="00427B1B">
        <w:rPr>
          <w:rFonts w:ascii="Arial" w:hAnsi="Arial" w:cs="Arial"/>
        </w:rPr>
        <w:t xml:space="preserve"> e </w:t>
      </w:r>
      <w:r w:rsidR="00B445EE" w:rsidRPr="00786777">
        <w:rPr>
          <w:rFonts w:ascii="Arial" w:hAnsi="Arial" w:cs="Arial"/>
        </w:rPr>
        <w:t>nello Schema di Contratto</w:t>
      </w:r>
      <w:r w:rsidR="00B462C0" w:rsidRPr="00786777">
        <w:rPr>
          <w:rFonts w:ascii="Arial" w:hAnsi="Arial" w:cs="Arial"/>
        </w:rPr>
        <w:t>;</w:t>
      </w:r>
    </w:p>
    <w:p w:rsidR="009C59AF" w:rsidRPr="00D7264A" w:rsidRDefault="009C59AF" w:rsidP="009C59AF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DC41EE">
        <w:rPr>
          <w:rFonts w:ascii="Arial" w:hAnsi="Arial" w:cs="Arial"/>
        </w:rPr>
        <w:t>di ritenere remunerativa l’offerta economica presentata, avendo tenuto conto, per la relativa formulazione</w:t>
      </w:r>
      <w:r w:rsidRPr="00C27BED">
        <w:rPr>
          <w:rFonts w:ascii="Arial" w:hAnsi="Arial" w:cs="Arial"/>
        </w:rPr>
        <w:t>:</w:t>
      </w:r>
    </w:p>
    <w:p w:rsidR="009C59AF" w:rsidRPr="00786777" w:rsidRDefault="009C59AF" w:rsidP="009C59AF">
      <w:pPr>
        <w:pStyle w:val="Paragrafoelenco"/>
        <w:numPr>
          <w:ilvl w:val="0"/>
          <w:numId w:val="3"/>
        </w:numPr>
        <w:spacing w:before="120" w:after="0" w:line="280" w:lineRule="exact"/>
        <w:ind w:right="11"/>
        <w:jc w:val="both"/>
        <w:rPr>
          <w:rFonts w:ascii="Arial" w:hAnsi="Arial" w:cs="Arial"/>
        </w:rPr>
      </w:pPr>
      <w:r w:rsidRPr="00C27BED">
        <w:rPr>
          <w:rFonts w:ascii="Arial" w:hAnsi="Arial" w:cs="Arial"/>
        </w:rPr>
        <w:t>delle condizioni contrattuali e degli oneri ed obblighi inerenti e conseguenti compresi quelli eventuali in materia di sicurezza, di assicurazione, di condizioni di lavoro e di previdenza ed assistenza in vigore nel lu</w:t>
      </w:r>
      <w:r>
        <w:rPr>
          <w:rFonts w:ascii="Arial" w:hAnsi="Arial" w:cs="Arial"/>
        </w:rPr>
        <w:t xml:space="preserve">ogo dove devono essere eseguite le prestazioni, </w:t>
      </w:r>
      <w:r w:rsidRPr="00786777">
        <w:rPr>
          <w:rFonts w:ascii="Arial" w:hAnsi="Arial" w:cs="Arial"/>
        </w:rPr>
        <w:t>e degli obblighi derivanti dalla normativa vigente in materia di regolarità contributiva;</w:t>
      </w:r>
    </w:p>
    <w:p w:rsidR="009C59AF" w:rsidRDefault="009C59AF" w:rsidP="009C59AF">
      <w:pPr>
        <w:pStyle w:val="Paragrafoelenco"/>
        <w:numPr>
          <w:ilvl w:val="0"/>
          <w:numId w:val="3"/>
        </w:numPr>
        <w:spacing w:before="120" w:after="0" w:line="280" w:lineRule="exact"/>
        <w:ind w:right="11"/>
        <w:jc w:val="both"/>
        <w:rPr>
          <w:rFonts w:ascii="Arial" w:hAnsi="Arial" w:cs="Arial"/>
        </w:rPr>
      </w:pPr>
      <w:r w:rsidRPr="00C27BED">
        <w:rPr>
          <w:rFonts w:ascii="Arial" w:hAnsi="Arial" w:cs="Arial"/>
        </w:rPr>
        <w:t xml:space="preserve">di tutte le circostanze generali, particolari e locali, nessuna esclusa ed eccettuata, che possono avere influito o influire sia sull’esecuzione </w:t>
      </w:r>
      <w:r>
        <w:rPr>
          <w:rFonts w:ascii="Arial" w:hAnsi="Arial" w:cs="Arial"/>
        </w:rPr>
        <w:t>delle prestazioni</w:t>
      </w:r>
      <w:r w:rsidRPr="00C27BED">
        <w:rPr>
          <w:rFonts w:ascii="Arial" w:hAnsi="Arial" w:cs="Arial"/>
        </w:rPr>
        <w:t xml:space="preserve"> oggetto dell'appalto, sia sulla deter</w:t>
      </w:r>
      <w:r>
        <w:rPr>
          <w:rFonts w:ascii="Arial" w:hAnsi="Arial" w:cs="Arial"/>
        </w:rPr>
        <w:t>minazione della pro</w:t>
      </w:r>
      <w:r w:rsidR="00427B1B">
        <w:rPr>
          <w:rFonts w:ascii="Arial" w:hAnsi="Arial" w:cs="Arial"/>
        </w:rPr>
        <w:t>pria offerta;</w:t>
      </w:r>
    </w:p>
    <w:p w:rsidR="009C59AF" w:rsidRDefault="009C59AF" w:rsidP="009C59AF">
      <w:pPr>
        <w:pStyle w:val="Paragrafoelenco"/>
        <w:numPr>
          <w:ilvl w:val="0"/>
          <w:numId w:val="3"/>
        </w:numPr>
        <w:spacing w:before="120" w:after="0" w:line="280" w:lineRule="exact"/>
        <w:ind w:right="11"/>
        <w:jc w:val="both"/>
        <w:rPr>
          <w:rFonts w:ascii="Arial" w:hAnsi="Arial" w:cs="Arial"/>
        </w:rPr>
      </w:pPr>
      <w:r w:rsidRPr="00786777">
        <w:rPr>
          <w:rFonts w:ascii="Arial" w:hAnsi="Arial" w:cs="Arial"/>
        </w:rPr>
        <w:t xml:space="preserve">di tutti gli oneri e di tutte le spese necessarie per la corretta esecuzione delle prestazioni contrattuali, ivi compresi il costo della manodopera e degli oneri per la sicurezza cd. propri o aziendali, ai sensi dell’art. 108, comma </w:t>
      </w:r>
      <w:r>
        <w:rPr>
          <w:rFonts w:ascii="Arial" w:hAnsi="Arial" w:cs="Arial"/>
        </w:rPr>
        <w:t xml:space="preserve"> 9, </w:t>
      </w:r>
      <w:r w:rsidRPr="00786777">
        <w:rPr>
          <w:rFonts w:ascii="Arial" w:hAnsi="Arial" w:cs="Arial"/>
        </w:rPr>
        <w:t xml:space="preserve">del Codice; </w:t>
      </w:r>
    </w:p>
    <w:p w:rsidR="00525A97" w:rsidRPr="00525A97" w:rsidRDefault="00525A97" w:rsidP="00525A97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di essere pienamente edotto di tutte le circostanze di fatto e di luogo riguardanti l'esecuzione delle prestazioni oggetto dell'appalto e di avere piena ed esaustiva conoscenza dello stato, delle circostanze e delle condizioni dei luoghi ove saranno eseguiti i lavori e di riconoscere che tale conoscenza è idonea a garantire la corretta e regolare esecuzione;</w:t>
      </w:r>
    </w:p>
    <w:p w:rsidR="00B462C0" w:rsidRPr="009C59AF" w:rsidRDefault="00B462C0" w:rsidP="00201282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9C59AF">
        <w:rPr>
          <w:rFonts w:ascii="Arial" w:hAnsi="Arial" w:cs="Arial"/>
        </w:rPr>
        <w:t>di essere a perfetta conoscenza, per averne preso cognizione diretta, di tutti gli obblighi, oneri, modalità di esecuzione, procedimenti costruttivi, magisteri, prescrizioni tecniche, amministrative e di qualità menzionati nei documenti progettuali;</w:t>
      </w:r>
    </w:p>
    <w:p w:rsidR="00692196" w:rsidRPr="009B37A5" w:rsidRDefault="00CB6DCB" w:rsidP="009B37A5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9C59AF">
        <w:rPr>
          <w:rFonts w:ascii="Arial" w:hAnsi="Arial" w:cs="Arial"/>
        </w:rPr>
        <w:t>di adempiere a tutti gli obblighi in materia d</w:t>
      </w:r>
      <w:r w:rsidR="00E51C3B">
        <w:rPr>
          <w:rFonts w:ascii="Arial" w:hAnsi="Arial" w:cs="Arial"/>
        </w:rPr>
        <w:t>i sicurezza ai sensi del D.Lgs.</w:t>
      </w:r>
      <w:r w:rsidRPr="009C59AF">
        <w:rPr>
          <w:rFonts w:ascii="Arial" w:hAnsi="Arial" w:cs="Arial"/>
        </w:rPr>
        <w:t>81/2008 e di aver tenuto conto, nel predisporre l’offerta, degli obblighi relativi alle suddette norme, valutando i costi dei rischi specifici della propria attività, e di impegnarsi ad adottare tutti i necessari accorgimenti tecnici e organizzativi diretti a garantire la sicurezza sul lavoro dei propri dipendenti e di tutti coloro che dovessero collaborare a qualsiasi titolo per l’espletamento delle prestazioni oggetto dell’affidamento;</w:t>
      </w:r>
    </w:p>
    <w:p w:rsidR="00F268B9" w:rsidRPr="009C59AF" w:rsidRDefault="00F268B9" w:rsidP="00F268B9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9C59AF">
        <w:rPr>
          <w:rFonts w:ascii="Arial" w:hAnsi="Arial" w:cs="Arial"/>
        </w:rPr>
        <w:t>di impegnarsi a porre in essere, in caso di aggiudicazione, tutte le operazioni e le procedure necessarie per il r</w:t>
      </w:r>
      <w:r w:rsidR="00DA5196" w:rsidRPr="009C59AF">
        <w:rPr>
          <w:rFonts w:ascii="Arial" w:hAnsi="Arial" w:cs="Arial"/>
        </w:rPr>
        <w:t xml:space="preserve">ispetto dei criteri ambientali </w:t>
      </w:r>
      <w:r w:rsidRPr="009C59AF">
        <w:rPr>
          <w:rFonts w:ascii="Arial" w:hAnsi="Arial" w:cs="Arial"/>
        </w:rPr>
        <w:t xml:space="preserve">minimi, individuati dalla </w:t>
      </w:r>
      <w:r w:rsidR="00AF2D2E" w:rsidRPr="009C59AF">
        <w:rPr>
          <w:rFonts w:ascii="Arial" w:hAnsi="Arial" w:cs="Arial"/>
        </w:rPr>
        <w:t xml:space="preserve">Stazione Appaltante </w:t>
      </w:r>
      <w:r w:rsidRPr="009C59AF">
        <w:rPr>
          <w:rFonts w:ascii="Arial" w:hAnsi="Arial" w:cs="Arial"/>
        </w:rPr>
        <w:t xml:space="preserve">e contenuti </w:t>
      </w:r>
      <w:r w:rsidR="00427B1B">
        <w:rPr>
          <w:rFonts w:ascii="Arial" w:hAnsi="Arial" w:cs="Arial"/>
        </w:rPr>
        <w:t>nella documentazione</w:t>
      </w:r>
      <w:r w:rsidRPr="009C59AF">
        <w:rPr>
          <w:rFonts w:ascii="Arial" w:hAnsi="Arial" w:cs="Arial"/>
        </w:rPr>
        <w:t xml:space="preserve"> </w:t>
      </w:r>
      <w:r w:rsidR="00427B1B">
        <w:rPr>
          <w:rFonts w:ascii="Arial" w:hAnsi="Arial" w:cs="Arial"/>
        </w:rPr>
        <w:t>tecnica,</w:t>
      </w:r>
      <w:r w:rsidRPr="009C59AF">
        <w:rPr>
          <w:rFonts w:ascii="Arial" w:hAnsi="Arial" w:cs="Arial"/>
        </w:rPr>
        <w:t xml:space="preserve"> in ottemperanza a quanto previsto nel Decreto del Ministero della Transizione Ecologica del 23 giugno 2022 n. 256</w:t>
      </w:r>
      <w:r w:rsidR="009C59AF">
        <w:rPr>
          <w:rFonts w:ascii="Arial" w:hAnsi="Arial" w:cs="Arial"/>
        </w:rPr>
        <w:t>;</w:t>
      </w:r>
    </w:p>
    <w:p w:rsidR="00532D38" w:rsidRPr="00C27BED" w:rsidRDefault="002D1281" w:rsidP="00201282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C27BED">
        <w:rPr>
          <w:rFonts w:ascii="Arial" w:hAnsi="Arial" w:cs="Arial"/>
        </w:rPr>
        <w:t xml:space="preserve">di </w:t>
      </w:r>
      <w:r w:rsidR="00532D38" w:rsidRPr="00C27BED">
        <w:rPr>
          <w:rFonts w:ascii="Arial" w:hAnsi="Arial" w:cs="Arial"/>
        </w:rPr>
        <w:t>far sì, nel caso di ricorso al subappalto, che il contratto di subappalto recepisca, anche a carico del subappaltatore le specifiche tecniche e le clausole contrattuali contenute nei predetti criteri ambientali minimi (C.A.M.)</w:t>
      </w:r>
      <w:r w:rsidR="00D264F5" w:rsidRPr="00C27BED">
        <w:rPr>
          <w:rFonts w:ascii="Arial" w:eastAsia="MS Mincho" w:hAnsi="Arial" w:cs="Arial"/>
          <w:lang w:eastAsia="it-IT"/>
        </w:rPr>
        <w:t>;</w:t>
      </w:r>
    </w:p>
    <w:p w:rsidR="00A53031" w:rsidRPr="00C27BED" w:rsidRDefault="00F23C95" w:rsidP="00201282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C27BED">
        <w:rPr>
          <w:rFonts w:ascii="Arial" w:hAnsi="Arial" w:cs="Arial"/>
        </w:rPr>
        <w:t xml:space="preserve">che, </w:t>
      </w:r>
      <w:r w:rsidR="00A6104B" w:rsidRPr="00C27BED">
        <w:rPr>
          <w:rFonts w:ascii="Arial" w:hAnsi="Arial" w:cs="Arial"/>
        </w:rPr>
        <w:t>in caso di</w:t>
      </w:r>
      <w:r w:rsidR="008E3C2B" w:rsidRPr="00C27BED">
        <w:rPr>
          <w:rFonts w:ascii="Arial" w:hAnsi="Arial" w:cs="Arial"/>
        </w:rPr>
        <w:t xml:space="preserve"> </w:t>
      </w:r>
      <w:r w:rsidRPr="00C27BED">
        <w:rPr>
          <w:rFonts w:ascii="Arial" w:hAnsi="Arial" w:cs="Arial"/>
        </w:rPr>
        <w:t xml:space="preserve">fornitura di beni, </w:t>
      </w:r>
      <w:r w:rsidR="00A6104B" w:rsidRPr="00C27BED">
        <w:rPr>
          <w:rFonts w:ascii="Arial" w:hAnsi="Arial" w:cs="Arial"/>
        </w:rPr>
        <w:t>gli stessi non sono stati prodotti mediante l</w:t>
      </w:r>
      <w:r w:rsidR="00146F13" w:rsidRPr="00C27BED">
        <w:rPr>
          <w:rFonts w:ascii="Arial" w:hAnsi="Arial" w:cs="Arial"/>
        </w:rPr>
        <w:t>’</w:t>
      </w:r>
      <w:r w:rsidR="00A6104B" w:rsidRPr="00C27BED">
        <w:rPr>
          <w:rFonts w:ascii="Arial" w:hAnsi="Arial" w:cs="Arial"/>
        </w:rPr>
        <w:t>utilizzo di manodopera minoril</w:t>
      </w:r>
      <w:r w:rsidRPr="00C27BED">
        <w:rPr>
          <w:rFonts w:ascii="Arial" w:hAnsi="Arial" w:cs="Arial"/>
        </w:rPr>
        <w:t>e in condizioni di sfruttamento</w:t>
      </w:r>
      <w:r w:rsidR="00A6104B" w:rsidRPr="00C27BED">
        <w:rPr>
          <w:rFonts w:ascii="Arial" w:hAnsi="Arial" w:cs="Arial"/>
        </w:rPr>
        <w:t>;</w:t>
      </w:r>
    </w:p>
    <w:p w:rsidR="00D51A62" w:rsidRPr="009629FE" w:rsidRDefault="00A53031" w:rsidP="009629FE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C27BED">
        <w:rPr>
          <w:rFonts w:ascii="Arial" w:hAnsi="Arial" w:cs="Arial"/>
        </w:rPr>
        <w:t>di avere verificato e accertato l’esistenza e la reperibilità sul merca</w:t>
      </w:r>
      <w:r w:rsidR="00427B1B">
        <w:rPr>
          <w:rFonts w:ascii="Arial" w:hAnsi="Arial" w:cs="Arial"/>
        </w:rPr>
        <w:t>to dei materiali e della manod</w:t>
      </w:r>
      <w:r w:rsidRPr="00C27BED">
        <w:rPr>
          <w:rFonts w:ascii="Arial" w:hAnsi="Arial" w:cs="Arial"/>
        </w:rPr>
        <w:t xml:space="preserve">opera necessari per l’esecuzione dei lavori in relazione ai tempi previsti per l’esecuzione degli stessi, nonché della disponibilità di attrezzature adeguate all’entità e alla tipologia e categoria di lavori in appalto; </w:t>
      </w:r>
    </w:p>
    <w:p w:rsidR="00C51586" w:rsidRPr="009C59AF" w:rsidRDefault="00C51586" w:rsidP="00201282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eastAsiaTheme="minorHAnsi" w:hAnsi="Arial" w:cs="Arial"/>
          <w:color w:val="000000"/>
        </w:rPr>
      </w:pPr>
      <w:r w:rsidRPr="009C59AF">
        <w:rPr>
          <w:rFonts w:ascii="Arial" w:eastAsiaTheme="minorHAnsi" w:hAnsi="Arial" w:cs="Arial"/>
          <w:color w:val="000000"/>
        </w:rPr>
        <w:lastRenderedPageBreak/>
        <w:t>di aver tenuto conto, nel formulare la propria offerta, di eventuali maggiorazioni per lievitazione dei prezzi che dovessero intervenire durante l’esecuzione delle prestazioni contrattuali rinunciando fin d’ora a qualsiasi azione o eccezione in merito, fatto salvo quanto previsto dalla clausola di revisione prezzi;</w:t>
      </w:r>
    </w:p>
    <w:p w:rsidR="00AB2220" w:rsidRDefault="00AB2220" w:rsidP="00201282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C27BED">
        <w:rPr>
          <w:rFonts w:ascii="Arial" w:hAnsi="Arial" w:cs="Arial"/>
        </w:rPr>
        <w:t>di essere consapevole che gli eventuali maggiori oneri derivanti dalla necessità di osservare le norme nonché le prescrizioni tecniche e di sicurezza che dovessero entrare in vigore s</w:t>
      </w:r>
      <w:r w:rsidR="00654A51" w:rsidRPr="00C27BED">
        <w:rPr>
          <w:rFonts w:ascii="Arial" w:hAnsi="Arial" w:cs="Arial"/>
        </w:rPr>
        <w:t>uccessivamente alla stipula del contratto</w:t>
      </w:r>
      <w:r w:rsidRPr="00C27BED">
        <w:rPr>
          <w:rFonts w:ascii="Arial" w:hAnsi="Arial" w:cs="Arial"/>
        </w:rPr>
        <w:t xml:space="preserve">, resteranno ad esclusivo carico </w:t>
      </w:r>
      <w:r w:rsidR="00486E92" w:rsidRPr="00C27BED">
        <w:rPr>
          <w:rFonts w:ascii="Arial" w:hAnsi="Arial" w:cs="Arial"/>
        </w:rPr>
        <w:t xml:space="preserve">dell’operatore economico </w:t>
      </w:r>
      <w:r w:rsidRPr="00C27BED">
        <w:rPr>
          <w:rFonts w:ascii="Arial" w:hAnsi="Arial" w:cs="Arial"/>
        </w:rPr>
        <w:t>aggiudicatari</w:t>
      </w:r>
      <w:r w:rsidR="00486E92" w:rsidRPr="00C27BED">
        <w:rPr>
          <w:rFonts w:ascii="Arial" w:hAnsi="Arial" w:cs="Arial"/>
        </w:rPr>
        <w:t>o</w:t>
      </w:r>
      <w:r w:rsidRPr="00C27BED">
        <w:rPr>
          <w:rFonts w:ascii="Arial" w:hAnsi="Arial" w:cs="Arial"/>
        </w:rPr>
        <w:t xml:space="preserve"> - intendendosi in ogni caso remunerati con il corrispettivo contrattuale indicato nel</w:t>
      </w:r>
      <w:r w:rsidR="00654A51" w:rsidRPr="00C27BED">
        <w:rPr>
          <w:rFonts w:ascii="Arial" w:hAnsi="Arial" w:cs="Arial"/>
        </w:rPr>
        <w:t xml:space="preserve"> contratto</w:t>
      </w:r>
      <w:r w:rsidRPr="00C27BED">
        <w:rPr>
          <w:rFonts w:ascii="Arial" w:hAnsi="Arial" w:cs="Arial"/>
        </w:rPr>
        <w:t xml:space="preserve"> – e che non potrà, pertanto, avanzare pretesa di compensi a tal titolo nei confronti </w:t>
      </w:r>
      <w:r w:rsidR="00C41B6D" w:rsidRPr="00C27BED">
        <w:rPr>
          <w:rFonts w:ascii="Arial" w:hAnsi="Arial" w:cs="Arial"/>
        </w:rPr>
        <w:t>della Stazione appaltante</w:t>
      </w:r>
      <w:r w:rsidRPr="00C27BED">
        <w:rPr>
          <w:rFonts w:ascii="Arial" w:hAnsi="Arial" w:cs="Arial"/>
        </w:rPr>
        <w:t>, a</w:t>
      </w:r>
      <w:r w:rsidR="004A6B80" w:rsidRPr="00C27BED">
        <w:rPr>
          <w:rFonts w:ascii="Arial" w:hAnsi="Arial" w:cs="Arial"/>
        </w:rPr>
        <w:t>ssumendosene ogni relativa alea;</w:t>
      </w:r>
    </w:p>
    <w:p w:rsidR="004009A1" w:rsidRPr="00C27BED" w:rsidRDefault="004009A1" w:rsidP="00201282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C27BED">
        <w:rPr>
          <w:rFonts w:ascii="Arial" w:hAnsi="Arial" w:cs="Arial"/>
        </w:rPr>
        <w:t>di aver assolto agli obblighi di cui alla legge n. 68/1999;</w:t>
      </w:r>
    </w:p>
    <w:p w:rsidR="00AC4DA9" w:rsidRPr="00AC4DA9" w:rsidRDefault="007756C2" w:rsidP="00AC4DA9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eastAsia="Times New Roman" w:hAnsi="Arial" w:cs="Arial"/>
          <w:noProof/>
        </w:rPr>
      </w:pPr>
      <w:r>
        <w:rPr>
          <w:rFonts w:ascii="Arial" w:eastAsia="Times New Roman" w:hAnsi="Arial" w:cs="Arial"/>
          <w:noProof/>
        </w:rPr>
        <w:t>di impegnarsi a</w:t>
      </w:r>
      <w:r w:rsidR="00F02144">
        <w:rPr>
          <w:rFonts w:ascii="Arial" w:eastAsia="Times New Roman" w:hAnsi="Arial" w:cs="Arial"/>
          <w:noProof/>
        </w:rPr>
        <w:t>d</w:t>
      </w:r>
      <w:r>
        <w:rPr>
          <w:rFonts w:ascii="Arial" w:eastAsia="Times New Roman" w:hAnsi="Arial" w:cs="Arial"/>
          <w:noProof/>
        </w:rPr>
        <w:t>:</w:t>
      </w:r>
    </w:p>
    <w:p w:rsidR="00C46153" w:rsidRPr="00F02144" w:rsidRDefault="00F02144" w:rsidP="00F02144">
      <w:pPr>
        <w:pStyle w:val="Paragrafoelenco"/>
        <w:numPr>
          <w:ilvl w:val="0"/>
          <w:numId w:val="5"/>
        </w:numPr>
        <w:tabs>
          <w:tab w:val="left" w:pos="426"/>
        </w:tabs>
        <w:spacing w:before="120" w:after="0" w:line="280" w:lineRule="exact"/>
        <w:ind w:left="851" w:right="11" w:hanging="567"/>
        <w:jc w:val="both"/>
        <w:rPr>
          <w:rFonts w:ascii="Arial" w:eastAsia="Times New Roman" w:hAnsi="Arial" w:cs="Arial"/>
          <w:noProof/>
        </w:rPr>
      </w:pPr>
      <w:r w:rsidRPr="00F02144">
        <w:rPr>
          <w:rFonts w:ascii="Arial" w:eastAsiaTheme="minorHAnsi" w:hAnsi="Arial" w:cs="Arial"/>
        </w:rPr>
        <w:fldChar w:fldCharType="begin">
          <w:ffData>
            <w:name w:val="Controllo4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02144">
        <w:rPr>
          <w:rFonts w:ascii="Arial" w:eastAsiaTheme="minorHAnsi" w:hAnsi="Arial" w:cs="Arial"/>
        </w:rPr>
        <w:instrText xml:space="preserve"> FORMCHECKBOX </w:instrText>
      </w:r>
      <w:r w:rsidR="001C0422">
        <w:rPr>
          <w:rFonts w:ascii="Arial" w:eastAsiaTheme="minorHAnsi" w:hAnsi="Arial" w:cs="Arial"/>
        </w:rPr>
      </w:r>
      <w:r w:rsidR="001C0422">
        <w:rPr>
          <w:rFonts w:ascii="Arial" w:eastAsiaTheme="minorHAnsi" w:hAnsi="Arial" w:cs="Arial"/>
        </w:rPr>
        <w:fldChar w:fldCharType="separate"/>
      </w:r>
      <w:r w:rsidRPr="00F02144">
        <w:rPr>
          <w:rFonts w:ascii="Arial" w:eastAsiaTheme="minorHAnsi" w:hAnsi="Arial" w:cs="Arial"/>
        </w:rPr>
        <w:fldChar w:fldCharType="end"/>
      </w:r>
      <w:r w:rsidRPr="00F02144">
        <w:rPr>
          <w:rFonts w:ascii="Arial" w:eastAsiaTheme="minorHAnsi" w:hAnsi="Arial" w:cs="Arial"/>
        </w:rPr>
        <w:t xml:space="preserve">  </w:t>
      </w:r>
      <w:r w:rsidR="00C033F4" w:rsidRPr="00F02144">
        <w:rPr>
          <w:rFonts w:ascii="Arial" w:eastAsia="Times New Roman" w:hAnsi="Arial" w:cs="Arial"/>
          <w:noProof/>
        </w:rPr>
        <w:t>applicare integralmente</w:t>
      </w:r>
      <w:r w:rsidR="00AC4DA9" w:rsidRPr="00F02144">
        <w:rPr>
          <w:rFonts w:eastAsiaTheme="minorHAnsi" w:cs="Calibri"/>
          <w:sz w:val="20"/>
          <w:szCs w:val="20"/>
        </w:rPr>
        <w:t xml:space="preserve"> </w:t>
      </w:r>
      <w:r w:rsidR="00AC4DA9" w:rsidRPr="00F02144">
        <w:rPr>
          <w:rFonts w:ascii="Arial" w:eastAsia="Times New Roman" w:hAnsi="Arial" w:cs="Arial"/>
          <w:noProof/>
        </w:rPr>
        <w:t>al proprio personale</w:t>
      </w:r>
      <w:r w:rsidR="00BF139F" w:rsidRPr="00F02144">
        <w:rPr>
          <w:rFonts w:ascii="Arial" w:eastAsia="Times New Roman" w:hAnsi="Arial" w:cs="Arial"/>
          <w:noProof/>
        </w:rPr>
        <w:t>, nell’esecuzione delle prestazioni oggetto del contratto per tutta la sua durata,</w:t>
      </w:r>
      <w:r w:rsidR="009964D0" w:rsidRPr="00F02144">
        <w:rPr>
          <w:rFonts w:ascii="Arial" w:eastAsia="Times New Roman" w:hAnsi="Arial" w:cs="Arial"/>
          <w:noProof/>
        </w:rPr>
        <w:t xml:space="preserve"> </w:t>
      </w:r>
      <w:r w:rsidR="00065923" w:rsidRPr="00F02144">
        <w:rPr>
          <w:rFonts w:ascii="Arial" w:eastAsia="Times New Roman" w:hAnsi="Arial" w:cs="Arial"/>
          <w:noProof/>
        </w:rPr>
        <w:t>tutte le norme contenute ne</w:t>
      </w:r>
      <w:r w:rsidR="00636A39" w:rsidRPr="00F02144">
        <w:rPr>
          <w:rFonts w:ascii="Arial" w:eastAsia="Times New Roman" w:hAnsi="Arial" w:cs="Arial"/>
          <w:noProof/>
        </w:rPr>
        <w:t>i</w:t>
      </w:r>
      <w:r w:rsidR="00065923" w:rsidRPr="00F02144">
        <w:rPr>
          <w:rFonts w:ascii="Arial" w:eastAsia="Times New Roman" w:hAnsi="Arial" w:cs="Arial"/>
          <w:noProof/>
        </w:rPr>
        <w:t xml:space="preserve"> </w:t>
      </w:r>
      <w:r w:rsidR="00636A39" w:rsidRPr="00F02144">
        <w:rPr>
          <w:rFonts w:ascii="Arial" w:eastAsia="Times New Roman" w:hAnsi="Arial" w:cs="Arial"/>
          <w:noProof/>
        </w:rPr>
        <w:t xml:space="preserve">medesimi </w:t>
      </w:r>
      <w:r w:rsidR="00A93AE4" w:rsidRPr="00F02144">
        <w:rPr>
          <w:rFonts w:ascii="Arial" w:eastAsia="Times New Roman" w:hAnsi="Arial" w:cs="Arial"/>
          <w:noProof/>
        </w:rPr>
        <w:t>CCNL</w:t>
      </w:r>
      <w:r w:rsidR="00D0202D" w:rsidRPr="00F02144">
        <w:rPr>
          <w:rFonts w:ascii="Arial" w:eastAsia="Times New Roman" w:hAnsi="Arial" w:cs="Arial"/>
          <w:noProof/>
        </w:rPr>
        <w:t xml:space="preserve"> e </w:t>
      </w:r>
      <w:r w:rsidR="00C033F4" w:rsidRPr="00F02144">
        <w:rPr>
          <w:rFonts w:ascii="Arial" w:eastAsia="Times New Roman" w:hAnsi="Arial" w:cs="Arial"/>
          <w:noProof/>
        </w:rPr>
        <w:t>relativi a</w:t>
      </w:r>
      <w:r w:rsidR="00DF717F" w:rsidRPr="00F02144">
        <w:rPr>
          <w:rFonts w:ascii="Arial" w:eastAsia="Times New Roman" w:hAnsi="Arial" w:cs="Arial"/>
          <w:noProof/>
        </w:rPr>
        <w:t xml:space="preserve">ccordi integrativi, </w:t>
      </w:r>
      <w:r w:rsidR="00314920" w:rsidRPr="00F02144">
        <w:rPr>
          <w:rFonts w:ascii="Arial" w:eastAsia="Times New Roman" w:hAnsi="Arial" w:cs="Arial"/>
          <w:noProof/>
        </w:rPr>
        <w:t>indicati</w:t>
      </w:r>
      <w:r w:rsidR="00C033F4" w:rsidRPr="00F02144">
        <w:rPr>
          <w:rFonts w:ascii="Arial" w:eastAsia="Times New Roman" w:hAnsi="Arial" w:cs="Arial"/>
          <w:noProof/>
        </w:rPr>
        <w:t xml:space="preserve"> </w:t>
      </w:r>
      <w:r w:rsidR="00065923" w:rsidRPr="00F02144">
        <w:rPr>
          <w:rFonts w:ascii="Arial" w:eastAsia="Times New Roman" w:hAnsi="Arial" w:cs="Arial"/>
          <w:noProof/>
        </w:rPr>
        <w:t>nella documentazione di gara</w:t>
      </w:r>
      <w:r w:rsidR="00C033F4" w:rsidRPr="00F02144">
        <w:rPr>
          <w:rFonts w:ascii="Arial" w:eastAsia="Times New Roman" w:hAnsi="Arial" w:cs="Arial"/>
          <w:noProof/>
        </w:rPr>
        <w:t xml:space="preserve">, </w:t>
      </w:r>
      <w:r w:rsidR="00636A39" w:rsidRPr="00F02144">
        <w:rPr>
          <w:rFonts w:ascii="Arial" w:eastAsia="Times New Roman" w:hAnsi="Arial" w:cs="Arial"/>
          <w:noProof/>
        </w:rPr>
        <w:t xml:space="preserve">in vigore per il tempo e nella località </w:t>
      </w:r>
      <w:r w:rsidR="00C033F4" w:rsidRPr="00F02144">
        <w:rPr>
          <w:rFonts w:ascii="Arial" w:eastAsia="Times New Roman" w:hAnsi="Arial" w:cs="Arial"/>
          <w:noProof/>
        </w:rPr>
        <w:t>in cui si svolgono le</w:t>
      </w:r>
      <w:r w:rsidR="0027019F" w:rsidRPr="00F02144">
        <w:rPr>
          <w:rFonts w:ascii="Arial" w:eastAsia="Times New Roman" w:hAnsi="Arial" w:cs="Arial"/>
          <w:noProof/>
        </w:rPr>
        <w:t xml:space="preserve"> prestazioni, </w:t>
      </w:r>
      <w:r w:rsidR="00C033F4" w:rsidRPr="00F02144">
        <w:rPr>
          <w:rFonts w:ascii="Arial" w:eastAsia="Times New Roman" w:hAnsi="Arial" w:cs="Arial"/>
          <w:noProof/>
        </w:rPr>
        <w:t>e di impegnarsi all’osservanza di tutte le norme anzidette</w:t>
      </w:r>
      <w:r w:rsidR="009964D0" w:rsidRPr="00F02144">
        <w:rPr>
          <w:rFonts w:ascii="Arial" w:eastAsia="Times New Roman" w:hAnsi="Arial" w:cs="Arial"/>
          <w:noProof/>
        </w:rPr>
        <w:t>;</w:t>
      </w:r>
    </w:p>
    <w:p w:rsidR="00670D25" w:rsidRPr="004E4327" w:rsidRDefault="00314920" w:rsidP="00F02144">
      <w:pPr>
        <w:spacing w:before="120" w:after="0" w:line="280" w:lineRule="exact"/>
        <w:ind w:right="11" w:firstLine="708"/>
        <w:jc w:val="both"/>
        <w:rPr>
          <w:rFonts w:ascii="Arial" w:eastAsia="Times New Roman" w:hAnsi="Arial" w:cs="Arial"/>
          <w:b/>
          <w:i/>
          <w:noProof/>
        </w:rPr>
      </w:pPr>
      <w:r w:rsidRPr="004E4327">
        <w:rPr>
          <w:rFonts w:ascii="Arial" w:eastAsia="Times New Roman" w:hAnsi="Arial" w:cs="Arial"/>
          <w:b/>
          <w:i/>
          <w:noProof/>
        </w:rPr>
        <w:t>oppure, in a</w:t>
      </w:r>
      <w:r w:rsidR="00F02144">
        <w:rPr>
          <w:rFonts w:ascii="Arial" w:eastAsia="Times New Roman" w:hAnsi="Arial" w:cs="Arial"/>
          <w:b/>
          <w:i/>
          <w:noProof/>
        </w:rPr>
        <w:t>lternativa</w:t>
      </w:r>
    </w:p>
    <w:p w:rsidR="00314920" w:rsidRPr="00F02144" w:rsidRDefault="00F02144" w:rsidP="00F02144">
      <w:pPr>
        <w:pStyle w:val="Paragrafoelenco"/>
        <w:numPr>
          <w:ilvl w:val="0"/>
          <w:numId w:val="5"/>
        </w:numPr>
        <w:tabs>
          <w:tab w:val="left" w:pos="426"/>
        </w:tabs>
        <w:spacing w:before="120" w:after="0" w:line="280" w:lineRule="exact"/>
        <w:ind w:left="851" w:right="11" w:hanging="567"/>
        <w:jc w:val="both"/>
        <w:rPr>
          <w:rFonts w:ascii="Arial" w:eastAsia="Times New Roman" w:hAnsi="Arial" w:cs="Arial"/>
          <w:bCs/>
          <w:noProof/>
        </w:rPr>
      </w:pPr>
      <w:r>
        <w:rPr>
          <w:rFonts w:ascii="Arial" w:eastAsiaTheme="minorHAnsi" w:hAnsi="Arial" w:cs="Arial"/>
        </w:rPr>
        <w:t xml:space="preserve"> </w:t>
      </w:r>
      <w:r w:rsidRPr="00306A86">
        <w:rPr>
          <w:rFonts w:ascii="Arial" w:eastAsiaTheme="minorHAnsi" w:hAnsi="Arial" w:cs="Arial"/>
        </w:rPr>
        <w:fldChar w:fldCharType="begin">
          <w:ffData>
            <w:name w:val="Controllo4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6A86">
        <w:rPr>
          <w:rFonts w:ascii="Arial" w:eastAsiaTheme="minorHAnsi" w:hAnsi="Arial" w:cs="Arial"/>
        </w:rPr>
        <w:instrText xml:space="preserve"> FORMCHECKBOX </w:instrText>
      </w:r>
      <w:r w:rsidR="001C0422">
        <w:rPr>
          <w:rFonts w:ascii="Arial" w:eastAsiaTheme="minorHAnsi" w:hAnsi="Arial" w:cs="Arial"/>
        </w:rPr>
      </w:r>
      <w:r w:rsidR="001C0422">
        <w:rPr>
          <w:rFonts w:ascii="Arial" w:eastAsiaTheme="minorHAnsi" w:hAnsi="Arial" w:cs="Arial"/>
        </w:rPr>
        <w:fldChar w:fldCharType="separate"/>
      </w:r>
      <w:r w:rsidRPr="00306A86">
        <w:rPr>
          <w:rFonts w:ascii="Arial" w:eastAsiaTheme="minorHAnsi" w:hAnsi="Arial" w:cs="Arial"/>
        </w:rPr>
        <w:fldChar w:fldCharType="end"/>
      </w:r>
      <w:r>
        <w:rPr>
          <w:rFonts w:ascii="Arial" w:eastAsiaTheme="minorHAnsi" w:hAnsi="Arial" w:cs="Arial"/>
        </w:rPr>
        <w:t xml:space="preserve">  </w:t>
      </w:r>
      <w:r w:rsidR="00314920" w:rsidRPr="00314920">
        <w:rPr>
          <w:rFonts w:ascii="Arial" w:eastAsia="Times New Roman" w:hAnsi="Arial" w:cs="Arial"/>
          <w:bCs/>
          <w:noProof/>
        </w:rPr>
        <w:t xml:space="preserve">applicare </w:t>
      </w:r>
      <w:r w:rsidR="00314920">
        <w:rPr>
          <w:rFonts w:ascii="Arial" w:eastAsia="Times New Roman" w:hAnsi="Arial" w:cs="Arial"/>
          <w:bCs/>
          <w:noProof/>
        </w:rPr>
        <w:t xml:space="preserve">integralmente </w:t>
      </w:r>
      <w:r w:rsidR="00A409A5">
        <w:rPr>
          <w:rFonts w:ascii="Arial" w:eastAsia="Times New Roman" w:hAnsi="Arial" w:cs="Arial"/>
          <w:bCs/>
          <w:noProof/>
        </w:rPr>
        <w:t>a</w:t>
      </w:r>
      <w:r w:rsidR="00A409A5" w:rsidRPr="00A409A5">
        <w:rPr>
          <w:rFonts w:ascii="Arial" w:eastAsia="Times New Roman" w:hAnsi="Arial" w:cs="Arial"/>
          <w:bCs/>
          <w:noProof/>
        </w:rPr>
        <w:t>l personale dipendente impiegato nell’appalto</w:t>
      </w:r>
      <w:r w:rsidR="00D0202D">
        <w:rPr>
          <w:rFonts w:ascii="Arial" w:eastAsia="Times New Roman" w:hAnsi="Arial" w:cs="Arial"/>
          <w:bCs/>
          <w:noProof/>
        </w:rPr>
        <w:t>,</w:t>
      </w:r>
      <w:r w:rsidR="00A409A5">
        <w:rPr>
          <w:rFonts w:ascii="Arial" w:eastAsia="Times New Roman" w:hAnsi="Arial" w:cs="Arial"/>
          <w:bCs/>
          <w:noProof/>
        </w:rPr>
        <w:t xml:space="preserve"> </w:t>
      </w:r>
      <w:r w:rsidR="00314920" w:rsidRPr="00F02144">
        <w:rPr>
          <w:rFonts w:ascii="Arial" w:eastAsia="Times New Roman" w:hAnsi="Arial" w:cs="Arial"/>
          <w:bCs/>
          <w:noProof/>
        </w:rPr>
        <w:t xml:space="preserve">il </w:t>
      </w:r>
      <w:r w:rsidRPr="00F02144">
        <w:rPr>
          <w:rFonts w:ascii="Arial" w:eastAsia="Times New Roman" w:hAnsi="Arial" w:cs="Arial"/>
          <w:bCs/>
          <w:noProof/>
        </w:rPr>
        <w:t xml:space="preserve">seguente </w:t>
      </w:r>
      <w:r w:rsidR="00314920" w:rsidRPr="00F02144">
        <w:rPr>
          <w:rFonts w:ascii="Arial" w:eastAsia="Times New Roman" w:hAnsi="Arial" w:cs="Arial"/>
          <w:bCs/>
          <w:noProof/>
        </w:rPr>
        <w:t xml:space="preserve">CCNL </w:t>
      </w:r>
      <w:r w:rsidR="00314920" w:rsidRPr="00F02144">
        <w:rPr>
          <w:rFonts w:ascii="Arial" w:eastAsia="Times New Roman" w:hAnsi="Arial" w:cs="Arial"/>
          <w:bCs/>
          <w:noProof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314920" w:rsidRPr="00F02144">
        <w:rPr>
          <w:rFonts w:ascii="Arial" w:eastAsia="Times New Roman" w:hAnsi="Arial" w:cs="Arial"/>
          <w:bCs/>
          <w:noProof/>
        </w:rPr>
        <w:instrText xml:space="preserve"> FORMTEXT </w:instrText>
      </w:r>
      <w:r w:rsidR="00314920" w:rsidRPr="00F02144">
        <w:rPr>
          <w:rFonts w:ascii="Arial" w:eastAsia="Times New Roman" w:hAnsi="Arial" w:cs="Arial"/>
          <w:bCs/>
          <w:noProof/>
        </w:rPr>
      </w:r>
      <w:r w:rsidR="00314920" w:rsidRPr="00F02144">
        <w:rPr>
          <w:rFonts w:ascii="Arial" w:eastAsia="Times New Roman" w:hAnsi="Arial" w:cs="Arial"/>
          <w:bCs/>
          <w:noProof/>
        </w:rPr>
        <w:fldChar w:fldCharType="separate"/>
      </w:r>
      <w:r w:rsidR="00314920" w:rsidRPr="00F02144">
        <w:rPr>
          <w:rFonts w:ascii="Arial" w:eastAsia="Times New Roman" w:hAnsi="Arial" w:cs="Arial"/>
          <w:bCs/>
          <w:noProof/>
        </w:rPr>
        <w:t> </w:t>
      </w:r>
      <w:r w:rsidR="00314920" w:rsidRPr="00F02144">
        <w:rPr>
          <w:rFonts w:ascii="Arial" w:eastAsia="Times New Roman" w:hAnsi="Arial" w:cs="Arial"/>
          <w:bCs/>
          <w:noProof/>
        </w:rPr>
        <w:t> </w:t>
      </w:r>
      <w:r w:rsidR="00314920" w:rsidRPr="00F02144">
        <w:rPr>
          <w:rFonts w:ascii="Arial" w:eastAsia="Times New Roman" w:hAnsi="Arial" w:cs="Arial"/>
          <w:bCs/>
          <w:noProof/>
        </w:rPr>
        <w:t> </w:t>
      </w:r>
      <w:r w:rsidR="00314920" w:rsidRPr="00F02144">
        <w:rPr>
          <w:rFonts w:ascii="Arial" w:eastAsia="Times New Roman" w:hAnsi="Arial" w:cs="Arial"/>
          <w:bCs/>
          <w:noProof/>
        </w:rPr>
        <w:t> </w:t>
      </w:r>
      <w:r w:rsidR="00314920" w:rsidRPr="00F02144">
        <w:rPr>
          <w:rFonts w:ascii="Arial" w:eastAsia="Times New Roman" w:hAnsi="Arial" w:cs="Arial"/>
          <w:bCs/>
          <w:noProof/>
        </w:rPr>
        <w:t> </w:t>
      </w:r>
      <w:r w:rsidR="00314920" w:rsidRPr="00F02144">
        <w:rPr>
          <w:rFonts w:ascii="Arial" w:eastAsia="Times New Roman" w:hAnsi="Arial" w:cs="Arial"/>
          <w:bCs/>
          <w:noProof/>
        </w:rPr>
        <w:fldChar w:fldCharType="end"/>
      </w:r>
      <w:r w:rsidR="00C10383" w:rsidRPr="00F02144">
        <w:rPr>
          <w:rFonts w:ascii="Arial" w:eastAsia="Times New Roman" w:hAnsi="Arial" w:cs="Arial"/>
          <w:bCs/>
          <w:noProof/>
        </w:rPr>
        <w:t xml:space="preserve"> </w:t>
      </w:r>
      <w:r w:rsidR="00C10383" w:rsidRPr="00F02144">
        <w:rPr>
          <w:rFonts w:ascii="Arial" w:eastAsia="Times New Roman" w:hAnsi="Arial" w:cs="Arial"/>
          <w:bCs/>
          <w:i/>
          <w:noProof/>
        </w:rPr>
        <w:t xml:space="preserve">(indicare il </w:t>
      </w:r>
      <w:r>
        <w:rPr>
          <w:rFonts w:ascii="Arial" w:eastAsia="Times New Roman" w:hAnsi="Arial" w:cs="Arial"/>
          <w:bCs/>
          <w:i/>
          <w:noProof/>
        </w:rPr>
        <w:t xml:space="preserve">differente </w:t>
      </w:r>
      <w:r w:rsidR="00C10383" w:rsidRPr="00F02144">
        <w:rPr>
          <w:rFonts w:ascii="Arial" w:eastAsia="Times New Roman" w:hAnsi="Arial" w:cs="Arial"/>
          <w:bCs/>
          <w:i/>
          <w:noProof/>
        </w:rPr>
        <w:t>CCNL applicato</w:t>
      </w:r>
      <w:r w:rsidR="00C10383" w:rsidRPr="00F02144">
        <w:rPr>
          <w:rFonts w:ascii="Arial" w:eastAsia="Times New Roman" w:hAnsi="Arial" w:cs="Arial"/>
          <w:bCs/>
          <w:noProof/>
        </w:rPr>
        <w:t>)</w:t>
      </w:r>
      <w:r w:rsidR="009E545D" w:rsidRPr="00F02144">
        <w:rPr>
          <w:rFonts w:ascii="Arial" w:eastAsia="Times New Roman" w:hAnsi="Arial" w:cs="Arial"/>
          <w:bCs/>
          <w:noProof/>
        </w:rPr>
        <w:t xml:space="preserve">, </w:t>
      </w:r>
      <w:r w:rsidR="00314920" w:rsidRPr="00F02144">
        <w:rPr>
          <w:rFonts w:ascii="Arial" w:eastAsia="Times New Roman" w:hAnsi="Arial" w:cs="Arial"/>
          <w:bCs/>
          <w:noProof/>
        </w:rPr>
        <w:t xml:space="preserve">identificato dal codice alfanumerico </w:t>
      </w:r>
      <w:r w:rsidR="0012349E">
        <w:rPr>
          <w:rFonts w:ascii="Arial" w:eastAsia="Times New Roman" w:hAnsi="Arial" w:cs="Arial"/>
          <w:bCs/>
          <w:noProof/>
        </w:rPr>
        <w:t xml:space="preserve">                   </w:t>
      </w:r>
      <w:r w:rsidR="00314920" w:rsidRPr="00F02144">
        <w:rPr>
          <w:rFonts w:ascii="Arial" w:eastAsia="Times New Roman" w:hAnsi="Arial" w:cs="Arial"/>
          <w:bCs/>
          <w:noProof/>
        </w:rPr>
        <w:t xml:space="preserve">unico </w:t>
      </w:r>
      <w:r w:rsidR="00314920" w:rsidRPr="00F02144">
        <w:rPr>
          <w:rFonts w:ascii="Arial" w:eastAsia="Times New Roman" w:hAnsi="Arial" w:cs="Arial"/>
          <w:bCs/>
          <w:noProof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="00314920" w:rsidRPr="00F02144">
        <w:rPr>
          <w:rFonts w:ascii="Arial" w:eastAsia="Times New Roman" w:hAnsi="Arial" w:cs="Arial"/>
          <w:bCs/>
          <w:noProof/>
        </w:rPr>
        <w:instrText xml:space="preserve"> FORMTEXT </w:instrText>
      </w:r>
      <w:r w:rsidR="00314920" w:rsidRPr="00F02144">
        <w:rPr>
          <w:rFonts w:ascii="Arial" w:eastAsia="Times New Roman" w:hAnsi="Arial" w:cs="Arial"/>
          <w:bCs/>
          <w:noProof/>
        </w:rPr>
      </w:r>
      <w:r w:rsidR="00314920" w:rsidRPr="00F02144">
        <w:rPr>
          <w:rFonts w:ascii="Arial" w:eastAsia="Times New Roman" w:hAnsi="Arial" w:cs="Arial"/>
          <w:bCs/>
          <w:noProof/>
        </w:rPr>
        <w:fldChar w:fldCharType="separate"/>
      </w:r>
      <w:r w:rsidR="00314920" w:rsidRPr="00F02144">
        <w:rPr>
          <w:rFonts w:ascii="Arial" w:eastAsia="Times New Roman" w:hAnsi="Arial" w:cs="Arial"/>
          <w:bCs/>
          <w:noProof/>
        </w:rPr>
        <w:t> </w:t>
      </w:r>
      <w:r w:rsidR="00314920" w:rsidRPr="00F02144">
        <w:rPr>
          <w:rFonts w:ascii="Arial" w:eastAsia="Times New Roman" w:hAnsi="Arial" w:cs="Arial"/>
          <w:bCs/>
          <w:noProof/>
        </w:rPr>
        <w:t> </w:t>
      </w:r>
      <w:r w:rsidR="00314920" w:rsidRPr="00F02144">
        <w:rPr>
          <w:rFonts w:ascii="Arial" w:eastAsia="Times New Roman" w:hAnsi="Arial" w:cs="Arial"/>
          <w:bCs/>
          <w:noProof/>
        </w:rPr>
        <w:t> </w:t>
      </w:r>
      <w:r w:rsidR="00314920" w:rsidRPr="00F02144">
        <w:rPr>
          <w:rFonts w:ascii="Arial" w:eastAsia="Times New Roman" w:hAnsi="Arial" w:cs="Arial"/>
          <w:bCs/>
          <w:noProof/>
        </w:rPr>
        <w:t> </w:t>
      </w:r>
      <w:r w:rsidR="00314920" w:rsidRPr="00F02144">
        <w:rPr>
          <w:rFonts w:ascii="Arial" w:eastAsia="Times New Roman" w:hAnsi="Arial" w:cs="Arial"/>
          <w:bCs/>
          <w:noProof/>
        </w:rPr>
        <w:t> </w:t>
      </w:r>
      <w:r w:rsidR="00314920" w:rsidRPr="00F02144">
        <w:rPr>
          <w:rFonts w:ascii="Arial" w:eastAsia="Times New Roman" w:hAnsi="Arial" w:cs="Arial"/>
          <w:bCs/>
          <w:noProof/>
        </w:rPr>
        <w:fldChar w:fldCharType="end"/>
      </w:r>
      <w:r w:rsidR="009E545D" w:rsidRPr="00F02144">
        <w:t xml:space="preserve"> </w:t>
      </w:r>
      <w:r w:rsidR="009E545D" w:rsidRPr="00F02144">
        <w:rPr>
          <w:rFonts w:ascii="Arial" w:eastAsia="Times New Roman" w:hAnsi="Arial" w:cs="Arial"/>
          <w:bCs/>
          <w:noProof/>
        </w:rPr>
        <w:t>(</w:t>
      </w:r>
      <w:r w:rsidR="009E545D" w:rsidRPr="00F02144">
        <w:rPr>
          <w:rFonts w:ascii="Arial" w:eastAsia="Times New Roman" w:hAnsi="Arial" w:cs="Arial"/>
          <w:bCs/>
          <w:i/>
          <w:noProof/>
        </w:rPr>
        <w:t>indicare il codice di cui all’art. 16-quater del decreto legge 76/20</w:t>
      </w:r>
      <w:r w:rsidR="009E545D" w:rsidRPr="00F02144">
        <w:rPr>
          <w:rFonts w:ascii="Arial" w:eastAsia="Times New Roman" w:hAnsi="Arial" w:cs="Arial"/>
          <w:bCs/>
          <w:noProof/>
        </w:rPr>
        <w:t>)</w:t>
      </w:r>
      <w:r w:rsidR="00314920" w:rsidRPr="00F02144">
        <w:rPr>
          <w:rFonts w:ascii="Arial" w:eastAsia="Times New Roman" w:hAnsi="Arial" w:cs="Arial"/>
          <w:bCs/>
          <w:noProof/>
        </w:rPr>
        <w:t>, che garantisce le stesse tutele economi</w:t>
      </w:r>
      <w:r w:rsidR="00D0202D" w:rsidRPr="00F02144">
        <w:rPr>
          <w:rFonts w:ascii="Arial" w:eastAsia="Times New Roman" w:hAnsi="Arial" w:cs="Arial"/>
          <w:bCs/>
          <w:noProof/>
        </w:rPr>
        <w:t>co e normative rispetto a quelli</w:t>
      </w:r>
      <w:r w:rsidR="00314920" w:rsidRPr="00F02144">
        <w:rPr>
          <w:rFonts w:ascii="Arial" w:eastAsia="Times New Roman" w:hAnsi="Arial" w:cs="Arial"/>
          <w:bCs/>
          <w:noProof/>
        </w:rPr>
        <w:t xml:space="preserve"> </w:t>
      </w:r>
      <w:r w:rsidR="00D0202D" w:rsidRPr="00F02144">
        <w:rPr>
          <w:rFonts w:ascii="Arial" w:eastAsia="Times New Roman" w:hAnsi="Arial" w:cs="Arial"/>
          <w:bCs/>
          <w:noProof/>
        </w:rPr>
        <w:t>indicati</w:t>
      </w:r>
      <w:r w:rsidR="00314920" w:rsidRPr="00F02144">
        <w:rPr>
          <w:rFonts w:ascii="Arial" w:eastAsia="Times New Roman" w:hAnsi="Arial" w:cs="Arial"/>
          <w:bCs/>
          <w:noProof/>
        </w:rPr>
        <w:t xml:space="preserve"> </w:t>
      </w:r>
      <w:r w:rsidR="00D84181" w:rsidRPr="00F02144">
        <w:rPr>
          <w:rFonts w:ascii="Arial" w:eastAsia="Times New Roman" w:hAnsi="Arial" w:cs="Arial"/>
          <w:bCs/>
          <w:noProof/>
        </w:rPr>
        <w:t>da</w:t>
      </w:r>
      <w:r w:rsidR="00A409A5" w:rsidRPr="00F02144">
        <w:rPr>
          <w:rFonts w:ascii="Arial" w:eastAsia="Times New Roman" w:hAnsi="Arial" w:cs="Arial"/>
          <w:bCs/>
          <w:noProof/>
        </w:rPr>
        <w:t xml:space="preserve">lla </w:t>
      </w:r>
      <w:r w:rsidR="00D84181" w:rsidRPr="00F02144">
        <w:rPr>
          <w:rFonts w:ascii="Arial" w:eastAsia="Times New Roman" w:hAnsi="Arial" w:cs="Arial"/>
          <w:bCs/>
          <w:noProof/>
        </w:rPr>
        <w:t>Stazi</w:t>
      </w:r>
      <w:r w:rsidR="00A409A5" w:rsidRPr="00F02144">
        <w:rPr>
          <w:rFonts w:ascii="Arial" w:eastAsia="Times New Roman" w:hAnsi="Arial" w:cs="Arial"/>
          <w:bCs/>
          <w:noProof/>
        </w:rPr>
        <w:t>o</w:t>
      </w:r>
      <w:r w:rsidR="00D84181" w:rsidRPr="00F02144">
        <w:rPr>
          <w:rFonts w:ascii="Arial" w:eastAsia="Times New Roman" w:hAnsi="Arial" w:cs="Arial"/>
          <w:bCs/>
          <w:noProof/>
        </w:rPr>
        <w:t xml:space="preserve">ne Appaltante </w:t>
      </w:r>
      <w:r w:rsidR="00314920" w:rsidRPr="00F02144">
        <w:rPr>
          <w:rFonts w:ascii="Arial" w:eastAsia="Times New Roman" w:hAnsi="Arial" w:cs="Arial"/>
          <w:bCs/>
          <w:noProof/>
        </w:rPr>
        <w:t>negli atti</w:t>
      </w:r>
      <w:r w:rsidR="0044639F" w:rsidRPr="00F02144">
        <w:rPr>
          <w:rFonts w:ascii="Arial" w:eastAsia="Times New Roman" w:hAnsi="Arial" w:cs="Arial"/>
          <w:bCs/>
          <w:noProof/>
        </w:rPr>
        <w:t xml:space="preserve"> di gar</w:t>
      </w:r>
      <w:r w:rsidR="00C10383" w:rsidRPr="00F02144">
        <w:rPr>
          <w:rFonts w:ascii="Arial" w:eastAsia="Times New Roman" w:hAnsi="Arial" w:cs="Arial"/>
          <w:bCs/>
          <w:noProof/>
        </w:rPr>
        <w:t>a</w:t>
      </w:r>
      <w:r w:rsidR="00314920" w:rsidRPr="00F02144">
        <w:rPr>
          <w:rFonts w:ascii="Arial" w:eastAsia="Times New Roman" w:hAnsi="Arial" w:cs="Arial"/>
          <w:bCs/>
          <w:noProof/>
        </w:rPr>
        <w:t>;</w:t>
      </w:r>
    </w:p>
    <w:p w:rsidR="00E87653" w:rsidRPr="00E87653" w:rsidRDefault="00F02144" w:rsidP="00F02144">
      <w:pPr>
        <w:pStyle w:val="Paragrafoelenco"/>
        <w:numPr>
          <w:ilvl w:val="0"/>
          <w:numId w:val="5"/>
        </w:numPr>
        <w:tabs>
          <w:tab w:val="left" w:pos="426"/>
          <w:tab w:val="left" w:pos="567"/>
        </w:tabs>
        <w:spacing w:before="120" w:after="0" w:line="280" w:lineRule="exact"/>
        <w:ind w:left="567" w:right="11" w:hanging="283"/>
        <w:jc w:val="both"/>
        <w:rPr>
          <w:rFonts w:ascii="Arial" w:eastAsia="Times New Roman" w:hAnsi="Arial" w:cs="Arial"/>
          <w:noProof/>
        </w:rPr>
      </w:pPr>
      <w:r>
        <w:rPr>
          <w:rFonts w:ascii="Arial" w:eastAsia="Times New Roman" w:hAnsi="Arial" w:cs="Arial"/>
          <w:noProof/>
        </w:rPr>
        <w:t xml:space="preserve"> </w:t>
      </w:r>
      <w:r w:rsidR="00065923" w:rsidRPr="00F02144">
        <w:rPr>
          <w:rFonts w:ascii="Arial" w:eastAsiaTheme="minorHAnsi" w:hAnsi="Arial" w:cs="Arial"/>
        </w:rPr>
        <w:t>assicurare</w:t>
      </w:r>
      <w:r w:rsidR="00AC4DA9" w:rsidRPr="005E668C">
        <w:rPr>
          <w:rFonts w:ascii="Arial" w:eastAsia="Times New Roman" w:hAnsi="Arial" w:cs="Arial"/>
          <w:noProof/>
        </w:rPr>
        <w:t xml:space="preserve"> l’applicazione delle medesime tutele economiche e normative garantite ai propri dipendenti ai lavoratori</w:t>
      </w:r>
      <w:r w:rsidR="007756C2" w:rsidRPr="005E668C">
        <w:rPr>
          <w:rFonts w:ascii="Arial" w:eastAsia="Times New Roman" w:hAnsi="Arial" w:cs="Arial"/>
          <w:noProof/>
        </w:rPr>
        <w:t xml:space="preserve"> </w:t>
      </w:r>
      <w:r w:rsidR="00AC4DA9" w:rsidRPr="005E668C">
        <w:rPr>
          <w:rFonts w:ascii="Arial" w:eastAsia="Times New Roman" w:hAnsi="Arial" w:cs="Arial"/>
          <w:noProof/>
        </w:rPr>
        <w:t>delle imprese che operano in subappalto</w:t>
      </w:r>
      <w:r w:rsidR="007756C2" w:rsidRPr="005E668C">
        <w:rPr>
          <w:rFonts w:ascii="Arial" w:eastAsia="Times New Roman" w:hAnsi="Arial" w:cs="Arial"/>
          <w:noProof/>
        </w:rPr>
        <w:t xml:space="preserve"> e contro il lavoro irregolare;</w:t>
      </w:r>
    </w:p>
    <w:p w:rsidR="00E87653" w:rsidRPr="00D51A62" w:rsidRDefault="00D51A62" w:rsidP="00D51A62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D51A62">
        <w:rPr>
          <w:rFonts w:ascii="Arial" w:hAnsi="Arial" w:cs="Arial"/>
        </w:rPr>
        <w:t xml:space="preserve">di impegnarsi al rispetto della clausola sociale indicata </w:t>
      </w:r>
      <w:r>
        <w:rPr>
          <w:rFonts w:ascii="Arial" w:hAnsi="Arial" w:cs="Arial"/>
        </w:rPr>
        <w:t xml:space="preserve">nella lettera di invito, garantendo la </w:t>
      </w:r>
      <w:r w:rsidR="00E87653" w:rsidRPr="00D51A62">
        <w:rPr>
          <w:rFonts w:ascii="Arial" w:hAnsi="Arial" w:cs="Arial"/>
        </w:rPr>
        <w:t>stabilità occupa</w:t>
      </w:r>
      <w:r>
        <w:rPr>
          <w:rFonts w:ascii="Arial" w:hAnsi="Arial" w:cs="Arial"/>
        </w:rPr>
        <w:t>zionale del personale impiegato</w:t>
      </w:r>
      <w:r w:rsidR="00E87653" w:rsidRPr="00D51A62">
        <w:rPr>
          <w:rFonts w:ascii="Arial" w:hAnsi="Arial" w:cs="Arial"/>
        </w:rPr>
        <w:t>;</w:t>
      </w:r>
    </w:p>
    <w:p w:rsidR="00601E8A" w:rsidRPr="00601E8A" w:rsidRDefault="00601E8A" w:rsidP="00601E8A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601E8A">
        <w:rPr>
          <w:rFonts w:ascii="Arial" w:hAnsi="Arial" w:cs="Arial"/>
        </w:rPr>
        <w:t>di possedere, ai sensi dell’art. 113, comma 2, del D.Lgs.36/2023, nell’ipotesi in cui risulti aggiudicatario, l’abilitazione di cui al DM 37/2008 e s.m.i., per le prestazioni relative agli impianti oggetto della procedura, da comprovare in fase esecutiva;</w:t>
      </w:r>
    </w:p>
    <w:p w:rsidR="00F02024" w:rsidRDefault="00F02024" w:rsidP="00201282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F02024">
        <w:rPr>
          <w:rFonts w:ascii="Arial" w:hAnsi="Arial" w:cs="Arial"/>
        </w:rPr>
        <w:t>di impegnarsi a mantenere valida e vincolante l’Offerta per almeno 180 (centoottanta) giorni naturali e consecutivi decorrenti dalla data di scadenza del termine per la presentazione delle offerte;</w:t>
      </w:r>
    </w:p>
    <w:p w:rsidR="00532D38" w:rsidRPr="00C27BED" w:rsidRDefault="00532D38" w:rsidP="00201282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C27BED">
        <w:rPr>
          <w:rFonts w:ascii="Arial" w:hAnsi="Arial" w:cs="Arial"/>
        </w:rPr>
        <w:t xml:space="preserve">di essere edotto degli obblighi derivanti dal Codice etico, del Modello di organizzazione, gestione e controllo ex </w:t>
      </w:r>
      <w:r w:rsidR="00D264F5" w:rsidRPr="00C27BED">
        <w:rPr>
          <w:rFonts w:ascii="Arial" w:hAnsi="Arial" w:cs="Arial"/>
        </w:rPr>
        <w:t>D. L</w:t>
      </w:r>
      <w:r w:rsidR="00A86E64" w:rsidRPr="00C27BED">
        <w:rPr>
          <w:rFonts w:ascii="Arial" w:hAnsi="Arial" w:cs="Arial"/>
        </w:rPr>
        <w:t>gs.</w:t>
      </w:r>
      <w:r w:rsidRPr="00C27BED">
        <w:rPr>
          <w:rFonts w:ascii="Arial" w:hAnsi="Arial" w:cs="Arial"/>
        </w:rPr>
        <w:t>231/2001 e del Piano triennale per la prevenzione della corruzione e della trasparenza adottati dalla Stazione appaltante e reperibili sul sito internet www.sportesalute.eu e di impegnarsi, in caso di aggiudicazione, ad osservare e a far osservare ai propri dipendenti e collaboratori, per quanto applicabili, i suddetti codice, modello e Piano della Stazione appaltante, pena la risoluzione del contratto;</w:t>
      </w:r>
    </w:p>
    <w:p w:rsidR="00CB6DCB" w:rsidRDefault="000C33E6" w:rsidP="00CB6DCB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C27BED">
        <w:rPr>
          <w:rFonts w:ascii="Arial" w:hAnsi="Arial" w:cs="Arial"/>
        </w:rPr>
        <w:t xml:space="preserve">che l’operatore economico, con riferimento alla presente procedura, non ha in corso né ha praticato intese e/o pratiche restrittive della concorrenza e del mercato vietate ai sensi della normativa applicabile, ivi inclusi gli articoli 81 e ss. del Trattato CE e gli articoli 2 e ss. della Legge n. 287/1990 e che l’offerta è stata predisposta nel pieno rispetto di tale normativa; </w:t>
      </w:r>
    </w:p>
    <w:p w:rsidR="00D51A62" w:rsidRPr="00CB6DCB" w:rsidRDefault="00D51A62" w:rsidP="00D51A62">
      <w:pPr>
        <w:tabs>
          <w:tab w:val="num" w:pos="560"/>
        </w:tabs>
        <w:spacing w:before="120" w:after="0" w:line="280" w:lineRule="exact"/>
        <w:ind w:left="555" w:right="11"/>
        <w:jc w:val="both"/>
        <w:rPr>
          <w:rFonts w:ascii="Arial" w:hAnsi="Arial" w:cs="Arial"/>
        </w:rPr>
      </w:pPr>
    </w:p>
    <w:p w:rsidR="00CB6DCB" w:rsidRPr="00205312" w:rsidRDefault="00CB6DCB" w:rsidP="00CB6DCB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205312">
        <w:rPr>
          <w:rFonts w:ascii="Arial" w:hAnsi="Arial" w:cs="Arial"/>
        </w:rPr>
        <w:lastRenderedPageBreak/>
        <w:t xml:space="preserve">di non trovarsi, </w:t>
      </w:r>
      <w:r w:rsidR="00F15C1D">
        <w:rPr>
          <w:rFonts w:ascii="Arial" w:hAnsi="Arial" w:cs="Arial"/>
        </w:rPr>
        <w:t>ai sensi dell’art. 16 del D.Lgs.</w:t>
      </w:r>
      <w:r w:rsidRPr="00205312">
        <w:rPr>
          <w:rFonts w:ascii="Arial" w:hAnsi="Arial" w:cs="Arial"/>
        </w:rPr>
        <w:t>36/2013, in una situazione di conflitto di interessi, impegnandosi, durante tutto il periodo di esecuzione del contratto, a segnalare senza ritardo l’insorgere di un interesse finanziario, economico o altro interesse personale che possa essere percepito come una minaccia alla imparzialità e indipendenza nel contesto della procedura in questione;</w:t>
      </w:r>
    </w:p>
    <w:p w:rsidR="00713FEE" w:rsidRPr="00713FEE" w:rsidRDefault="00B32D52" w:rsidP="00201282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C27BED">
        <w:rPr>
          <w:rFonts w:ascii="Arial" w:hAnsi="Arial" w:cs="Arial"/>
        </w:rPr>
        <w:t xml:space="preserve">di </w:t>
      </w:r>
      <w:r w:rsidR="00C213EC" w:rsidRPr="00C27BED">
        <w:rPr>
          <w:rFonts w:ascii="Arial" w:hAnsi="Arial" w:cs="Arial"/>
        </w:rPr>
        <w:t>assume</w:t>
      </w:r>
      <w:r w:rsidRPr="00C27BED">
        <w:rPr>
          <w:rFonts w:ascii="Arial" w:hAnsi="Arial" w:cs="Arial"/>
        </w:rPr>
        <w:t>re</w:t>
      </w:r>
      <w:r w:rsidR="00C213EC" w:rsidRPr="00C27BED">
        <w:rPr>
          <w:rFonts w:ascii="Arial" w:hAnsi="Arial" w:cs="Arial"/>
        </w:rPr>
        <w:t xml:space="preserve"> l’impegno, in caso di affidamento, ad assolvere a tutti gli obblighi di tracciabilità dei flussi finanziari previsti dall’art. 3 della </w:t>
      </w:r>
      <w:r w:rsidR="00A4113C" w:rsidRPr="00C27BED">
        <w:rPr>
          <w:rFonts w:ascii="Arial" w:hAnsi="Arial" w:cs="Arial"/>
        </w:rPr>
        <w:t>Legge</w:t>
      </w:r>
      <w:r w:rsidR="00C213EC" w:rsidRPr="00C27BED">
        <w:rPr>
          <w:rFonts w:ascii="Arial" w:hAnsi="Arial" w:cs="Arial"/>
        </w:rPr>
        <w:t xml:space="preserve"> n. 136/2010 (“Piano straordinario contro le mafie e delega al Governo in materia di norma</w:t>
      </w:r>
      <w:r w:rsidR="00C55D00" w:rsidRPr="00C27BED">
        <w:rPr>
          <w:rFonts w:ascii="Arial" w:hAnsi="Arial" w:cs="Arial"/>
        </w:rPr>
        <w:t>tiva antimafia”)</w:t>
      </w:r>
      <w:r w:rsidR="00C213EC" w:rsidRPr="00C27BED">
        <w:rPr>
          <w:rFonts w:ascii="Arial" w:hAnsi="Arial" w:cs="Arial"/>
        </w:rPr>
        <w:t>;</w:t>
      </w:r>
    </w:p>
    <w:p w:rsidR="00A6104B" w:rsidRPr="00C27BED" w:rsidRDefault="00A6104B" w:rsidP="00201282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C27BED">
        <w:rPr>
          <w:rFonts w:ascii="Arial" w:hAnsi="Arial" w:cs="Arial"/>
        </w:rPr>
        <w:t xml:space="preserve">che </w:t>
      </w:r>
      <w:r w:rsidR="00486E92" w:rsidRPr="00C27BED">
        <w:rPr>
          <w:rFonts w:ascii="Arial" w:hAnsi="Arial" w:cs="Arial"/>
        </w:rPr>
        <w:t xml:space="preserve">l’operatore economico </w:t>
      </w:r>
      <w:r w:rsidRPr="00C27BED">
        <w:rPr>
          <w:rFonts w:ascii="Arial" w:hAnsi="Arial" w:cs="Arial"/>
        </w:rPr>
        <w:t>si obbliga a produrre i documenti/dichiarazioni richieste entro il termine che verrà indicato da</w:t>
      </w:r>
      <w:r w:rsidR="00C41B6D" w:rsidRPr="00C27BED">
        <w:rPr>
          <w:rFonts w:ascii="Arial" w:hAnsi="Arial" w:cs="Arial"/>
        </w:rPr>
        <w:t>lla Stazione appaltante</w:t>
      </w:r>
      <w:r w:rsidR="00640F57" w:rsidRPr="00C27BED">
        <w:rPr>
          <w:rFonts w:ascii="Arial" w:hAnsi="Arial" w:cs="Arial"/>
        </w:rPr>
        <w:t>;</w:t>
      </w:r>
    </w:p>
    <w:p w:rsidR="00C55D00" w:rsidRPr="00C27BED" w:rsidRDefault="00C55D00" w:rsidP="00201282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C27BED">
        <w:rPr>
          <w:rFonts w:ascii="Arial" w:hAnsi="Arial" w:cs="Arial"/>
        </w:rPr>
        <w:t xml:space="preserve">di essere a conoscenza che </w:t>
      </w:r>
      <w:r w:rsidR="00C41B6D" w:rsidRPr="00C27BED">
        <w:rPr>
          <w:rFonts w:ascii="Arial" w:hAnsi="Arial" w:cs="Arial"/>
        </w:rPr>
        <w:t>la Stazione appaltante</w:t>
      </w:r>
      <w:r w:rsidRPr="00C27BED">
        <w:rPr>
          <w:rFonts w:ascii="Arial" w:hAnsi="Arial" w:cs="Arial"/>
        </w:rPr>
        <w:t xml:space="preserve"> si riserva il diritto di procedere d’ufficio a verifiche, anche a campione, in ordine alla veridicità delle dichiarazioni rese;</w:t>
      </w:r>
    </w:p>
    <w:p w:rsidR="00287D7B" w:rsidRPr="00C27BED" w:rsidRDefault="00C55D00" w:rsidP="00201282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C27BED">
        <w:rPr>
          <w:rFonts w:ascii="Arial" w:hAnsi="Arial" w:cs="Arial"/>
        </w:rPr>
        <w:t xml:space="preserve">di impegnarsi a comprovare, su richiesta </w:t>
      </w:r>
      <w:r w:rsidR="00C41B6D" w:rsidRPr="00C27BED">
        <w:rPr>
          <w:rFonts w:ascii="Arial" w:hAnsi="Arial" w:cs="Arial"/>
        </w:rPr>
        <w:t>della Stazione appaltante</w:t>
      </w:r>
      <w:r w:rsidRPr="00C27BED">
        <w:rPr>
          <w:rFonts w:ascii="Arial" w:hAnsi="Arial" w:cs="Arial"/>
        </w:rPr>
        <w:t>, la veridicità di quanto sopra dichiarato;</w:t>
      </w:r>
    </w:p>
    <w:p w:rsidR="00D23A96" w:rsidRPr="00C27BED" w:rsidRDefault="00AB2220" w:rsidP="00201282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C27BED">
        <w:rPr>
          <w:rFonts w:ascii="Arial" w:hAnsi="Arial" w:cs="Arial"/>
        </w:rPr>
        <w:t xml:space="preserve">di essere consapevole che, qualora fosse accertata la non veridicità del contenuto della presente dichiarazione, </w:t>
      </w:r>
      <w:r w:rsidR="00486E92" w:rsidRPr="00C27BED">
        <w:rPr>
          <w:rFonts w:ascii="Arial" w:hAnsi="Arial" w:cs="Arial"/>
        </w:rPr>
        <w:t xml:space="preserve">l’operatore economico </w:t>
      </w:r>
      <w:r w:rsidRPr="00C27BED">
        <w:rPr>
          <w:rFonts w:ascii="Arial" w:hAnsi="Arial" w:cs="Arial"/>
        </w:rPr>
        <w:t xml:space="preserve">non verrà </w:t>
      </w:r>
      <w:r w:rsidR="00486E92" w:rsidRPr="00C27BED">
        <w:rPr>
          <w:rFonts w:ascii="Arial" w:hAnsi="Arial" w:cs="Arial"/>
        </w:rPr>
        <w:t xml:space="preserve">ammesso </w:t>
      </w:r>
      <w:r w:rsidRPr="00C27BED">
        <w:rPr>
          <w:rFonts w:ascii="Arial" w:hAnsi="Arial" w:cs="Arial"/>
        </w:rPr>
        <w:t xml:space="preserve">e se accertata successivamente verrà </w:t>
      </w:r>
      <w:r w:rsidR="00486E92" w:rsidRPr="00C27BED">
        <w:rPr>
          <w:rFonts w:ascii="Arial" w:hAnsi="Arial" w:cs="Arial"/>
        </w:rPr>
        <w:t xml:space="preserve">escluso </w:t>
      </w:r>
      <w:r w:rsidRPr="00C27BED">
        <w:rPr>
          <w:rFonts w:ascii="Arial" w:hAnsi="Arial" w:cs="Arial"/>
        </w:rPr>
        <w:t xml:space="preserve">dalla procedura o, se risultata </w:t>
      </w:r>
      <w:r w:rsidR="00F90DB2" w:rsidRPr="00C27BED">
        <w:rPr>
          <w:rFonts w:ascii="Arial" w:hAnsi="Arial" w:cs="Arial"/>
        </w:rPr>
        <w:t>aggiudicataria, decadrà dalla aggiudicazione medesima la quale verrà annullata e/o revocata</w:t>
      </w:r>
      <w:r w:rsidR="00347148" w:rsidRPr="00C27BED">
        <w:rPr>
          <w:rFonts w:ascii="Arial" w:hAnsi="Arial" w:cs="Arial"/>
        </w:rPr>
        <w:t xml:space="preserve"> e </w:t>
      </w:r>
      <w:r w:rsidR="00C41B6D" w:rsidRPr="00C27BED">
        <w:rPr>
          <w:rFonts w:ascii="Arial" w:hAnsi="Arial" w:cs="Arial"/>
        </w:rPr>
        <w:t xml:space="preserve">la Stazione appaltante </w:t>
      </w:r>
      <w:r w:rsidR="00347148" w:rsidRPr="00C27BED">
        <w:rPr>
          <w:rFonts w:ascii="Arial" w:hAnsi="Arial" w:cs="Arial"/>
        </w:rPr>
        <w:t>avrà la facoltà di escutere la garanzia provvisoria</w:t>
      </w:r>
      <w:r w:rsidR="00F90DB2" w:rsidRPr="00C27BED">
        <w:rPr>
          <w:rFonts w:ascii="Arial" w:hAnsi="Arial" w:cs="Arial"/>
        </w:rPr>
        <w:t>;</w:t>
      </w:r>
      <w:r w:rsidRPr="00C27BED">
        <w:rPr>
          <w:rFonts w:ascii="Arial" w:hAnsi="Arial" w:cs="Arial"/>
        </w:rPr>
        <w:t xml:space="preserve"> inoltre, qualora la non veridicità del contenuto della presente dichiarazione </w:t>
      </w:r>
      <w:r w:rsidR="00F90DB2" w:rsidRPr="00C27BED">
        <w:rPr>
          <w:rFonts w:ascii="Arial" w:hAnsi="Arial" w:cs="Arial"/>
        </w:rPr>
        <w:t>fosse accertata dopo la stipula</w:t>
      </w:r>
      <w:r w:rsidR="00654A51" w:rsidRPr="00C27BED">
        <w:rPr>
          <w:rFonts w:ascii="Arial" w:hAnsi="Arial" w:cs="Arial"/>
        </w:rPr>
        <w:t xml:space="preserve"> </w:t>
      </w:r>
      <w:r w:rsidR="00ED6149" w:rsidRPr="00C27BED">
        <w:rPr>
          <w:rFonts w:ascii="Arial" w:hAnsi="Arial" w:cs="Arial"/>
        </w:rPr>
        <w:t>del</w:t>
      </w:r>
      <w:r w:rsidR="00654A51" w:rsidRPr="00C27BED">
        <w:rPr>
          <w:rFonts w:ascii="Arial" w:hAnsi="Arial" w:cs="Arial"/>
        </w:rPr>
        <w:t xml:space="preserve"> contratto </w:t>
      </w:r>
      <w:r w:rsidRPr="00C27BED">
        <w:rPr>
          <w:rFonts w:ascii="Arial" w:hAnsi="Arial" w:cs="Arial"/>
        </w:rPr>
        <w:t>questo potrà essere risolto di diritto da</w:t>
      </w:r>
      <w:r w:rsidR="00C41B6D" w:rsidRPr="00C27BED">
        <w:rPr>
          <w:rFonts w:ascii="Arial" w:hAnsi="Arial" w:cs="Arial"/>
        </w:rPr>
        <w:t>lla Stazione appaltante</w:t>
      </w:r>
      <w:r w:rsidRPr="00C27BED">
        <w:rPr>
          <w:rFonts w:ascii="Arial" w:hAnsi="Arial" w:cs="Arial"/>
        </w:rPr>
        <w:t xml:space="preserve"> ai sensi dell’art.1456 </w:t>
      </w:r>
      <w:r w:rsidR="00654A51" w:rsidRPr="00C27BED">
        <w:rPr>
          <w:rFonts w:ascii="Arial" w:hAnsi="Arial" w:cs="Arial"/>
        </w:rPr>
        <w:t>del Codice civile</w:t>
      </w:r>
      <w:r w:rsidR="00CE4F07" w:rsidRPr="00C27BED">
        <w:rPr>
          <w:rFonts w:ascii="Arial" w:hAnsi="Arial" w:cs="Arial"/>
        </w:rPr>
        <w:t>;</w:t>
      </w:r>
    </w:p>
    <w:p w:rsidR="00F90DB2" w:rsidRPr="00C27BED" w:rsidRDefault="00D23A96" w:rsidP="00201282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C27BED">
        <w:rPr>
          <w:rFonts w:ascii="Arial" w:hAnsi="Arial" w:cs="Arial"/>
        </w:rPr>
        <w:t>di essere altresì consapevole che in caso di falsa dichiarazione la Stazione appaltante procederà secondo quanto previsto all’art. 96, comma 15, del D.Lgs. 36/2023;</w:t>
      </w:r>
    </w:p>
    <w:p w:rsidR="00423845" w:rsidRPr="00C27BED" w:rsidRDefault="00423845" w:rsidP="00201282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  <w:color w:val="000000"/>
        </w:rPr>
      </w:pPr>
      <w:r w:rsidRPr="00C27BED">
        <w:rPr>
          <w:rFonts w:ascii="Arial" w:hAnsi="Arial" w:cs="Arial"/>
          <w:color w:val="000000"/>
        </w:rPr>
        <w:t>di impegnarsi senza riserva o condizione alcuna, in caso di aggiudicazione, a dare immediata comunicazione alla Stazione Appaltante, di qualsiasi variazione dei requisiti oggettivi e/o soggettivi come dichiarati all’atto di presentazione dell’offerta;</w:t>
      </w:r>
    </w:p>
    <w:p w:rsidR="006A139F" w:rsidRPr="00C27BED" w:rsidRDefault="006A139F" w:rsidP="00201282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C27BED">
        <w:rPr>
          <w:rFonts w:ascii="Arial" w:hAnsi="Arial" w:cs="Arial"/>
        </w:rPr>
        <w:t xml:space="preserve">di acconsentire, ai sensi del Regolamento (UE) 2016/679 (“GDPR”), al trattamento dei dati personali per le basi giuridiche e finalità indicate nell’informativa presente sul Portale fornitori </w:t>
      </w:r>
      <w:r w:rsidR="008724B7" w:rsidRPr="00C27BED">
        <w:rPr>
          <w:rFonts w:ascii="Arial" w:hAnsi="Arial" w:cs="Arial"/>
        </w:rPr>
        <w:t>da me letta e conosciuta;</w:t>
      </w:r>
    </w:p>
    <w:p w:rsidR="002E6FCD" w:rsidRPr="00B61EDE" w:rsidRDefault="00B61EDE" w:rsidP="00B61EDE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B61EDE">
        <w:rPr>
          <w:rFonts w:ascii="Arial" w:hAnsi="Arial" w:cs="Arial"/>
        </w:rPr>
        <w:t xml:space="preserve">di essere consapevole che, nei casi di cui all’articolo 36, commi 1 e 2, del </w:t>
      </w:r>
      <w:r>
        <w:rPr>
          <w:rFonts w:ascii="Arial" w:hAnsi="Arial" w:cs="Arial"/>
        </w:rPr>
        <w:t>D.Lgs 36/2023</w:t>
      </w:r>
      <w:r w:rsidRPr="00B61EDE">
        <w:rPr>
          <w:rFonts w:ascii="Arial" w:hAnsi="Arial" w:cs="Arial"/>
        </w:rPr>
        <w:t xml:space="preserve">, l’offerta presentata sarà resa disponibile mediante </w:t>
      </w:r>
      <w:r>
        <w:rPr>
          <w:rFonts w:ascii="Arial" w:hAnsi="Arial" w:cs="Arial"/>
        </w:rPr>
        <w:t xml:space="preserve">la </w:t>
      </w:r>
      <w:r w:rsidRPr="00B61EDE">
        <w:rPr>
          <w:rFonts w:ascii="Arial" w:hAnsi="Arial" w:cs="Arial"/>
        </w:rPr>
        <w:t>Piattaforma</w:t>
      </w:r>
      <w:r>
        <w:rPr>
          <w:rFonts w:ascii="Arial" w:hAnsi="Arial" w:cs="Arial"/>
        </w:rPr>
        <w:t xml:space="preserve">;   </w:t>
      </w:r>
      <w:r w:rsidR="0044639F" w:rsidRPr="00B61EDE">
        <w:rPr>
          <w:rFonts w:ascii="Arial" w:hAnsi="Arial" w:cs="Arial"/>
        </w:rPr>
        <w:t>di auto</w:t>
      </w:r>
      <w:r w:rsidR="002E6FCD" w:rsidRPr="00B61EDE">
        <w:rPr>
          <w:rFonts w:ascii="Arial" w:hAnsi="Arial" w:cs="Arial"/>
        </w:rPr>
        <w:t>rizzare la Stazione Appaltante ad assicurare l’accesso alla documentazione presentata per la partecipazione alla gara, su richiesta di altri concorrenti</w:t>
      </w:r>
      <w:r w:rsidRPr="00B61EDE">
        <w:rPr>
          <w:rFonts w:ascii="Arial" w:hAnsi="Arial" w:cs="Arial"/>
        </w:rPr>
        <w:t>;</w:t>
      </w:r>
    </w:p>
    <w:p w:rsidR="00B20A83" w:rsidRPr="009E545D" w:rsidRDefault="00B20A83" w:rsidP="009E545D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</w:rPr>
      </w:pPr>
      <w:r w:rsidRPr="009E545D">
        <w:rPr>
          <w:rFonts w:ascii="Arial" w:hAnsi="Arial" w:cs="Arial"/>
        </w:rPr>
        <w:t>che le informazioni per consentire a</w:t>
      </w:r>
      <w:r w:rsidR="00C41B6D" w:rsidRPr="009E545D">
        <w:rPr>
          <w:rFonts w:ascii="Arial" w:hAnsi="Arial" w:cs="Arial"/>
        </w:rPr>
        <w:t>lla Stazione appaltante</w:t>
      </w:r>
      <w:r w:rsidRPr="009E545D">
        <w:rPr>
          <w:rFonts w:ascii="Arial" w:hAnsi="Arial" w:cs="Arial"/>
        </w:rPr>
        <w:t xml:space="preserve"> di richiedere, presso le competenti sedi, il DURC e il certificato di regolarità fiscale nonché di effettuare la verifica dell’ottemperanza alle norme contenute nella legge n. 68/1999, sono le seguenti:</w:t>
      </w:r>
    </w:p>
    <w:p w:rsidR="00B20A83" w:rsidRPr="009E545D" w:rsidRDefault="00B20A83" w:rsidP="00EF373F">
      <w:pPr>
        <w:pStyle w:val="Paragrafoelenco"/>
        <w:numPr>
          <w:ilvl w:val="0"/>
          <w:numId w:val="3"/>
        </w:numPr>
        <w:spacing w:before="120" w:after="120" w:line="280" w:lineRule="exact"/>
        <w:ind w:left="851" w:right="11" w:hanging="284"/>
        <w:jc w:val="both"/>
        <w:rPr>
          <w:rFonts w:ascii="Arial" w:hAnsi="Arial" w:cs="Arial"/>
        </w:rPr>
      </w:pPr>
      <w:r w:rsidRPr="009E545D">
        <w:rPr>
          <w:rFonts w:ascii="Arial" w:hAnsi="Arial" w:cs="Arial"/>
          <w:b/>
        </w:rPr>
        <w:t>INFORMAZIONI RILEVANTI AI FINI DELLA RICHIESTA DEL CERTIFICATO DI REGOLARITA’ FISCALE</w:t>
      </w:r>
    </w:p>
    <w:tbl>
      <w:tblPr>
        <w:tblW w:w="8901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9"/>
        <w:gridCol w:w="3402"/>
      </w:tblGrid>
      <w:tr w:rsidR="00E77445" w:rsidRPr="009E545D" w:rsidTr="002466C1">
        <w:tc>
          <w:tcPr>
            <w:tcW w:w="5499" w:type="dxa"/>
            <w:vAlign w:val="center"/>
          </w:tcPr>
          <w:p w:rsidR="00B20A83" w:rsidRPr="009E545D" w:rsidRDefault="00B20A83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545D">
              <w:rPr>
                <w:rFonts w:ascii="Arial" w:hAnsi="Arial" w:cs="Arial"/>
                <w:sz w:val="20"/>
                <w:szCs w:val="20"/>
              </w:rPr>
              <w:t>Denominazione ufficio dell’Agenzia delle entrate di competenza (es. Direzione Provinciale I di Roma - ufficio territoriale Civitavecchia)</w:t>
            </w:r>
          </w:p>
        </w:tc>
        <w:tc>
          <w:tcPr>
            <w:tcW w:w="3402" w:type="dxa"/>
            <w:vAlign w:val="center"/>
          </w:tcPr>
          <w:p w:rsidR="00B20A83" w:rsidRPr="009E545D" w:rsidRDefault="00B20A83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545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9E545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545D">
              <w:rPr>
                <w:rFonts w:ascii="Arial" w:hAnsi="Arial" w:cs="Arial"/>
                <w:sz w:val="20"/>
                <w:szCs w:val="20"/>
              </w:rPr>
            </w:r>
            <w:r w:rsidRPr="009E545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7445" w:rsidRPr="009E545D" w:rsidTr="002466C1">
        <w:tc>
          <w:tcPr>
            <w:tcW w:w="5499" w:type="dxa"/>
            <w:vAlign w:val="center"/>
          </w:tcPr>
          <w:p w:rsidR="00B20A83" w:rsidRPr="009E545D" w:rsidRDefault="00B20A83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545D">
              <w:rPr>
                <w:rFonts w:ascii="Arial" w:hAnsi="Arial" w:cs="Arial"/>
                <w:sz w:val="20"/>
                <w:szCs w:val="20"/>
              </w:rPr>
              <w:t>Indirizzo</w:t>
            </w:r>
          </w:p>
        </w:tc>
        <w:tc>
          <w:tcPr>
            <w:tcW w:w="3402" w:type="dxa"/>
            <w:vAlign w:val="center"/>
          </w:tcPr>
          <w:p w:rsidR="00B20A83" w:rsidRPr="009E545D" w:rsidRDefault="00B20A83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545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9E545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545D">
              <w:rPr>
                <w:rFonts w:ascii="Arial" w:hAnsi="Arial" w:cs="Arial"/>
                <w:sz w:val="20"/>
                <w:szCs w:val="20"/>
              </w:rPr>
            </w:r>
            <w:r w:rsidRPr="009E545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7445" w:rsidRPr="009E545D" w:rsidTr="002466C1">
        <w:tc>
          <w:tcPr>
            <w:tcW w:w="5499" w:type="dxa"/>
            <w:vAlign w:val="center"/>
          </w:tcPr>
          <w:p w:rsidR="00B20A83" w:rsidRPr="009E545D" w:rsidRDefault="00B20A83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545D">
              <w:rPr>
                <w:rFonts w:ascii="Arial" w:hAnsi="Arial" w:cs="Arial"/>
                <w:sz w:val="20"/>
                <w:szCs w:val="20"/>
              </w:rPr>
              <w:lastRenderedPageBreak/>
              <w:t>N. Fax.</w:t>
            </w:r>
          </w:p>
        </w:tc>
        <w:tc>
          <w:tcPr>
            <w:tcW w:w="3402" w:type="dxa"/>
            <w:vAlign w:val="center"/>
          </w:tcPr>
          <w:p w:rsidR="00B20A83" w:rsidRPr="009E545D" w:rsidRDefault="00B20A83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545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9E545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545D">
              <w:rPr>
                <w:rFonts w:ascii="Arial" w:hAnsi="Arial" w:cs="Arial"/>
                <w:sz w:val="20"/>
                <w:szCs w:val="20"/>
              </w:rPr>
            </w:r>
            <w:r w:rsidRPr="009E545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7445" w:rsidRPr="009E545D" w:rsidTr="002466C1">
        <w:tc>
          <w:tcPr>
            <w:tcW w:w="5499" w:type="dxa"/>
            <w:vAlign w:val="center"/>
          </w:tcPr>
          <w:p w:rsidR="00B20A83" w:rsidRPr="009E545D" w:rsidRDefault="00B20A83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545D">
              <w:rPr>
                <w:rFonts w:ascii="Arial" w:hAnsi="Arial" w:cs="Arial"/>
                <w:sz w:val="20"/>
                <w:szCs w:val="20"/>
              </w:rPr>
              <w:t>PEC (se disponibile)</w:t>
            </w:r>
          </w:p>
        </w:tc>
        <w:tc>
          <w:tcPr>
            <w:tcW w:w="3402" w:type="dxa"/>
            <w:vAlign w:val="center"/>
          </w:tcPr>
          <w:p w:rsidR="00B20A83" w:rsidRPr="009E545D" w:rsidRDefault="00B20A83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545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9E545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545D">
              <w:rPr>
                <w:rFonts w:ascii="Arial" w:hAnsi="Arial" w:cs="Arial"/>
                <w:sz w:val="20"/>
                <w:szCs w:val="20"/>
              </w:rPr>
            </w:r>
            <w:r w:rsidRPr="009E545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20A83" w:rsidRPr="009E545D" w:rsidRDefault="00B20A83" w:rsidP="00522679">
      <w:pPr>
        <w:pStyle w:val="Paragrafoelenco"/>
        <w:numPr>
          <w:ilvl w:val="0"/>
          <w:numId w:val="3"/>
        </w:numPr>
        <w:spacing w:before="120" w:after="120" w:line="280" w:lineRule="exact"/>
        <w:ind w:left="851" w:right="11" w:hanging="284"/>
        <w:jc w:val="both"/>
        <w:rPr>
          <w:rFonts w:ascii="Arial" w:hAnsi="Arial" w:cs="Arial"/>
          <w:b/>
        </w:rPr>
      </w:pPr>
      <w:r w:rsidRPr="009E545D">
        <w:rPr>
          <w:rFonts w:ascii="Arial" w:hAnsi="Arial" w:cs="Arial"/>
          <w:b/>
        </w:rPr>
        <w:t>INFORMAZIONI RILEVANTI AI FINI DELLA RICHIESTA DEL DURC</w:t>
      </w:r>
    </w:p>
    <w:p w:rsidR="00B20A83" w:rsidRPr="009E545D" w:rsidRDefault="006C163B" w:rsidP="006C163B">
      <w:pPr>
        <w:pStyle w:val="Paragrafoelenco"/>
        <w:numPr>
          <w:ilvl w:val="0"/>
          <w:numId w:val="4"/>
        </w:numPr>
        <w:spacing w:before="120" w:after="120" w:line="280" w:lineRule="exact"/>
        <w:ind w:left="1270" w:right="11" w:hanging="357"/>
        <w:jc w:val="both"/>
        <w:rPr>
          <w:rFonts w:ascii="Arial" w:hAnsi="Arial" w:cs="Arial"/>
        </w:rPr>
      </w:pPr>
      <w:r w:rsidRPr="009E545D">
        <w:rPr>
          <w:rFonts w:ascii="Arial" w:hAnsi="Arial" w:cs="Arial"/>
          <w:sz w:val="20"/>
          <w:szCs w:val="20"/>
        </w:rPr>
        <w:t>Posizioni assicurative e contributive</w:t>
      </w:r>
      <w:r w:rsidR="00B20A83" w:rsidRPr="009E545D">
        <w:rPr>
          <w:rFonts w:ascii="Arial" w:hAnsi="Arial" w:cs="Arial"/>
        </w:rPr>
        <w:t>:</w:t>
      </w:r>
    </w:p>
    <w:tbl>
      <w:tblPr>
        <w:tblW w:w="8474" w:type="dxa"/>
        <w:tblInd w:w="127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6"/>
        <w:gridCol w:w="1843"/>
        <w:gridCol w:w="1984"/>
        <w:gridCol w:w="1701"/>
      </w:tblGrid>
      <w:tr w:rsidR="00E77445" w:rsidRPr="009E545D" w:rsidTr="00623F40">
        <w:trPr>
          <w:trHeight w:val="544"/>
        </w:trPr>
        <w:tc>
          <w:tcPr>
            <w:tcW w:w="2946" w:type="dxa"/>
            <w:vAlign w:val="center"/>
          </w:tcPr>
          <w:p w:rsidR="00B20A83" w:rsidRPr="009E545D" w:rsidRDefault="00B20A83" w:rsidP="00CF2823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545D">
              <w:rPr>
                <w:rFonts w:ascii="Arial" w:hAnsi="Arial" w:cs="Arial"/>
                <w:sz w:val="20"/>
                <w:szCs w:val="20"/>
                <w:u w:val="single"/>
              </w:rPr>
              <w:t>INAIL</w:t>
            </w:r>
            <w:r w:rsidRPr="009E545D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B20A83" w:rsidRPr="009E545D" w:rsidRDefault="00B20A83" w:rsidP="00CF2823">
            <w:pPr>
              <w:spacing w:before="120" w:after="0" w:line="280" w:lineRule="exact"/>
              <w:ind w:right="11" w:firstLine="19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545D">
              <w:rPr>
                <w:rFonts w:ascii="Arial" w:hAnsi="Arial" w:cs="Arial"/>
                <w:sz w:val="20"/>
                <w:szCs w:val="20"/>
              </w:rPr>
              <w:t>Codice ditta</w:t>
            </w:r>
          </w:p>
        </w:tc>
        <w:tc>
          <w:tcPr>
            <w:tcW w:w="1843" w:type="dxa"/>
          </w:tcPr>
          <w:p w:rsidR="00B20A83" w:rsidRPr="009E545D" w:rsidRDefault="00B20A83" w:rsidP="00CF2823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E545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:rsidR="00B20A83" w:rsidRPr="009E545D" w:rsidRDefault="00B20A83" w:rsidP="00CF2823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545D">
              <w:rPr>
                <w:rFonts w:ascii="Arial" w:hAnsi="Arial" w:cs="Arial"/>
                <w:sz w:val="20"/>
                <w:szCs w:val="20"/>
                <w:u w:val="single"/>
              </w:rPr>
              <w:t>INAIL</w:t>
            </w:r>
            <w:r w:rsidRPr="009E545D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B20A83" w:rsidRPr="009E545D" w:rsidRDefault="00B20A83" w:rsidP="00CF2823">
            <w:pPr>
              <w:spacing w:before="120" w:after="0" w:line="280" w:lineRule="exact"/>
              <w:ind w:right="11" w:firstLine="19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545D">
              <w:rPr>
                <w:rFonts w:ascii="Arial" w:hAnsi="Arial" w:cs="Arial"/>
                <w:sz w:val="20"/>
                <w:szCs w:val="20"/>
              </w:rPr>
              <w:t>Sede competente</w:t>
            </w:r>
          </w:p>
        </w:tc>
        <w:tc>
          <w:tcPr>
            <w:tcW w:w="1701" w:type="dxa"/>
          </w:tcPr>
          <w:p w:rsidR="00B20A83" w:rsidRPr="009E545D" w:rsidRDefault="00B20A83" w:rsidP="00CF2823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E545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77445" w:rsidRPr="009E545D" w:rsidTr="00623F40">
        <w:trPr>
          <w:trHeight w:val="544"/>
        </w:trPr>
        <w:tc>
          <w:tcPr>
            <w:tcW w:w="2946" w:type="dxa"/>
            <w:vAlign w:val="center"/>
          </w:tcPr>
          <w:p w:rsidR="00B20A83" w:rsidRPr="009E545D" w:rsidRDefault="00B20A83" w:rsidP="00CF2823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E545D">
              <w:rPr>
                <w:rFonts w:ascii="Arial" w:hAnsi="Arial" w:cs="Arial"/>
                <w:sz w:val="20"/>
                <w:szCs w:val="20"/>
                <w:u w:val="single"/>
              </w:rPr>
              <w:t>INPS:</w:t>
            </w:r>
          </w:p>
          <w:p w:rsidR="00B20A83" w:rsidRPr="009E545D" w:rsidRDefault="00B20A83" w:rsidP="00CF2823">
            <w:pPr>
              <w:spacing w:before="120" w:after="0" w:line="280" w:lineRule="exact"/>
              <w:ind w:right="11" w:firstLine="19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545D">
              <w:rPr>
                <w:rFonts w:ascii="Arial" w:hAnsi="Arial" w:cs="Arial"/>
                <w:sz w:val="20"/>
                <w:szCs w:val="20"/>
              </w:rPr>
              <w:t>Matricola fiscale</w:t>
            </w:r>
          </w:p>
        </w:tc>
        <w:tc>
          <w:tcPr>
            <w:tcW w:w="1843" w:type="dxa"/>
          </w:tcPr>
          <w:p w:rsidR="00B20A83" w:rsidRPr="009E545D" w:rsidRDefault="00B20A83" w:rsidP="00CF2823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E545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vMerge w:val="restart"/>
            <w:vAlign w:val="center"/>
          </w:tcPr>
          <w:p w:rsidR="00B20A83" w:rsidRPr="009E545D" w:rsidRDefault="00B20A83" w:rsidP="00CF2823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E545D">
              <w:rPr>
                <w:rFonts w:ascii="Arial" w:hAnsi="Arial" w:cs="Arial"/>
                <w:sz w:val="20"/>
                <w:szCs w:val="20"/>
                <w:u w:val="single"/>
              </w:rPr>
              <w:t>INPS:</w:t>
            </w:r>
          </w:p>
          <w:p w:rsidR="00B20A83" w:rsidRPr="009E545D" w:rsidRDefault="00B20A83" w:rsidP="00CF2823">
            <w:pPr>
              <w:spacing w:before="120" w:after="0" w:line="280" w:lineRule="exact"/>
              <w:ind w:right="11" w:firstLine="191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E545D">
              <w:rPr>
                <w:rFonts w:ascii="Arial" w:hAnsi="Arial" w:cs="Arial"/>
                <w:sz w:val="20"/>
                <w:szCs w:val="20"/>
              </w:rPr>
              <w:t>Sede competente</w:t>
            </w:r>
          </w:p>
        </w:tc>
        <w:tc>
          <w:tcPr>
            <w:tcW w:w="1701" w:type="dxa"/>
            <w:vMerge w:val="restart"/>
          </w:tcPr>
          <w:p w:rsidR="00B20A83" w:rsidRPr="009E545D" w:rsidRDefault="00B20A83" w:rsidP="00CF2823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E545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77445" w:rsidRPr="009E545D" w:rsidTr="00623F40">
        <w:trPr>
          <w:trHeight w:val="544"/>
        </w:trPr>
        <w:tc>
          <w:tcPr>
            <w:tcW w:w="2946" w:type="dxa"/>
            <w:vAlign w:val="center"/>
          </w:tcPr>
          <w:p w:rsidR="00B20A83" w:rsidRPr="009E545D" w:rsidRDefault="00B20A83" w:rsidP="00CF2823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E545D">
              <w:rPr>
                <w:rFonts w:ascii="Arial" w:hAnsi="Arial" w:cs="Arial"/>
                <w:sz w:val="20"/>
                <w:szCs w:val="20"/>
                <w:u w:val="single"/>
              </w:rPr>
              <w:t>INPS:</w:t>
            </w:r>
          </w:p>
          <w:p w:rsidR="00B20A83" w:rsidRPr="009E545D" w:rsidRDefault="00B20A83" w:rsidP="00CF2823">
            <w:pPr>
              <w:spacing w:before="120" w:after="0" w:line="280" w:lineRule="exact"/>
              <w:ind w:right="11" w:firstLine="19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545D">
              <w:rPr>
                <w:rFonts w:ascii="Arial" w:hAnsi="Arial" w:cs="Arial"/>
                <w:sz w:val="20"/>
                <w:szCs w:val="20"/>
              </w:rPr>
              <w:t>Codice fiscale</w:t>
            </w:r>
          </w:p>
        </w:tc>
        <w:tc>
          <w:tcPr>
            <w:tcW w:w="1843" w:type="dxa"/>
          </w:tcPr>
          <w:p w:rsidR="00B20A83" w:rsidRPr="009E545D" w:rsidRDefault="00B20A83" w:rsidP="00CF2823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E545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vMerge/>
            <w:vAlign w:val="center"/>
          </w:tcPr>
          <w:p w:rsidR="00B20A83" w:rsidRPr="009E545D" w:rsidRDefault="00B20A83" w:rsidP="00CF2823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20A83" w:rsidRPr="009E545D" w:rsidRDefault="00B20A83" w:rsidP="00CF2823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7445" w:rsidRPr="009E545D" w:rsidTr="00623F40">
        <w:trPr>
          <w:trHeight w:val="544"/>
        </w:trPr>
        <w:tc>
          <w:tcPr>
            <w:tcW w:w="2946" w:type="dxa"/>
            <w:vAlign w:val="center"/>
          </w:tcPr>
          <w:p w:rsidR="00B20A83" w:rsidRPr="009E545D" w:rsidRDefault="00B20A83" w:rsidP="00CF2823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E545D">
              <w:rPr>
                <w:rFonts w:ascii="Arial" w:hAnsi="Arial" w:cs="Arial"/>
                <w:sz w:val="20"/>
                <w:szCs w:val="20"/>
                <w:u w:val="single"/>
              </w:rPr>
              <w:t>INPS:</w:t>
            </w:r>
          </w:p>
          <w:p w:rsidR="00B20A83" w:rsidRPr="009E545D" w:rsidRDefault="00B20A83" w:rsidP="00CF2823">
            <w:pPr>
              <w:spacing w:before="120" w:after="0" w:line="280" w:lineRule="exact"/>
              <w:ind w:left="175" w:right="11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E545D">
              <w:rPr>
                <w:rFonts w:ascii="Arial" w:hAnsi="Arial" w:cs="Arial"/>
                <w:sz w:val="20"/>
                <w:szCs w:val="20"/>
              </w:rPr>
              <w:t>Pos. contr. individuale</w:t>
            </w:r>
          </w:p>
        </w:tc>
        <w:tc>
          <w:tcPr>
            <w:tcW w:w="1843" w:type="dxa"/>
          </w:tcPr>
          <w:p w:rsidR="00B20A83" w:rsidRPr="009E545D" w:rsidRDefault="00B20A83" w:rsidP="00CF2823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E545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vMerge/>
            <w:vAlign w:val="center"/>
          </w:tcPr>
          <w:p w:rsidR="00B20A83" w:rsidRPr="009E545D" w:rsidRDefault="00B20A83" w:rsidP="00CF2823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20A83" w:rsidRPr="009E545D" w:rsidRDefault="00B20A83" w:rsidP="00CF2823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7445" w:rsidRPr="009E545D" w:rsidTr="00623F40">
        <w:trPr>
          <w:trHeight w:val="544"/>
        </w:trPr>
        <w:tc>
          <w:tcPr>
            <w:tcW w:w="2946" w:type="dxa"/>
            <w:vAlign w:val="center"/>
          </w:tcPr>
          <w:p w:rsidR="00B20A83" w:rsidRPr="009E545D" w:rsidRDefault="00B20A83" w:rsidP="00CF2823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E545D">
              <w:rPr>
                <w:rFonts w:ascii="Arial" w:hAnsi="Arial" w:cs="Arial"/>
                <w:sz w:val="20"/>
                <w:szCs w:val="20"/>
                <w:u w:val="single"/>
              </w:rPr>
              <w:t>CASSA EDILE:</w:t>
            </w:r>
          </w:p>
          <w:p w:rsidR="00B20A83" w:rsidRPr="009E545D" w:rsidRDefault="00B20A83" w:rsidP="00CF2823">
            <w:pPr>
              <w:spacing w:before="120" w:after="0" w:line="280" w:lineRule="exact"/>
              <w:ind w:right="11" w:firstLine="191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E545D">
              <w:rPr>
                <w:rFonts w:ascii="Arial" w:hAnsi="Arial" w:cs="Arial"/>
                <w:sz w:val="20"/>
                <w:szCs w:val="20"/>
              </w:rPr>
              <w:t xml:space="preserve">Codice Impresa </w:t>
            </w:r>
          </w:p>
        </w:tc>
        <w:tc>
          <w:tcPr>
            <w:tcW w:w="1843" w:type="dxa"/>
          </w:tcPr>
          <w:p w:rsidR="00B20A83" w:rsidRPr="009E545D" w:rsidRDefault="00B20A83" w:rsidP="00CF2823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E545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:rsidR="00B20A83" w:rsidRPr="009E545D" w:rsidRDefault="00B20A83" w:rsidP="00CF2823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E545D">
              <w:rPr>
                <w:rFonts w:ascii="Arial" w:hAnsi="Arial" w:cs="Arial"/>
                <w:sz w:val="20"/>
                <w:szCs w:val="20"/>
                <w:u w:val="single"/>
              </w:rPr>
              <w:t>CASSA EDILE:</w:t>
            </w:r>
          </w:p>
          <w:p w:rsidR="00B20A83" w:rsidRPr="009E545D" w:rsidRDefault="00B20A83" w:rsidP="00CF2823">
            <w:pPr>
              <w:spacing w:before="120" w:after="0" w:line="280" w:lineRule="exact"/>
              <w:ind w:right="11" w:firstLine="19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545D">
              <w:rPr>
                <w:rFonts w:ascii="Arial" w:hAnsi="Arial" w:cs="Arial"/>
                <w:sz w:val="20"/>
                <w:szCs w:val="20"/>
              </w:rPr>
              <w:t>Sede competente</w:t>
            </w:r>
          </w:p>
        </w:tc>
        <w:tc>
          <w:tcPr>
            <w:tcW w:w="1701" w:type="dxa"/>
          </w:tcPr>
          <w:p w:rsidR="00B20A83" w:rsidRPr="009E545D" w:rsidRDefault="00B20A83" w:rsidP="00CF2823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E545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:rsidR="00B20A83" w:rsidRPr="009E545D" w:rsidRDefault="00B20A83" w:rsidP="00EF373F">
      <w:pPr>
        <w:pStyle w:val="Paragrafoelenco"/>
        <w:numPr>
          <w:ilvl w:val="0"/>
          <w:numId w:val="3"/>
        </w:numPr>
        <w:spacing w:before="120" w:after="120" w:line="280" w:lineRule="exact"/>
        <w:ind w:left="851" w:right="11" w:hanging="284"/>
        <w:jc w:val="both"/>
        <w:rPr>
          <w:rFonts w:ascii="Arial" w:eastAsia="MS Mincho" w:hAnsi="Arial" w:cs="Arial"/>
          <w:lang w:eastAsia="ja-JP"/>
        </w:rPr>
      </w:pPr>
      <w:r w:rsidRPr="009E545D">
        <w:rPr>
          <w:rFonts w:ascii="Arial" w:hAnsi="Arial" w:cs="Arial"/>
          <w:b/>
        </w:rPr>
        <w:t>INFORMAZIONI RILEVANTI AI FINI DELLA RICHIESTA DELLA</w:t>
      </w:r>
      <w:r w:rsidRPr="009E545D">
        <w:rPr>
          <w:rFonts w:ascii="Arial" w:eastAsia="MS Mincho" w:hAnsi="Arial" w:cs="Arial"/>
          <w:b/>
          <w:lang w:eastAsia="ja-JP"/>
        </w:rPr>
        <w:t xml:space="preserve"> VERIFICA DELL’OTTEMPERANZA ALLE NORME CONTENUTE NELLA LEGGE N. 68/1999</w:t>
      </w:r>
    </w:p>
    <w:tbl>
      <w:tblPr>
        <w:tblW w:w="0" w:type="auto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4"/>
        <w:gridCol w:w="4328"/>
      </w:tblGrid>
      <w:tr w:rsidR="00E77445" w:rsidRPr="009E545D" w:rsidTr="002466C1">
        <w:trPr>
          <w:trHeight w:val="767"/>
        </w:trPr>
        <w:tc>
          <w:tcPr>
            <w:tcW w:w="4454" w:type="dxa"/>
            <w:vAlign w:val="center"/>
          </w:tcPr>
          <w:p w:rsidR="00B20A83" w:rsidRPr="009E545D" w:rsidRDefault="00B20A83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545D">
              <w:rPr>
                <w:rFonts w:ascii="Arial" w:hAnsi="Arial" w:cs="Arial"/>
                <w:sz w:val="20"/>
                <w:szCs w:val="20"/>
              </w:rPr>
              <w:t>Sede della Direzione Provinciale del Lavoro</w:t>
            </w:r>
          </w:p>
        </w:tc>
        <w:tc>
          <w:tcPr>
            <w:tcW w:w="4328" w:type="dxa"/>
            <w:vAlign w:val="center"/>
          </w:tcPr>
          <w:p w:rsidR="00B20A83" w:rsidRPr="009E545D" w:rsidRDefault="00B20A83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545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9E545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545D">
              <w:rPr>
                <w:rFonts w:ascii="Arial" w:hAnsi="Arial" w:cs="Arial"/>
                <w:sz w:val="20"/>
                <w:szCs w:val="20"/>
              </w:rPr>
            </w:r>
            <w:r w:rsidRPr="009E545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7445" w:rsidRPr="009E545D" w:rsidTr="002466C1">
        <w:trPr>
          <w:trHeight w:val="546"/>
        </w:trPr>
        <w:tc>
          <w:tcPr>
            <w:tcW w:w="4454" w:type="dxa"/>
            <w:vAlign w:val="center"/>
          </w:tcPr>
          <w:p w:rsidR="00B20A83" w:rsidRPr="009E545D" w:rsidRDefault="00B20A83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545D">
              <w:rPr>
                <w:rFonts w:ascii="Arial" w:hAnsi="Arial" w:cs="Arial"/>
                <w:sz w:val="20"/>
                <w:szCs w:val="20"/>
              </w:rPr>
              <w:t>Indirizzo</w:t>
            </w:r>
          </w:p>
        </w:tc>
        <w:tc>
          <w:tcPr>
            <w:tcW w:w="4328" w:type="dxa"/>
            <w:vAlign w:val="center"/>
          </w:tcPr>
          <w:p w:rsidR="00B20A83" w:rsidRPr="009E545D" w:rsidRDefault="00B20A83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545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9E545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545D">
              <w:rPr>
                <w:rFonts w:ascii="Arial" w:hAnsi="Arial" w:cs="Arial"/>
                <w:sz w:val="20"/>
                <w:szCs w:val="20"/>
              </w:rPr>
            </w:r>
            <w:r w:rsidRPr="009E545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7445" w:rsidRPr="009E545D" w:rsidTr="002466C1">
        <w:trPr>
          <w:trHeight w:val="412"/>
        </w:trPr>
        <w:tc>
          <w:tcPr>
            <w:tcW w:w="4454" w:type="dxa"/>
            <w:vAlign w:val="center"/>
          </w:tcPr>
          <w:p w:rsidR="00B20A83" w:rsidRPr="009E545D" w:rsidRDefault="00B20A83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545D">
              <w:rPr>
                <w:rFonts w:ascii="Arial" w:hAnsi="Arial" w:cs="Arial"/>
                <w:sz w:val="20"/>
                <w:szCs w:val="20"/>
              </w:rPr>
              <w:t>N. Fax</w:t>
            </w:r>
          </w:p>
        </w:tc>
        <w:tc>
          <w:tcPr>
            <w:tcW w:w="4328" w:type="dxa"/>
            <w:vAlign w:val="center"/>
          </w:tcPr>
          <w:p w:rsidR="00B20A83" w:rsidRPr="009E545D" w:rsidRDefault="00B20A83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545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9E545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545D">
              <w:rPr>
                <w:rFonts w:ascii="Arial" w:hAnsi="Arial" w:cs="Arial"/>
                <w:sz w:val="20"/>
                <w:szCs w:val="20"/>
              </w:rPr>
            </w:r>
            <w:r w:rsidRPr="009E545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7445" w:rsidRPr="009E545D" w:rsidTr="002466C1">
        <w:trPr>
          <w:trHeight w:val="504"/>
        </w:trPr>
        <w:tc>
          <w:tcPr>
            <w:tcW w:w="4454" w:type="dxa"/>
            <w:vAlign w:val="center"/>
          </w:tcPr>
          <w:p w:rsidR="00B20A83" w:rsidRPr="009E545D" w:rsidRDefault="00B20A83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545D">
              <w:rPr>
                <w:rFonts w:ascii="Arial" w:hAnsi="Arial" w:cs="Arial"/>
                <w:sz w:val="20"/>
                <w:szCs w:val="20"/>
              </w:rPr>
              <w:t>PEC (se disponibile)</w:t>
            </w:r>
          </w:p>
        </w:tc>
        <w:tc>
          <w:tcPr>
            <w:tcW w:w="4328" w:type="dxa"/>
            <w:vAlign w:val="center"/>
          </w:tcPr>
          <w:p w:rsidR="00B20A83" w:rsidRPr="009E545D" w:rsidRDefault="00B20A83" w:rsidP="00181882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545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9E545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545D">
              <w:rPr>
                <w:rFonts w:ascii="Arial" w:hAnsi="Arial" w:cs="Arial"/>
                <w:sz w:val="20"/>
                <w:szCs w:val="20"/>
              </w:rPr>
            </w:r>
            <w:r w:rsidRPr="009E545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t> </w:t>
            </w:r>
            <w:r w:rsidRPr="009E545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063EB1" w:rsidRDefault="00063EB1" w:rsidP="00D51A62">
      <w:pPr>
        <w:spacing w:before="120" w:after="120" w:line="280" w:lineRule="exact"/>
        <w:ind w:right="11"/>
        <w:jc w:val="both"/>
        <w:rPr>
          <w:rFonts w:ascii="Arial" w:hAnsi="Arial" w:cs="Arial"/>
          <w:sz w:val="20"/>
          <w:szCs w:val="20"/>
        </w:rPr>
      </w:pPr>
    </w:p>
    <w:p w:rsidR="00126249" w:rsidRPr="00182F1A" w:rsidRDefault="0042529D" w:rsidP="00181882">
      <w:pPr>
        <w:spacing w:before="120" w:after="120" w:line="280" w:lineRule="exact"/>
        <w:ind w:left="-102" w:right="11"/>
        <w:jc w:val="both"/>
        <w:rPr>
          <w:rFonts w:ascii="Arial" w:hAnsi="Arial" w:cs="Arial"/>
          <w:sz w:val="20"/>
          <w:szCs w:val="20"/>
        </w:rPr>
      </w:pPr>
      <w:r w:rsidRPr="00025EBC">
        <w:rPr>
          <w:rFonts w:ascii="Arial" w:hAnsi="Arial" w:cs="Arial"/>
          <w:sz w:val="20"/>
          <w:szCs w:val="20"/>
        </w:rPr>
        <w:t>L’</w:t>
      </w:r>
      <w:r w:rsidR="00486E92" w:rsidRPr="00025EBC">
        <w:rPr>
          <w:rFonts w:ascii="Arial" w:hAnsi="Arial" w:cs="Arial"/>
          <w:sz w:val="20"/>
          <w:szCs w:val="20"/>
        </w:rPr>
        <w:t>operatore economico</w:t>
      </w:r>
      <w:r w:rsidRPr="00025EBC">
        <w:rPr>
          <w:rFonts w:ascii="Arial" w:hAnsi="Arial" w:cs="Arial"/>
          <w:sz w:val="20"/>
          <w:szCs w:val="20"/>
        </w:rPr>
        <w:t>,</w:t>
      </w:r>
    </w:p>
    <w:tbl>
      <w:tblPr>
        <w:tblW w:w="3913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5"/>
        <w:gridCol w:w="5447"/>
      </w:tblGrid>
      <w:tr w:rsidR="00CF4BD4" w:rsidRPr="00182F1A" w:rsidTr="00C362F9">
        <w:trPr>
          <w:trHeight w:val="570"/>
        </w:trPr>
        <w:tc>
          <w:tcPr>
            <w:tcW w:w="1441" w:type="pct"/>
            <w:vAlign w:val="center"/>
          </w:tcPr>
          <w:p w:rsidR="00CF4BD4" w:rsidRPr="00182F1A" w:rsidRDefault="00CF4BD4" w:rsidP="00181882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Luogo</w:t>
            </w:r>
          </w:p>
        </w:tc>
        <w:tc>
          <w:tcPr>
            <w:tcW w:w="3559" w:type="pct"/>
            <w:vAlign w:val="center"/>
          </w:tcPr>
          <w:p w:rsidR="00CF4BD4" w:rsidRPr="00182F1A" w:rsidRDefault="00CF4BD4" w:rsidP="00181882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Data</w:t>
            </w:r>
          </w:p>
        </w:tc>
      </w:tr>
      <w:tr w:rsidR="00CF4BD4" w:rsidRPr="00182F1A" w:rsidTr="00C362F9">
        <w:trPr>
          <w:trHeight w:val="1020"/>
        </w:trPr>
        <w:tc>
          <w:tcPr>
            <w:tcW w:w="1441" w:type="pct"/>
            <w:vAlign w:val="center"/>
          </w:tcPr>
          <w:p w:rsidR="00CF4BD4" w:rsidRPr="00182F1A" w:rsidRDefault="00163DF7" w:rsidP="00181882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CF4BD4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CF4BD4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F4BD4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F4BD4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F4BD4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F4BD4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3559" w:type="pct"/>
            <w:vAlign w:val="center"/>
          </w:tcPr>
          <w:p w:rsidR="00CF4BD4" w:rsidRPr="00182F1A" w:rsidRDefault="00163DF7" w:rsidP="00181882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CF4BD4"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CF4BD4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F4BD4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F4BD4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F4BD4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F4BD4"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CF4BD4" w:rsidRPr="00625D37" w:rsidTr="00C362F9">
        <w:trPr>
          <w:trHeight w:val="1139"/>
        </w:trPr>
        <w:tc>
          <w:tcPr>
            <w:tcW w:w="5000" w:type="pct"/>
            <w:gridSpan w:val="2"/>
            <w:vAlign w:val="center"/>
          </w:tcPr>
          <w:p w:rsidR="00CF4BD4" w:rsidRPr="00625D37" w:rsidRDefault="00CF4BD4" w:rsidP="00181882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Sottoscritto digitalmente da:</w:t>
            </w:r>
            <w:r w:rsidR="00163DF7"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163DF7" w:rsidRPr="00182F1A">
              <w:rPr>
                <w:rFonts w:ascii="Arial" w:hAnsi="Arial" w:cs="Arial"/>
                <w:b/>
                <w:sz w:val="20"/>
                <w:szCs w:val="20"/>
              </w:rPr>
            </w:r>
            <w:r w:rsidR="00163DF7"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163DF7"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:rsidR="00277DE6" w:rsidRPr="00625D37" w:rsidRDefault="00277DE6" w:rsidP="00181882">
      <w:pPr>
        <w:spacing w:before="120" w:after="0" w:line="280" w:lineRule="exact"/>
        <w:ind w:left="-142" w:right="11"/>
        <w:jc w:val="both"/>
        <w:rPr>
          <w:rFonts w:ascii="Arial" w:hAnsi="Arial" w:cs="Arial"/>
          <w:b/>
          <w:sz w:val="20"/>
          <w:szCs w:val="20"/>
        </w:rPr>
      </w:pPr>
    </w:p>
    <w:sectPr w:rsidR="00277DE6" w:rsidRPr="00625D37" w:rsidSect="00EF080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422" w:rsidRDefault="001C0422" w:rsidP="00A6104B">
      <w:pPr>
        <w:spacing w:after="0" w:line="240" w:lineRule="auto"/>
      </w:pPr>
      <w:r>
        <w:separator/>
      </w:r>
    </w:p>
  </w:endnote>
  <w:endnote w:type="continuationSeparator" w:id="0">
    <w:p w:rsidR="001C0422" w:rsidRDefault="001C0422" w:rsidP="00A61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Univers 55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891" w:rsidRDefault="006C6891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53133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6C6891" w:rsidRPr="00F900A4" w:rsidRDefault="006C6891" w:rsidP="00AD5105">
        <w:pPr>
          <w:pStyle w:val="Pidipagina"/>
          <w:spacing w:before="240"/>
          <w:rPr>
            <w:rFonts w:ascii="Arial" w:hAnsi="Arial" w:cs="Arial"/>
            <w:sz w:val="22"/>
            <w:szCs w:val="22"/>
          </w:rPr>
        </w:pPr>
        <w:r w:rsidRPr="00F900A4">
          <w:rPr>
            <w:rFonts w:ascii="Arial" w:hAnsi="Arial" w:cs="Arial"/>
            <w:sz w:val="22"/>
            <w:szCs w:val="22"/>
          </w:rPr>
          <w:tab/>
        </w:r>
        <w:r w:rsidRPr="00F900A4">
          <w:rPr>
            <w:rFonts w:ascii="Arial" w:hAnsi="Arial" w:cs="Arial"/>
            <w:sz w:val="22"/>
            <w:szCs w:val="22"/>
          </w:rPr>
          <w:tab/>
        </w:r>
        <w:sdt>
          <w:sdtPr>
            <w:rPr>
              <w:rFonts w:ascii="Arial" w:hAnsi="Arial" w:cs="Arial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Pr="002D550C">
              <w:rPr>
                <w:rFonts w:ascii="Arial" w:hAnsi="Arial" w:cs="Arial"/>
              </w:rPr>
              <w:t xml:space="preserve">Pag. </w:t>
            </w:r>
            <w:r w:rsidRPr="002D550C">
              <w:rPr>
                <w:rFonts w:ascii="Arial" w:hAnsi="Arial" w:cs="Arial"/>
                <w:b/>
                <w:bCs/>
              </w:rPr>
              <w:fldChar w:fldCharType="begin"/>
            </w:r>
            <w:r w:rsidRPr="002D550C">
              <w:rPr>
                <w:rFonts w:ascii="Arial" w:hAnsi="Arial" w:cs="Arial"/>
                <w:b/>
                <w:bCs/>
              </w:rPr>
              <w:instrText>PAGE</w:instrText>
            </w:r>
            <w:r w:rsidRPr="002D550C">
              <w:rPr>
                <w:rFonts w:ascii="Arial" w:hAnsi="Arial" w:cs="Arial"/>
                <w:b/>
                <w:bCs/>
              </w:rPr>
              <w:fldChar w:fldCharType="separate"/>
            </w:r>
            <w:r w:rsidR="00D808C7">
              <w:rPr>
                <w:rFonts w:ascii="Arial" w:hAnsi="Arial" w:cs="Arial"/>
                <w:b/>
                <w:bCs/>
                <w:noProof/>
              </w:rPr>
              <w:t>19</w:t>
            </w:r>
            <w:r w:rsidRPr="002D550C">
              <w:rPr>
                <w:rFonts w:ascii="Arial" w:hAnsi="Arial" w:cs="Arial"/>
                <w:b/>
                <w:bCs/>
              </w:rPr>
              <w:fldChar w:fldCharType="end"/>
            </w:r>
            <w:r w:rsidRPr="002D550C">
              <w:rPr>
                <w:rFonts w:ascii="Arial" w:hAnsi="Arial" w:cs="Arial"/>
              </w:rPr>
              <w:t xml:space="preserve"> di </w:t>
            </w:r>
            <w:r w:rsidRPr="002D550C">
              <w:rPr>
                <w:rFonts w:ascii="Arial" w:hAnsi="Arial" w:cs="Arial"/>
                <w:b/>
                <w:bCs/>
              </w:rPr>
              <w:fldChar w:fldCharType="begin"/>
            </w:r>
            <w:r w:rsidRPr="002D550C">
              <w:rPr>
                <w:rFonts w:ascii="Arial" w:hAnsi="Arial" w:cs="Arial"/>
                <w:b/>
                <w:bCs/>
              </w:rPr>
              <w:instrText>NUMPAGES</w:instrText>
            </w:r>
            <w:r w:rsidRPr="002D550C">
              <w:rPr>
                <w:rFonts w:ascii="Arial" w:hAnsi="Arial" w:cs="Arial"/>
                <w:b/>
                <w:bCs/>
              </w:rPr>
              <w:fldChar w:fldCharType="separate"/>
            </w:r>
            <w:r w:rsidR="00D808C7">
              <w:rPr>
                <w:rFonts w:ascii="Arial" w:hAnsi="Arial" w:cs="Arial"/>
                <w:b/>
                <w:bCs/>
                <w:noProof/>
              </w:rPr>
              <w:t>19</w:t>
            </w:r>
            <w:r w:rsidRPr="002D550C">
              <w:rPr>
                <w:rFonts w:ascii="Arial" w:hAnsi="Arial" w:cs="Arial"/>
                <w:b/>
                <w:bCs/>
              </w:rPr>
              <w:fldChar w:fldCharType="end"/>
            </w:r>
          </w:sdtContent>
        </w:sdt>
      </w:p>
    </w:sdtContent>
  </w:sdt>
  <w:p w:rsidR="006C6891" w:rsidRPr="0074638C" w:rsidRDefault="006C6891" w:rsidP="00A1504F">
    <w:pPr>
      <w:pStyle w:val="Pidipagina"/>
      <w:tabs>
        <w:tab w:val="clear" w:pos="4819"/>
        <w:tab w:val="clear" w:pos="9638"/>
        <w:tab w:val="left" w:pos="3549"/>
      </w:tabs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891" w:rsidRDefault="006C6891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422" w:rsidRDefault="001C0422" w:rsidP="00A6104B">
      <w:pPr>
        <w:spacing w:after="0" w:line="240" w:lineRule="auto"/>
      </w:pPr>
      <w:r>
        <w:separator/>
      </w:r>
    </w:p>
  </w:footnote>
  <w:footnote w:type="continuationSeparator" w:id="0">
    <w:p w:rsidR="001C0422" w:rsidRDefault="001C0422" w:rsidP="00A6104B">
      <w:pPr>
        <w:spacing w:after="0" w:line="240" w:lineRule="auto"/>
      </w:pPr>
      <w:r>
        <w:continuationSeparator/>
      </w:r>
    </w:p>
  </w:footnote>
  <w:footnote w:id="1">
    <w:p w:rsidR="006C6891" w:rsidRPr="00E726DB" w:rsidRDefault="006C6891" w:rsidP="00060D91">
      <w:pPr>
        <w:pStyle w:val="Testonotaapidipagina"/>
        <w:keepNext/>
        <w:spacing w:before="120"/>
        <w:jc w:val="both"/>
        <w:rPr>
          <w:rFonts w:ascii="Arial" w:hAnsi="Arial" w:cs="Arial"/>
          <w:sz w:val="18"/>
          <w:szCs w:val="18"/>
        </w:rPr>
      </w:pPr>
      <w:r w:rsidRPr="00E726DB">
        <w:rPr>
          <w:rStyle w:val="Rimandonotaapidipagina"/>
          <w:rFonts w:ascii="Arial" w:hAnsi="Arial" w:cs="Arial"/>
          <w:b/>
          <w:sz w:val="18"/>
          <w:szCs w:val="18"/>
        </w:rPr>
        <w:footnoteRef/>
      </w:r>
      <w:r w:rsidRPr="00E726DB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I</w:t>
      </w:r>
      <w:r w:rsidRPr="000C1E6D">
        <w:rPr>
          <w:rFonts w:ascii="Arial" w:hAnsi="Arial" w:cs="Arial"/>
          <w:sz w:val="18"/>
          <w:szCs w:val="18"/>
        </w:rPr>
        <w:t>n caso d</w:t>
      </w:r>
      <w:r>
        <w:rPr>
          <w:rFonts w:ascii="Arial" w:hAnsi="Arial" w:cs="Arial"/>
          <w:sz w:val="18"/>
          <w:szCs w:val="18"/>
        </w:rPr>
        <w:t>i operatore economico</w:t>
      </w:r>
      <w:r w:rsidRPr="000C1E6D">
        <w:rPr>
          <w:rFonts w:ascii="Arial" w:hAnsi="Arial" w:cs="Arial"/>
          <w:sz w:val="18"/>
          <w:szCs w:val="18"/>
        </w:rPr>
        <w:t xml:space="preserve"> con sede in uno Stato diverso dall’Italia, indicare i dati equivalenti vigenti nel relativo Stato, ai sensi di quanto previsto dall’art. </w:t>
      </w:r>
      <w:r>
        <w:rPr>
          <w:rFonts w:ascii="Arial" w:hAnsi="Arial" w:cs="Arial"/>
          <w:sz w:val="18"/>
          <w:szCs w:val="18"/>
        </w:rPr>
        <w:t xml:space="preserve">100 comma 3 </w:t>
      </w:r>
      <w:r w:rsidRPr="000C1E6D">
        <w:rPr>
          <w:rFonts w:ascii="Arial" w:hAnsi="Arial" w:cs="Arial"/>
          <w:sz w:val="18"/>
          <w:szCs w:val="18"/>
        </w:rPr>
        <w:t xml:space="preserve">del D.Lgs. </w:t>
      </w:r>
      <w:r>
        <w:rPr>
          <w:rFonts w:ascii="Arial" w:hAnsi="Arial" w:cs="Arial"/>
          <w:sz w:val="18"/>
          <w:szCs w:val="18"/>
        </w:rPr>
        <w:t>36/</w:t>
      </w:r>
      <w:r w:rsidRPr="000C1E6D">
        <w:rPr>
          <w:rFonts w:ascii="Arial" w:hAnsi="Arial" w:cs="Arial"/>
          <w:sz w:val="18"/>
          <w:szCs w:val="18"/>
        </w:rPr>
        <w:t>20</w:t>
      </w:r>
      <w:r>
        <w:rPr>
          <w:rFonts w:ascii="Arial" w:hAnsi="Arial" w:cs="Arial"/>
          <w:sz w:val="18"/>
          <w:szCs w:val="18"/>
        </w:rPr>
        <w:t>23.</w:t>
      </w:r>
    </w:p>
  </w:footnote>
  <w:footnote w:id="2">
    <w:p w:rsidR="006C6891" w:rsidRPr="00E726DB" w:rsidRDefault="006C6891" w:rsidP="00060D91">
      <w:pPr>
        <w:pStyle w:val="Testonotaapidipagina"/>
        <w:keepNext/>
        <w:spacing w:before="120"/>
        <w:jc w:val="both"/>
        <w:rPr>
          <w:rFonts w:ascii="Arial" w:hAnsi="Arial" w:cs="Arial"/>
          <w:sz w:val="18"/>
          <w:szCs w:val="18"/>
        </w:rPr>
      </w:pPr>
      <w:r w:rsidRPr="00E726DB">
        <w:rPr>
          <w:rStyle w:val="Rimandonotaapidipagina"/>
          <w:rFonts w:ascii="Arial" w:hAnsi="Arial" w:cs="Arial"/>
          <w:b/>
          <w:sz w:val="18"/>
          <w:szCs w:val="18"/>
        </w:rPr>
        <w:footnoteRef/>
      </w:r>
      <w:r w:rsidRPr="00E726DB">
        <w:rPr>
          <w:rFonts w:ascii="Arial" w:hAnsi="Arial" w:cs="Arial"/>
          <w:sz w:val="18"/>
          <w:szCs w:val="18"/>
        </w:rPr>
        <w:t xml:space="preserve"> </w:t>
      </w:r>
      <w:r w:rsidRPr="005A1792">
        <w:rPr>
          <w:rFonts w:ascii="Arial" w:hAnsi="Arial" w:cs="Arial"/>
          <w:sz w:val="18"/>
          <w:szCs w:val="18"/>
        </w:rPr>
        <w:t xml:space="preserve">Per la corretta </w:t>
      </w:r>
      <w:r>
        <w:rPr>
          <w:rFonts w:ascii="Arial" w:hAnsi="Arial" w:cs="Arial"/>
          <w:sz w:val="18"/>
          <w:szCs w:val="18"/>
        </w:rPr>
        <w:t>individuazione dei “</w:t>
      </w:r>
      <w:r w:rsidRPr="005A1792">
        <w:rPr>
          <w:rFonts w:ascii="Arial" w:hAnsi="Arial" w:cs="Arial"/>
          <w:sz w:val="18"/>
          <w:szCs w:val="18"/>
        </w:rPr>
        <w:t>membri del consiglio di amministrazione cui sia stata conferita la legale rappresentanza, di direzione e di vigilanza</w:t>
      </w:r>
      <w:r>
        <w:rPr>
          <w:rFonts w:ascii="Arial" w:hAnsi="Arial" w:cs="Arial"/>
          <w:sz w:val="18"/>
          <w:szCs w:val="18"/>
        </w:rPr>
        <w:t xml:space="preserve">” si rimanda </w:t>
      </w:r>
      <w:r w:rsidRPr="005A1792">
        <w:rPr>
          <w:rFonts w:ascii="Arial" w:hAnsi="Arial" w:cs="Arial"/>
          <w:sz w:val="18"/>
          <w:szCs w:val="18"/>
        </w:rPr>
        <w:t xml:space="preserve">al </w:t>
      </w:r>
      <w:r w:rsidRPr="00183942">
        <w:rPr>
          <w:rFonts w:ascii="Arial" w:hAnsi="Arial" w:cs="Arial"/>
          <w:sz w:val="18"/>
          <w:szCs w:val="18"/>
        </w:rPr>
        <w:t>Comunicato Presidente ANAC del 08/11/2017</w:t>
      </w:r>
      <w:r>
        <w:rPr>
          <w:rFonts w:ascii="Arial" w:hAnsi="Arial" w:cs="Arial"/>
          <w:sz w:val="18"/>
          <w:szCs w:val="18"/>
        </w:rPr>
        <w:t>.</w:t>
      </w:r>
    </w:p>
  </w:footnote>
  <w:footnote w:id="3">
    <w:p w:rsidR="006C6891" w:rsidRDefault="006C6891" w:rsidP="00060D91">
      <w:pPr>
        <w:pStyle w:val="Testonotaapidipagina"/>
        <w:keepNext/>
        <w:spacing w:before="120"/>
        <w:jc w:val="both"/>
        <w:rPr>
          <w:rFonts w:ascii="Arial" w:hAnsi="Arial" w:cs="Arial"/>
          <w:sz w:val="18"/>
          <w:szCs w:val="18"/>
        </w:rPr>
      </w:pPr>
      <w:r w:rsidRPr="00E726DB">
        <w:rPr>
          <w:rStyle w:val="Rimandonotaapidipagina"/>
          <w:rFonts w:ascii="Arial" w:hAnsi="Arial" w:cs="Arial"/>
          <w:b/>
          <w:sz w:val="18"/>
          <w:szCs w:val="18"/>
        </w:rPr>
        <w:footnoteRef/>
      </w:r>
      <w:r w:rsidRPr="00E726DB">
        <w:rPr>
          <w:rFonts w:ascii="Arial" w:hAnsi="Arial" w:cs="Arial"/>
          <w:sz w:val="18"/>
          <w:szCs w:val="18"/>
        </w:rPr>
        <w:t xml:space="preserve"> </w:t>
      </w:r>
      <w:r w:rsidRPr="005A1792">
        <w:rPr>
          <w:rFonts w:ascii="Arial" w:hAnsi="Arial" w:cs="Arial"/>
          <w:sz w:val="18"/>
          <w:szCs w:val="18"/>
        </w:rPr>
        <w:t xml:space="preserve">Per la corretta </w:t>
      </w:r>
      <w:r>
        <w:rPr>
          <w:rFonts w:ascii="Arial" w:hAnsi="Arial" w:cs="Arial"/>
          <w:sz w:val="18"/>
          <w:szCs w:val="18"/>
        </w:rPr>
        <w:t>individuazione dei “</w:t>
      </w:r>
      <w:r w:rsidRPr="005A1792">
        <w:rPr>
          <w:rFonts w:ascii="Arial" w:hAnsi="Arial" w:cs="Arial"/>
          <w:sz w:val="18"/>
          <w:szCs w:val="18"/>
        </w:rPr>
        <w:t>soggetti muniti di poteri di rappresentanza, di direzione e di controllo</w:t>
      </w:r>
      <w:r>
        <w:rPr>
          <w:rFonts w:ascii="Arial" w:hAnsi="Arial" w:cs="Arial"/>
          <w:sz w:val="18"/>
          <w:szCs w:val="18"/>
        </w:rPr>
        <w:t xml:space="preserve">” si rimanda </w:t>
      </w:r>
      <w:r w:rsidRPr="005A1792">
        <w:rPr>
          <w:rFonts w:ascii="Arial" w:hAnsi="Arial" w:cs="Arial"/>
          <w:sz w:val="18"/>
          <w:szCs w:val="18"/>
        </w:rPr>
        <w:t xml:space="preserve">al </w:t>
      </w:r>
      <w:r w:rsidRPr="00183942">
        <w:rPr>
          <w:rFonts w:ascii="Arial" w:hAnsi="Arial" w:cs="Arial"/>
          <w:sz w:val="18"/>
          <w:szCs w:val="18"/>
        </w:rPr>
        <w:t>Comunicato Presidente ANAC del 08/11/2017</w:t>
      </w:r>
      <w:r>
        <w:rPr>
          <w:rFonts w:ascii="Arial" w:hAnsi="Arial" w:cs="Arial"/>
          <w:sz w:val="18"/>
          <w:szCs w:val="18"/>
        </w:rPr>
        <w:t>.</w:t>
      </w:r>
    </w:p>
    <w:p w:rsidR="006C6891" w:rsidRPr="00E726DB" w:rsidRDefault="006C6891" w:rsidP="000B44BD">
      <w:pPr>
        <w:pStyle w:val="Testonotaapidipagina"/>
        <w:keepNext/>
        <w:jc w:val="both"/>
        <w:rPr>
          <w:rFonts w:ascii="Arial" w:hAnsi="Arial" w:cs="Arial"/>
          <w:sz w:val="18"/>
          <w:szCs w:val="18"/>
        </w:rPr>
      </w:pPr>
    </w:p>
  </w:footnote>
  <w:footnote w:id="4">
    <w:p w:rsidR="006C6891" w:rsidRPr="00A01894" w:rsidRDefault="006C6891" w:rsidP="00060D91">
      <w:pPr>
        <w:pStyle w:val="Testonotaapidipagina"/>
        <w:jc w:val="both"/>
        <w:rPr>
          <w:rFonts w:ascii="Arial" w:hAnsi="Arial" w:cs="Arial"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Pr="00A01894">
        <w:rPr>
          <w:rFonts w:ascii="Arial" w:hAnsi="Arial" w:cs="Arial"/>
          <w:sz w:val="18"/>
          <w:szCs w:val="18"/>
        </w:rPr>
        <w:t>L’amministratore di fatto è il soggetto che, pur non essendo stato investito formalmente della carica di amministratore della società, svolge in modo continuativo l’attività gestoria ed esercita i poteri relativi alla qualifica o alle funzioni dell’amministratore di diritto (cfr. Cass. pen. n. 34381/2022).</w:t>
      </w:r>
    </w:p>
  </w:footnote>
  <w:footnote w:id="5">
    <w:p w:rsidR="006C6891" w:rsidRPr="00E726DB" w:rsidRDefault="006C6891" w:rsidP="00085CD5">
      <w:pPr>
        <w:pStyle w:val="Testonotaapidipagina"/>
        <w:keepNext/>
        <w:spacing w:before="120"/>
        <w:jc w:val="both"/>
        <w:rPr>
          <w:rFonts w:ascii="Arial" w:hAnsi="Arial" w:cs="Arial"/>
          <w:sz w:val="18"/>
          <w:szCs w:val="18"/>
        </w:rPr>
      </w:pPr>
      <w:r w:rsidRPr="00E726DB">
        <w:rPr>
          <w:rStyle w:val="Rimandonotaapidipagina"/>
          <w:rFonts w:ascii="Arial" w:hAnsi="Arial" w:cs="Arial"/>
          <w:b/>
          <w:sz w:val="18"/>
          <w:szCs w:val="18"/>
        </w:rPr>
        <w:footnoteRef/>
      </w:r>
      <w:r w:rsidRPr="00E726DB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Procuratori dotati di poteri così ampi e riferiti ad una pluralità di oggetti così che, per sommatoria, possano configurarsi omologhi se non di spessore superiore a quelli che lo statuto assegna agli amministratori.</w:t>
      </w:r>
    </w:p>
  </w:footnote>
  <w:footnote w:id="6">
    <w:p w:rsidR="006C6891" w:rsidRPr="00E726DB" w:rsidRDefault="006C6891" w:rsidP="00085CD5">
      <w:pPr>
        <w:pStyle w:val="Testonotaapidipagina"/>
        <w:keepNext/>
        <w:spacing w:before="120"/>
        <w:jc w:val="both"/>
        <w:rPr>
          <w:rFonts w:ascii="Arial" w:hAnsi="Arial" w:cs="Arial"/>
          <w:sz w:val="18"/>
          <w:szCs w:val="18"/>
        </w:rPr>
      </w:pPr>
      <w:r w:rsidRPr="00E726DB">
        <w:rPr>
          <w:rStyle w:val="Rimandonotaapidipagina"/>
          <w:rFonts w:ascii="Arial" w:hAnsi="Arial" w:cs="Arial"/>
          <w:b/>
          <w:sz w:val="18"/>
          <w:szCs w:val="18"/>
        </w:rPr>
        <w:footnoteRef/>
      </w:r>
      <w:r w:rsidRPr="00E726DB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Dipendenti e/o professionisti ai quali siano stati conferiti significativi poteri di direzione e gestione dell’Impresa.</w:t>
      </w:r>
    </w:p>
  </w:footnote>
  <w:footnote w:id="7">
    <w:p w:rsidR="006C6891" w:rsidRPr="00E726DB" w:rsidRDefault="006C6891" w:rsidP="00085CD5">
      <w:pPr>
        <w:pStyle w:val="Testonotaapidipagina"/>
        <w:keepNext/>
        <w:spacing w:before="120"/>
        <w:jc w:val="both"/>
        <w:rPr>
          <w:rFonts w:ascii="Arial" w:hAnsi="Arial" w:cs="Arial"/>
          <w:sz w:val="18"/>
          <w:szCs w:val="18"/>
        </w:rPr>
      </w:pPr>
      <w:r w:rsidRPr="00E726DB">
        <w:rPr>
          <w:rStyle w:val="Rimandonotaapidipagina"/>
          <w:rFonts w:ascii="Arial" w:hAnsi="Arial" w:cs="Arial"/>
          <w:b/>
          <w:sz w:val="18"/>
          <w:szCs w:val="18"/>
        </w:rPr>
        <w:footnoteRef/>
      </w:r>
      <w:r w:rsidRPr="00E726DB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Revisore contabile e Organismo di vigilanza di cui all’art. 6 del D.Lgs. n. 231/2001 cui sia affidato il compito di vigilare sul funzionamento e sull’osservanza dei modelli di organizzazione e di gestione idonei a prevenire reati.</w:t>
      </w:r>
    </w:p>
  </w:footnote>
  <w:footnote w:id="8">
    <w:p w:rsidR="006C6891" w:rsidRPr="002618E4" w:rsidRDefault="006C6891" w:rsidP="009F157C">
      <w:pPr>
        <w:pStyle w:val="Testonotaapidipagina"/>
        <w:jc w:val="both"/>
        <w:rPr>
          <w:rFonts w:ascii="Arial" w:hAnsi="Arial" w:cs="Arial"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>
        <w:rPr>
          <w:rFonts w:ascii="Arial" w:hAnsi="Arial" w:cs="Arial"/>
          <w:sz w:val="18"/>
          <w:szCs w:val="18"/>
        </w:rPr>
        <w:t>P</w:t>
      </w:r>
      <w:r w:rsidRPr="002618E4">
        <w:rPr>
          <w:rFonts w:ascii="Arial" w:hAnsi="Arial" w:cs="Arial"/>
          <w:sz w:val="18"/>
          <w:szCs w:val="18"/>
        </w:rPr>
        <w:t>ersone fisiche che occupano o hanno cessato di occupare da meno di un anno importanti cariche pubbliche, nonché i loro familiari e coloro che con i predetti soggetti intrattengono notoriamente stretti legami, come elencate dall’art. 1, comma 2, lettera dd), del D.lgs. 231/2007.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891" w:rsidRDefault="006C6891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891" w:rsidRPr="00625D37" w:rsidRDefault="006C6891">
    <w:pPr>
      <w:pStyle w:val="Intestazione"/>
      <w:rPr>
        <w:rFonts w:ascii="Arial" w:hAnsi="Arial" w:cs="Arial"/>
        <w:b/>
      </w:rPr>
    </w:pPr>
    <w:r w:rsidRPr="00625D37">
      <w:rPr>
        <w:rFonts w:ascii="Arial" w:hAnsi="Arial" w:cs="Arial"/>
        <w:b/>
        <w:noProof/>
      </w:rPr>
      <w:t>ALLEGATO A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891" w:rsidRDefault="006C689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ahoma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"/>
      <w:lvlJc w:val="left"/>
      <w:pPr>
        <w:tabs>
          <w:tab w:val="num" w:pos="0"/>
        </w:tabs>
        <w:ind w:left="360" w:hanging="360"/>
      </w:pPr>
      <w:rPr>
        <w:rFonts w:ascii="Symbol" w:hAnsi="Symbol" w:cs="Times New Roman"/>
        <w:b/>
        <w:bCs/>
        <w:color w:val="auto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  <w:kern w:val="2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  <w:kern w:val="2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  <w:kern w:val="2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/>
        <w:sz w:val="20"/>
      </w:rPr>
    </w:lvl>
  </w:abstractNum>
  <w:abstractNum w:abstractNumId="2">
    <w:nsid w:val="00000013"/>
    <w:multiLevelType w:val="multi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/>
        <w:bCs/>
        <w:color w:val="auto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0"/>
      </w:rPr>
    </w:lvl>
  </w:abstractNum>
  <w:abstractNum w:abstractNumId="3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57B6D20"/>
    <w:multiLevelType w:val="hybridMultilevel"/>
    <w:tmpl w:val="AA505FEE"/>
    <w:lvl w:ilvl="0" w:tplc="F7889FCA">
      <w:start w:val="1"/>
      <w:numFmt w:val="bullet"/>
      <w:lvlText w:val=""/>
      <w:lvlJc w:val="left"/>
      <w:pPr>
        <w:ind w:left="360" w:hanging="360"/>
      </w:pPr>
      <w:rPr>
        <w:rFonts w:ascii="Symbol" w:eastAsia="Times New Roman" w:hAnsi="Symbol" w:cs="Tahoma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0FD6A28"/>
    <w:multiLevelType w:val="hybridMultilevel"/>
    <w:tmpl w:val="169CC57C"/>
    <w:lvl w:ilvl="0" w:tplc="3998EC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/>
        <w:color w:val="000000" w:themeColor="text1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C72D75"/>
    <w:multiLevelType w:val="hybridMultilevel"/>
    <w:tmpl w:val="697C301C"/>
    <w:lvl w:ilvl="0" w:tplc="B5E48B8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4B4AE3"/>
    <w:multiLevelType w:val="hybridMultilevel"/>
    <w:tmpl w:val="3E42F4C0"/>
    <w:lvl w:ilvl="0" w:tplc="000E7E18">
      <w:start w:val="1"/>
      <w:numFmt w:val="decimal"/>
      <w:lvlText w:val="%1)"/>
      <w:lvlJc w:val="left"/>
      <w:pPr>
        <w:ind w:left="502" w:hanging="360"/>
      </w:pPr>
      <w:rPr>
        <w:b/>
        <w:i w:val="0"/>
      </w:rPr>
    </w:lvl>
    <w:lvl w:ilvl="1" w:tplc="04100019">
      <w:start w:val="1"/>
      <w:numFmt w:val="lowerLetter"/>
      <w:lvlText w:val="%2."/>
      <w:lvlJc w:val="left"/>
      <w:pPr>
        <w:ind w:left="1222" w:hanging="360"/>
      </w:pPr>
    </w:lvl>
    <w:lvl w:ilvl="2" w:tplc="0410001B">
      <w:start w:val="1"/>
      <w:numFmt w:val="lowerRoman"/>
      <w:lvlText w:val="%3."/>
      <w:lvlJc w:val="right"/>
      <w:pPr>
        <w:ind w:left="1942" w:hanging="180"/>
      </w:pPr>
    </w:lvl>
    <w:lvl w:ilvl="3" w:tplc="0410000F">
      <w:start w:val="1"/>
      <w:numFmt w:val="decimal"/>
      <w:lvlText w:val="%4."/>
      <w:lvlJc w:val="left"/>
      <w:pPr>
        <w:ind w:left="2662" w:hanging="360"/>
      </w:pPr>
    </w:lvl>
    <w:lvl w:ilvl="4" w:tplc="04100019">
      <w:start w:val="1"/>
      <w:numFmt w:val="lowerLetter"/>
      <w:lvlText w:val="%5."/>
      <w:lvlJc w:val="left"/>
      <w:pPr>
        <w:ind w:left="3382" w:hanging="360"/>
      </w:pPr>
    </w:lvl>
    <w:lvl w:ilvl="5" w:tplc="0410001B">
      <w:start w:val="1"/>
      <w:numFmt w:val="lowerRoman"/>
      <w:lvlText w:val="%6."/>
      <w:lvlJc w:val="right"/>
      <w:pPr>
        <w:ind w:left="4102" w:hanging="180"/>
      </w:pPr>
    </w:lvl>
    <w:lvl w:ilvl="6" w:tplc="0410000F">
      <w:start w:val="1"/>
      <w:numFmt w:val="decimal"/>
      <w:lvlText w:val="%7."/>
      <w:lvlJc w:val="left"/>
      <w:pPr>
        <w:ind w:left="4822" w:hanging="360"/>
      </w:pPr>
    </w:lvl>
    <w:lvl w:ilvl="7" w:tplc="04100019">
      <w:start w:val="1"/>
      <w:numFmt w:val="lowerLetter"/>
      <w:lvlText w:val="%8."/>
      <w:lvlJc w:val="left"/>
      <w:pPr>
        <w:ind w:left="5542" w:hanging="360"/>
      </w:pPr>
    </w:lvl>
    <w:lvl w:ilvl="8" w:tplc="0410001B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21B13E59"/>
    <w:multiLevelType w:val="hybridMultilevel"/>
    <w:tmpl w:val="1CF2B672"/>
    <w:lvl w:ilvl="0" w:tplc="AABC9826">
      <w:start w:val="1"/>
      <w:numFmt w:val="decimal"/>
      <w:lvlText w:val="%1."/>
      <w:lvlJc w:val="left"/>
      <w:pPr>
        <w:tabs>
          <w:tab w:val="num" w:pos="7449"/>
        </w:tabs>
        <w:ind w:left="7449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3BCBF54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/>
        <w:color w:val="000000"/>
        <w:sz w:val="22"/>
        <w:szCs w:val="22"/>
      </w:rPr>
    </w:lvl>
    <w:lvl w:ilvl="4" w:tplc="2226521C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  <w:b/>
        <w:color w:val="auto"/>
        <w:sz w:val="20"/>
        <w:szCs w:val="20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2415A7A"/>
    <w:multiLevelType w:val="hybridMultilevel"/>
    <w:tmpl w:val="15C2FFD8"/>
    <w:lvl w:ilvl="0" w:tplc="701EAB38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22BD6E44"/>
    <w:multiLevelType w:val="hybridMultilevel"/>
    <w:tmpl w:val="1CF2B672"/>
    <w:lvl w:ilvl="0" w:tplc="AABC9826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3BCBF54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/>
        <w:color w:val="000000"/>
        <w:sz w:val="22"/>
        <w:szCs w:val="22"/>
      </w:rPr>
    </w:lvl>
    <w:lvl w:ilvl="4" w:tplc="2226521C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  <w:b/>
        <w:color w:val="auto"/>
        <w:sz w:val="20"/>
        <w:szCs w:val="20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3BA455A"/>
    <w:multiLevelType w:val="hybridMultilevel"/>
    <w:tmpl w:val="ED78B6A6"/>
    <w:lvl w:ilvl="0" w:tplc="B64282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915406"/>
    <w:multiLevelType w:val="hybridMultilevel"/>
    <w:tmpl w:val="49B86976"/>
    <w:lvl w:ilvl="0" w:tplc="04100005">
      <w:start w:val="1"/>
      <w:numFmt w:val="bullet"/>
      <w:lvlText w:val=""/>
      <w:lvlJc w:val="left"/>
      <w:pPr>
        <w:ind w:left="1068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2C394FE4"/>
    <w:multiLevelType w:val="hybridMultilevel"/>
    <w:tmpl w:val="F4C8344A"/>
    <w:lvl w:ilvl="0" w:tplc="E14CC4D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783BF4"/>
    <w:multiLevelType w:val="singleLevel"/>
    <w:tmpl w:val="A0B60E2E"/>
    <w:lvl w:ilvl="0">
      <w:start w:val="1"/>
      <w:numFmt w:val="bullet"/>
      <w:lvlText w:val=""/>
      <w:lvlJc w:val="left"/>
      <w:pPr>
        <w:ind w:left="786" w:hanging="360"/>
      </w:pPr>
      <w:rPr>
        <w:rFonts w:ascii="Wingdings" w:hAnsi="Wingdings" w:hint="default"/>
        <w:sz w:val="36"/>
        <w:szCs w:val="36"/>
      </w:rPr>
    </w:lvl>
  </w:abstractNum>
  <w:abstractNum w:abstractNumId="15">
    <w:nsid w:val="35FE217B"/>
    <w:multiLevelType w:val="hybridMultilevel"/>
    <w:tmpl w:val="F23C9112"/>
    <w:lvl w:ilvl="0" w:tplc="028E630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202429"/>
        <w:sz w:val="23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5629C8"/>
    <w:multiLevelType w:val="hybridMultilevel"/>
    <w:tmpl w:val="A2A2BA00"/>
    <w:lvl w:ilvl="0" w:tplc="AABC98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3BCBF54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/>
        <w:color w:val="000000"/>
        <w:sz w:val="22"/>
        <w:szCs w:val="22"/>
      </w:rPr>
    </w:lvl>
    <w:lvl w:ilvl="4" w:tplc="2226521C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  <w:b/>
        <w:color w:val="auto"/>
        <w:sz w:val="20"/>
        <w:szCs w:val="20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F4C0D2B"/>
    <w:multiLevelType w:val="hybridMultilevel"/>
    <w:tmpl w:val="D908BA9E"/>
    <w:lvl w:ilvl="0" w:tplc="FFFFFFFF">
      <w:start w:val="1"/>
      <w:numFmt w:val="decimal"/>
      <w:lvlText w:val="%1."/>
      <w:lvlJc w:val="left"/>
      <w:pPr>
        <w:ind w:left="1108" w:hanging="360"/>
      </w:pPr>
      <w:rPr>
        <w:rFonts w:ascii="Calibri" w:hAnsi="Calibri" w:cs="Times New Roman" w:hint="default"/>
        <w:b w:val="0"/>
        <w:bCs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828" w:hanging="360"/>
      </w:pPr>
    </w:lvl>
    <w:lvl w:ilvl="2" w:tplc="FFFFFFFF">
      <w:start w:val="1"/>
      <w:numFmt w:val="lowerRoman"/>
      <w:lvlText w:val="%3."/>
      <w:lvlJc w:val="right"/>
      <w:pPr>
        <w:ind w:left="2548" w:hanging="180"/>
      </w:pPr>
    </w:lvl>
    <w:lvl w:ilvl="3" w:tplc="FFFFFFFF">
      <w:start w:val="1"/>
      <w:numFmt w:val="decimal"/>
      <w:lvlText w:val="%4."/>
      <w:lvlJc w:val="left"/>
      <w:pPr>
        <w:ind w:left="3268" w:hanging="360"/>
      </w:pPr>
    </w:lvl>
    <w:lvl w:ilvl="4" w:tplc="FFFFFFFF">
      <w:start w:val="1"/>
      <w:numFmt w:val="lowerLetter"/>
      <w:lvlText w:val="%5."/>
      <w:lvlJc w:val="left"/>
      <w:pPr>
        <w:ind w:left="3988" w:hanging="360"/>
      </w:pPr>
    </w:lvl>
    <w:lvl w:ilvl="5" w:tplc="FFFFFFFF">
      <w:start w:val="1"/>
      <w:numFmt w:val="lowerRoman"/>
      <w:lvlText w:val="%6."/>
      <w:lvlJc w:val="right"/>
      <w:pPr>
        <w:ind w:left="4708" w:hanging="180"/>
      </w:pPr>
    </w:lvl>
    <w:lvl w:ilvl="6" w:tplc="FFFFFFFF">
      <w:start w:val="1"/>
      <w:numFmt w:val="decimal"/>
      <w:lvlText w:val="%7."/>
      <w:lvlJc w:val="left"/>
      <w:pPr>
        <w:ind w:left="5428" w:hanging="360"/>
      </w:pPr>
    </w:lvl>
    <w:lvl w:ilvl="7" w:tplc="FFFFFFFF">
      <w:start w:val="1"/>
      <w:numFmt w:val="lowerLetter"/>
      <w:lvlText w:val="%8."/>
      <w:lvlJc w:val="left"/>
      <w:pPr>
        <w:ind w:left="6148" w:hanging="360"/>
      </w:pPr>
    </w:lvl>
    <w:lvl w:ilvl="8" w:tplc="FFFFFFFF">
      <w:start w:val="1"/>
      <w:numFmt w:val="lowerRoman"/>
      <w:lvlText w:val="%9."/>
      <w:lvlJc w:val="right"/>
      <w:pPr>
        <w:ind w:left="6868" w:hanging="180"/>
      </w:pPr>
    </w:lvl>
  </w:abstractNum>
  <w:abstractNum w:abstractNumId="18">
    <w:nsid w:val="447C0032"/>
    <w:multiLevelType w:val="hybridMultilevel"/>
    <w:tmpl w:val="803C2520"/>
    <w:lvl w:ilvl="0" w:tplc="04100005">
      <w:start w:val="1"/>
      <w:numFmt w:val="bullet"/>
      <w:lvlText w:val=""/>
      <w:lvlJc w:val="left"/>
      <w:pPr>
        <w:ind w:left="127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9">
    <w:nsid w:val="451F774C"/>
    <w:multiLevelType w:val="hybridMultilevel"/>
    <w:tmpl w:val="6C1CE6CC"/>
    <w:lvl w:ilvl="0" w:tplc="04100017">
      <w:start w:val="1"/>
      <w:numFmt w:val="lowerLetter"/>
      <w:lvlText w:val="%1)"/>
      <w:lvlJc w:val="left"/>
      <w:pPr>
        <w:ind w:left="502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F53B70"/>
    <w:multiLevelType w:val="hybridMultilevel"/>
    <w:tmpl w:val="A2A2BA00"/>
    <w:lvl w:ilvl="0" w:tplc="AABC98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3BCBF54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/>
        <w:color w:val="000000"/>
        <w:sz w:val="22"/>
        <w:szCs w:val="22"/>
      </w:rPr>
    </w:lvl>
    <w:lvl w:ilvl="4" w:tplc="2226521C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  <w:b/>
        <w:color w:val="auto"/>
        <w:sz w:val="20"/>
        <w:szCs w:val="20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4ABB2C29"/>
    <w:multiLevelType w:val="multilevel"/>
    <w:tmpl w:val="CDF24FDE"/>
    <w:lvl w:ilvl="0">
      <w:start w:val="1"/>
      <w:numFmt w:val="bullet"/>
      <w:lvlText w:val=""/>
      <w:lvlJc w:val="left"/>
      <w:pPr>
        <w:ind w:left="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</w:abstractNum>
  <w:abstractNum w:abstractNumId="22">
    <w:nsid w:val="4B34402D"/>
    <w:multiLevelType w:val="hybridMultilevel"/>
    <w:tmpl w:val="A2CE41B2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4C7A2D8F"/>
    <w:multiLevelType w:val="hybridMultilevel"/>
    <w:tmpl w:val="0FB4BE96"/>
    <w:lvl w:ilvl="0" w:tplc="7F7E8C8E">
      <w:start w:val="14"/>
      <w:numFmt w:val="bullet"/>
      <w:lvlText w:val="-"/>
      <w:lvlJc w:val="left"/>
      <w:pPr>
        <w:ind w:left="1571" w:hanging="360"/>
      </w:pPr>
      <w:rPr>
        <w:rFonts w:ascii="Tahoma" w:eastAsia="Calibr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515453AD"/>
    <w:multiLevelType w:val="hybridMultilevel"/>
    <w:tmpl w:val="C0E6C40C"/>
    <w:lvl w:ilvl="0" w:tplc="0410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25">
    <w:nsid w:val="570A5CD7"/>
    <w:multiLevelType w:val="hybridMultilevel"/>
    <w:tmpl w:val="DDCED7BA"/>
    <w:lvl w:ilvl="0" w:tplc="04100005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abstractNum w:abstractNumId="26">
    <w:nsid w:val="58080127"/>
    <w:multiLevelType w:val="hybridMultilevel"/>
    <w:tmpl w:val="571C5E18"/>
    <w:lvl w:ilvl="0" w:tplc="F4C01446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sz w:val="20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ED27B07"/>
    <w:multiLevelType w:val="hybridMultilevel"/>
    <w:tmpl w:val="3558E12C"/>
    <w:lvl w:ilvl="0" w:tplc="3710E61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00000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4EE4BD3"/>
    <w:multiLevelType w:val="hybridMultilevel"/>
    <w:tmpl w:val="45E4900C"/>
    <w:lvl w:ilvl="0" w:tplc="A9C0DE54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>
    <w:nsid w:val="68AD024A"/>
    <w:multiLevelType w:val="hybridMultilevel"/>
    <w:tmpl w:val="026677C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EA5392"/>
    <w:multiLevelType w:val="hybridMultilevel"/>
    <w:tmpl w:val="2572CB0C"/>
    <w:lvl w:ilvl="0" w:tplc="6BFC15E4">
      <w:start w:val="14"/>
      <w:numFmt w:val="bullet"/>
      <w:lvlText w:val="-"/>
      <w:lvlJc w:val="left"/>
      <w:pPr>
        <w:ind w:left="1275" w:hanging="360"/>
      </w:pPr>
      <w:rPr>
        <w:rFonts w:ascii="Tahoma" w:eastAsia="Calibri" w:hAnsi="Tahoma" w:cs="Tahoma" w:hint="default"/>
        <w:strike w:val="0"/>
      </w:rPr>
    </w:lvl>
    <w:lvl w:ilvl="1" w:tplc="04100003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31">
    <w:nsid w:val="6FB95FD3"/>
    <w:multiLevelType w:val="hybridMultilevel"/>
    <w:tmpl w:val="1CF2B672"/>
    <w:lvl w:ilvl="0" w:tplc="AABC9826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3BCBF54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/>
        <w:color w:val="000000"/>
        <w:sz w:val="22"/>
        <w:szCs w:val="22"/>
      </w:rPr>
    </w:lvl>
    <w:lvl w:ilvl="4" w:tplc="2226521C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  <w:b/>
        <w:color w:val="auto"/>
        <w:sz w:val="20"/>
        <w:szCs w:val="20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7351446F"/>
    <w:multiLevelType w:val="hybridMultilevel"/>
    <w:tmpl w:val="A2A2BA00"/>
    <w:lvl w:ilvl="0" w:tplc="AABC98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3BCBF54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/>
        <w:color w:val="000000"/>
        <w:sz w:val="22"/>
        <w:szCs w:val="22"/>
      </w:rPr>
    </w:lvl>
    <w:lvl w:ilvl="4" w:tplc="2226521C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  <w:b/>
        <w:color w:val="auto"/>
        <w:sz w:val="20"/>
        <w:szCs w:val="20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788E329D"/>
    <w:multiLevelType w:val="hybridMultilevel"/>
    <w:tmpl w:val="F4620FE4"/>
    <w:lvl w:ilvl="0" w:tplc="04100005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4">
    <w:nsid w:val="788F5CD1"/>
    <w:multiLevelType w:val="hybridMultilevel"/>
    <w:tmpl w:val="85A0F2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E525BB5"/>
    <w:multiLevelType w:val="hybridMultilevel"/>
    <w:tmpl w:val="1CF2B672"/>
    <w:lvl w:ilvl="0" w:tplc="AABC9826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3BCBF54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/>
        <w:color w:val="000000"/>
        <w:sz w:val="22"/>
        <w:szCs w:val="22"/>
      </w:rPr>
    </w:lvl>
    <w:lvl w:ilvl="4" w:tplc="2226521C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  <w:b/>
        <w:color w:val="auto"/>
        <w:sz w:val="20"/>
        <w:szCs w:val="20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7E600EE6"/>
    <w:multiLevelType w:val="hybridMultilevel"/>
    <w:tmpl w:val="57CC9216"/>
    <w:lvl w:ilvl="0" w:tplc="8108757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821274"/>
    <w:multiLevelType w:val="hybridMultilevel"/>
    <w:tmpl w:val="3FAE69B6"/>
    <w:lvl w:ilvl="0" w:tplc="0410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39">
    <w:nsid w:val="7EC93D68"/>
    <w:multiLevelType w:val="hybridMultilevel"/>
    <w:tmpl w:val="10004F8E"/>
    <w:lvl w:ilvl="0" w:tplc="EE3E6500">
      <w:start w:val="1"/>
      <w:numFmt w:val="bullet"/>
      <w:lvlText w:val=""/>
      <w:lvlJc w:val="left"/>
      <w:pPr>
        <w:ind w:left="786" w:hanging="360"/>
      </w:pPr>
      <w:rPr>
        <w:rFonts w:ascii="Wingdings" w:hAnsi="Wingdings" w:hint="default"/>
        <w:sz w:val="36"/>
        <w:szCs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7"/>
  </w:num>
  <w:num w:numId="3">
    <w:abstractNumId w:val="18"/>
  </w:num>
  <w:num w:numId="4">
    <w:abstractNumId w:val="30"/>
  </w:num>
  <w:num w:numId="5">
    <w:abstractNumId w:val="23"/>
  </w:num>
  <w:num w:numId="6">
    <w:abstractNumId w:val="3"/>
  </w:num>
  <w:num w:numId="7">
    <w:abstractNumId w:val="33"/>
  </w:num>
  <w:num w:numId="8">
    <w:abstractNumId w:val="34"/>
  </w:num>
  <w:num w:numId="9">
    <w:abstractNumId w:val="5"/>
  </w:num>
  <w:num w:numId="10">
    <w:abstractNumId w:val="38"/>
  </w:num>
  <w:num w:numId="11">
    <w:abstractNumId w:val="21"/>
  </w:num>
  <w:num w:numId="12">
    <w:abstractNumId w:val="4"/>
  </w:num>
  <w:num w:numId="13">
    <w:abstractNumId w:val="2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</w:num>
  <w:num w:numId="16">
    <w:abstractNumId w:val="29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26"/>
  </w:num>
  <w:num w:numId="22">
    <w:abstractNumId w:val="15"/>
  </w:num>
  <w:num w:numId="23">
    <w:abstractNumId w:val="6"/>
  </w:num>
  <w:num w:numId="24">
    <w:abstractNumId w:val="25"/>
  </w:num>
  <w:num w:numId="25">
    <w:abstractNumId w:val="13"/>
  </w:num>
  <w:num w:numId="26">
    <w:abstractNumId w:val="37"/>
  </w:num>
  <w:num w:numId="27">
    <w:abstractNumId w:val="11"/>
  </w:num>
  <w:num w:numId="28">
    <w:abstractNumId w:val="28"/>
  </w:num>
  <w:num w:numId="29">
    <w:abstractNumId w:val="36"/>
  </w:num>
  <w:num w:numId="30">
    <w:abstractNumId w:val="31"/>
  </w:num>
  <w:num w:numId="31">
    <w:abstractNumId w:val="10"/>
  </w:num>
  <w:num w:numId="32">
    <w:abstractNumId w:val="39"/>
  </w:num>
  <w:num w:numId="33">
    <w:abstractNumId w:val="14"/>
  </w:num>
  <w:num w:numId="34">
    <w:abstractNumId w:val="8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</w:num>
  <w:num w:numId="37">
    <w:abstractNumId w:val="12"/>
  </w:num>
  <w:num w:numId="38">
    <w:abstractNumId w:val="20"/>
  </w:num>
  <w:num w:numId="39">
    <w:abstractNumId w:val="32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o Coppola">
    <w15:presenceInfo w15:providerId="AD" w15:userId="S::mario.coppola@sportesalute.eu::9e83a63e-6ef1-4852-8a51-e4642eb57d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forms" w:enforcement="1" w:cryptProviderType="rsaFull" w:cryptAlgorithmClass="hash" w:cryptAlgorithmType="typeAny" w:cryptAlgorithmSid="4" w:cryptSpinCount="100000" w:hash="C4sO7f3kjq4nQTDMfghhod/YeUw=" w:salt="18zs3FOhDTNU2BeGPEbRnQ==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F72"/>
    <w:rsid w:val="00002215"/>
    <w:rsid w:val="00002DD0"/>
    <w:rsid w:val="000031FE"/>
    <w:rsid w:val="00006E0F"/>
    <w:rsid w:val="00010A4C"/>
    <w:rsid w:val="00010FFD"/>
    <w:rsid w:val="00012B8C"/>
    <w:rsid w:val="00012FC8"/>
    <w:rsid w:val="000204CF"/>
    <w:rsid w:val="000212C3"/>
    <w:rsid w:val="00021495"/>
    <w:rsid w:val="00021D83"/>
    <w:rsid w:val="000248EC"/>
    <w:rsid w:val="00025EBC"/>
    <w:rsid w:val="0002635A"/>
    <w:rsid w:val="00026C9E"/>
    <w:rsid w:val="00026CB3"/>
    <w:rsid w:val="00026DFC"/>
    <w:rsid w:val="000311B7"/>
    <w:rsid w:val="00032395"/>
    <w:rsid w:val="00035EB3"/>
    <w:rsid w:val="0003707C"/>
    <w:rsid w:val="000374D2"/>
    <w:rsid w:val="0004285A"/>
    <w:rsid w:val="000436EF"/>
    <w:rsid w:val="00047637"/>
    <w:rsid w:val="00050A0D"/>
    <w:rsid w:val="00050CD3"/>
    <w:rsid w:val="00052B63"/>
    <w:rsid w:val="00052F2F"/>
    <w:rsid w:val="00053FEB"/>
    <w:rsid w:val="00054844"/>
    <w:rsid w:val="00054B14"/>
    <w:rsid w:val="00055145"/>
    <w:rsid w:val="000554AE"/>
    <w:rsid w:val="00055F14"/>
    <w:rsid w:val="000569EF"/>
    <w:rsid w:val="00057E46"/>
    <w:rsid w:val="00057F84"/>
    <w:rsid w:val="00060D91"/>
    <w:rsid w:val="00063D48"/>
    <w:rsid w:val="00063EB1"/>
    <w:rsid w:val="000645DD"/>
    <w:rsid w:val="00064C47"/>
    <w:rsid w:val="0006590D"/>
    <w:rsid w:val="00065923"/>
    <w:rsid w:val="000667F3"/>
    <w:rsid w:val="000675E0"/>
    <w:rsid w:val="00071079"/>
    <w:rsid w:val="0007253E"/>
    <w:rsid w:val="00074764"/>
    <w:rsid w:val="000774D3"/>
    <w:rsid w:val="00077ACD"/>
    <w:rsid w:val="000843E3"/>
    <w:rsid w:val="000844BE"/>
    <w:rsid w:val="000850DA"/>
    <w:rsid w:val="00085CD5"/>
    <w:rsid w:val="00086713"/>
    <w:rsid w:val="00087D3A"/>
    <w:rsid w:val="0009323A"/>
    <w:rsid w:val="00094BF9"/>
    <w:rsid w:val="000969EE"/>
    <w:rsid w:val="000974BA"/>
    <w:rsid w:val="000A1662"/>
    <w:rsid w:val="000A3404"/>
    <w:rsid w:val="000A567F"/>
    <w:rsid w:val="000A5CEC"/>
    <w:rsid w:val="000A64E4"/>
    <w:rsid w:val="000A6DBB"/>
    <w:rsid w:val="000A6F73"/>
    <w:rsid w:val="000B0787"/>
    <w:rsid w:val="000B29F6"/>
    <w:rsid w:val="000B3A5B"/>
    <w:rsid w:val="000B43B6"/>
    <w:rsid w:val="000B44BD"/>
    <w:rsid w:val="000B66D5"/>
    <w:rsid w:val="000B7231"/>
    <w:rsid w:val="000B76A6"/>
    <w:rsid w:val="000C1E6D"/>
    <w:rsid w:val="000C21A8"/>
    <w:rsid w:val="000C2DDC"/>
    <w:rsid w:val="000C33E6"/>
    <w:rsid w:val="000C36D8"/>
    <w:rsid w:val="000C3878"/>
    <w:rsid w:val="000D05D3"/>
    <w:rsid w:val="000D13AE"/>
    <w:rsid w:val="000D141B"/>
    <w:rsid w:val="000D27D6"/>
    <w:rsid w:val="000D293D"/>
    <w:rsid w:val="000D305B"/>
    <w:rsid w:val="000D3519"/>
    <w:rsid w:val="000D424D"/>
    <w:rsid w:val="000D4878"/>
    <w:rsid w:val="000D4D8A"/>
    <w:rsid w:val="000D55CC"/>
    <w:rsid w:val="000D6A2F"/>
    <w:rsid w:val="000D70E8"/>
    <w:rsid w:val="000E18A7"/>
    <w:rsid w:val="000E21A1"/>
    <w:rsid w:val="000E4200"/>
    <w:rsid w:val="000E43F8"/>
    <w:rsid w:val="000E459A"/>
    <w:rsid w:val="000E59DA"/>
    <w:rsid w:val="000E6E98"/>
    <w:rsid w:val="000E7732"/>
    <w:rsid w:val="000E7F59"/>
    <w:rsid w:val="000F0582"/>
    <w:rsid w:val="000F0A93"/>
    <w:rsid w:val="000F0B70"/>
    <w:rsid w:val="000F1BBC"/>
    <w:rsid w:val="000F1CE9"/>
    <w:rsid w:val="000F25DE"/>
    <w:rsid w:val="000F3DA9"/>
    <w:rsid w:val="000F4A7D"/>
    <w:rsid w:val="000F4EFC"/>
    <w:rsid w:val="000F5D36"/>
    <w:rsid w:val="000F7EFF"/>
    <w:rsid w:val="001001FE"/>
    <w:rsid w:val="00100C65"/>
    <w:rsid w:val="00101B98"/>
    <w:rsid w:val="001032AD"/>
    <w:rsid w:val="00103940"/>
    <w:rsid w:val="00106C91"/>
    <w:rsid w:val="00110573"/>
    <w:rsid w:val="00110FCF"/>
    <w:rsid w:val="00111CDB"/>
    <w:rsid w:val="0011233A"/>
    <w:rsid w:val="00112387"/>
    <w:rsid w:val="00113E8D"/>
    <w:rsid w:val="00115152"/>
    <w:rsid w:val="00116CE5"/>
    <w:rsid w:val="00117A3D"/>
    <w:rsid w:val="001226E6"/>
    <w:rsid w:val="0012349E"/>
    <w:rsid w:val="00124E24"/>
    <w:rsid w:val="00125315"/>
    <w:rsid w:val="00126249"/>
    <w:rsid w:val="00126CFE"/>
    <w:rsid w:val="0013196E"/>
    <w:rsid w:val="001357CD"/>
    <w:rsid w:val="00135895"/>
    <w:rsid w:val="0013724E"/>
    <w:rsid w:val="00140DF4"/>
    <w:rsid w:val="0014331E"/>
    <w:rsid w:val="00143A2D"/>
    <w:rsid w:val="00146432"/>
    <w:rsid w:val="00146F13"/>
    <w:rsid w:val="00151A2E"/>
    <w:rsid w:val="00152357"/>
    <w:rsid w:val="001536F5"/>
    <w:rsid w:val="001551A8"/>
    <w:rsid w:val="00162406"/>
    <w:rsid w:val="00163150"/>
    <w:rsid w:val="00163DF7"/>
    <w:rsid w:val="00164600"/>
    <w:rsid w:val="00164778"/>
    <w:rsid w:val="001664E5"/>
    <w:rsid w:val="00166F28"/>
    <w:rsid w:val="00171428"/>
    <w:rsid w:val="00175AEC"/>
    <w:rsid w:val="001765A2"/>
    <w:rsid w:val="00177F4A"/>
    <w:rsid w:val="00180DAC"/>
    <w:rsid w:val="00180F56"/>
    <w:rsid w:val="00180FE5"/>
    <w:rsid w:val="00180FF3"/>
    <w:rsid w:val="00181882"/>
    <w:rsid w:val="00182826"/>
    <w:rsid w:val="00182F1A"/>
    <w:rsid w:val="00183942"/>
    <w:rsid w:val="00185724"/>
    <w:rsid w:val="00186126"/>
    <w:rsid w:val="00190766"/>
    <w:rsid w:val="001914E0"/>
    <w:rsid w:val="00191BF4"/>
    <w:rsid w:val="0019345D"/>
    <w:rsid w:val="00193DC1"/>
    <w:rsid w:val="001943A7"/>
    <w:rsid w:val="00196036"/>
    <w:rsid w:val="0019720E"/>
    <w:rsid w:val="001A1118"/>
    <w:rsid w:val="001A24A1"/>
    <w:rsid w:val="001A2788"/>
    <w:rsid w:val="001A4190"/>
    <w:rsid w:val="001A555C"/>
    <w:rsid w:val="001A61FC"/>
    <w:rsid w:val="001A68C6"/>
    <w:rsid w:val="001A7257"/>
    <w:rsid w:val="001B593B"/>
    <w:rsid w:val="001C0422"/>
    <w:rsid w:val="001C15DA"/>
    <w:rsid w:val="001C1DFA"/>
    <w:rsid w:val="001C7D0E"/>
    <w:rsid w:val="001D0188"/>
    <w:rsid w:val="001D3303"/>
    <w:rsid w:val="001D3EE0"/>
    <w:rsid w:val="001D4629"/>
    <w:rsid w:val="001D4B0D"/>
    <w:rsid w:val="001D6AE2"/>
    <w:rsid w:val="001E0306"/>
    <w:rsid w:val="001E0B29"/>
    <w:rsid w:val="001E226E"/>
    <w:rsid w:val="001E2B6F"/>
    <w:rsid w:val="001E4055"/>
    <w:rsid w:val="001E427B"/>
    <w:rsid w:val="001E7200"/>
    <w:rsid w:val="001E7A95"/>
    <w:rsid w:val="001F1910"/>
    <w:rsid w:val="001F4395"/>
    <w:rsid w:val="001F495B"/>
    <w:rsid w:val="001F57E3"/>
    <w:rsid w:val="001F6D0F"/>
    <w:rsid w:val="00200D12"/>
    <w:rsid w:val="00201282"/>
    <w:rsid w:val="00202148"/>
    <w:rsid w:val="00202FF1"/>
    <w:rsid w:val="00203777"/>
    <w:rsid w:val="00205312"/>
    <w:rsid w:val="00205614"/>
    <w:rsid w:val="00206CC3"/>
    <w:rsid w:val="0020758D"/>
    <w:rsid w:val="002079DC"/>
    <w:rsid w:val="00210871"/>
    <w:rsid w:val="00210E4B"/>
    <w:rsid w:val="00212DD4"/>
    <w:rsid w:val="00212E7F"/>
    <w:rsid w:val="00214521"/>
    <w:rsid w:val="0021580F"/>
    <w:rsid w:val="002161A6"/>
    <w:rsid w:val="00216457"/>
    <w:rsid w:val="002166D3"/>
    <w:rsid w:val="0021787F"/>
    <w:rsid w:val="00217D3C"/>
    <w:rsid w:val="00221ED3"/>
    <w:rsid w:val="002223B8"/>
    <w:rsid w:val="00223939"/>
    <w:rsid w:val="00224024"/>
    <w:rsid w:val="00227227"/>
    <w:rsid w:val="002275CD"/>
    <w:rsid w:val="002279BC"/>
    <w:rsid w:val="00230328"/>
    <w:rsid w:val="00230E31"/>
    <w:rsid w:val="0023106C"/>
    <w:rsid w:val="002337FF"/>
    <w:rsid w:val="00235499"/>
    <w:rsid w:val="002360F7"/>
    <w:rsid w:val="00237BCE"/>
    <w:rsid w:val="002412AE"/>
    <w:rsid w:val="00241655"/>
    <w:rsid w:val="002466C1"/>
    <w:rsid w:val="00250D1D"/>
    <w:rsid w:val="00252610"/>
    <w:rsid w:val="00254314"/>
    <w:rsid w:val="00254DC0"/>
    <w:rsid w:val="00257C71"/>
    <w:rsid w:val="002617A6"/>
    <w:rsid w:val="0026360E"/>
    <w:rsid w:val="00263AFE"/>
    <w:rsid w:val="00265ABC"/>
    <w:rsid w:val="002679E2"/>
    <w:rsid w:val="0027019F"/>
    <w:rsid w:val="00272F85"/>
    <w:rsid w:val="0027350C"/>
    <w:rsid w:val="00273C77"/>
    <w:rsid w:val="00276D94"/>
    <w:rsid w:val="00277DE6"/>
    <w:rsid w:val="002802F5"/>
    <w:rsid w:val="002803F4"/>
    <w:rsid w:val="00280BE3"/>
    <w:rsid w:val="00280F2D"/>
    <w:rsid w:val="00280F4F"/>
    <w:rsid w:val="00281D7C"/>
    <w:rsid w:val="002826AF"/>
    <w:rsid w:val="00282A49"/>
    <w:rsid w:val="00283024"/>
    <w:rsid w:val="00283925"/>
    <w:rsid w:val="00284D3C"/>
    <w:rsid w:val="002850CC"/>
    <w:rsid w:val="00285281"/>
    <w:rsid w:val="00287085"/>
    <w:rsid w:val="00287347"/>
    <w:rsid w:val="00287B95"/>
    <w:rsid w:val="00287D7B"/>
    <w:rsid w:val="00290487"/>
    <w:rsid w:val="002908D5"/>
    <w:rsid w:val="00290ECD"/>
    <w:rsid w:val="00291A19"/>
    <w:rsid w:val="0029248D"/>
    <w:rsid w:val="00292B9D"/>
    <w:rsid w:val="0029733A"/>
    <w:rsid w:val="00297C11"/>
    <w:rsid w:val="002A0D87"/>
    <w:rsid w:val="002A1A61"/>
    <w:rsid w:val="002A1B29"/>
    <w:rsid w:val="002A4C7B"/>
    <w:rsid w:val="002A50C5"/>
    <w:rsid w:val="002B2AAC"/>
    <w:rsid w:val="002B2AB5"/>
    <w:rsid w:val="002B2B8B"/>
    <w:rsid w:val="002B3DA2"/>
    <w:rsid w:val="002B4604"/>
    <w:rsid w:val="002B4932"/>
    <w:rsid w:val="002B56BC"/>
    <w:rsid w:val="002B782C"/>
    <w:rsid w:val="002C5B62"/>
    <w:rsid w:val="002C60C1"/>
    <w:rsid w:val="002D003D"/>
    <w:rsid w:val="002D0231"/>
    <w:rsid w:val="002D062B"/>
    <w:rsid w:val="002D1281"/>
    <w:rsid w:val="002D276F"/>
    <w:rsid w:val="002D471B"/>
    <w:rsid w:val="002D550C"/>
    <w:rsid w:val="002E381E"/>
    <w:rsid w:val="002E3972"/>
    <w:rsid w:val="002E4DC0"/>
    <w:rsid w:val="002E543F"/>
    <w:rsid w:val="002E6942"/>
    <w:rsid w:val="002E6FCD"/>
    <w:rsid w:val="002E7874"/>
    <w:rsid w:val="002E7B86"/>
    <w:rsid w:val="002F097C"/>
    <w:rsid w:val="002F0C2B"/>
    <w:rsid w:val="002F1604"/>
    <w:rsid w:val="002F61BB"/>
    <w:rsid w:val="002F68B2"/>
    <w:rsid w:val="002F7C78"/>
    <w:rsid w:val="002F7F9F"/>
    <w:rsid w:val="00300CAC"/>
    <w:rsid w:val="003012C9"/>
    <w:rsid w:val="003023F0"/>
    <w:rsid w:val="00304A60"/>
    <w:rsid w:val="00305DCE"/>
    <w:rsid w:val="00306A86"/>
    <w:rsid w:val="00306B04"/>
    <w:rsid w:val="00310F38"/>
    <w:rsid w:val="00314920"/>
    <w:rsid w:val="00321758"/>
    <w:rsid w:val="00322A94"/>
    <w:rsid w:val="00322B20"/>
    <w:rsid w:val="00324991"/>
    <w:rsid w:val="00325635"/>
    <w:rsid w:val="00326031"/>
    <w:rsid w:val="00327CCD"/>
    <w:rsid w:val="003310B9"/>
    <w:rsid w:val="00332430"/>
    <w:rsid w:val="003328CA"/>
    <w:rsid w:val="003357A3"/>
    <w:rsid w:val="003362D7"/>
    <w:rsid w:val="003372F1"/>
    <w:rsid w:val="0034102E"/>
    <w:rsid w:val="00343415"/>
    <w:rsid w:val="00345239"/>
    <w:rsid w:val="0034670A"/>
    <w:rsid w:val="00347148"/>
    <w:rsid w:val="00350780"/>
    <w:rsid w:val="00351EFF"/>
    <w:rsid w:val="0035423A"/>
    <w:rsid w:val="0035438F"/>
    <w:rsid w:val="00355193"/>
    <w:rsid w:val="00357C27"/>
    <w:rsid w:val="00360455"/>
    <w:rsid w:val="00361328"/>
    <w:rsid w:val="00361594"/>
    <w:rsid w:val="003631BE"/>
    <w:rsid w:val="00364BCB"/>
    <w:rsid w:val="00365293"/>
    <w:rsid w:val="00366432"/>
    <w:rsid w:val="00370BAE"/>
    <w:rsid w:val="00371C6F"/>
    <w:rsid w:val="003731E1"/>
    <w:rsid w:val="00373DC6"/>
    <w:rsid w:val="00373FF6"/>
    <w:rsid w:val="00375F9D"/>
    <w:rsid w:val="0037679E"/>
    <w:rsid w:val="003779D3"/>
    <w:rsid w:val="00377A64"/>
    <w:rsid w:val="00377B42"/>
    <w:rsid w:val="00380ABD"/>
    <w:rsid w:val="003816BD"/>
    <w:rsid w:val="003819A6"/>
    <w:rsid w:val="00385ED1"/>
    <w:rsid w:val="00386DB0"/>
    <w:rsid w:val="003873C6"/>
    <w:rsid w:val="00390348"/>
    <w:rsid w:val="00395113"/>
    <w:rsid w:val="0039525F"/>
    <w:rsid w:val="003953B3"/>
    <w:rsid w:val="00395AF0"/>
    <w:rsid w:val="0039701B"/>
    <w:rsid w:val="003A06FD"/>
    <w:rsid w:val="003A2745"/>
    <w:rsid w:val="003A28FD"/>
    <w:rsid w:val="003A30F0"/>
    <w:rsid w:val="003A4B04"/>
    <w:rsid w:val="003A4ED5"/>
    <w:rsid w:val="003A576C"/>
    <w:rsid w:val="003A5C20"/>
    <w:rsid w:val="003A6744"/>
    <w:rsid w:val="003A6CD7"/>
    <w:rsid w:val="003B0CBF"/>
    <w:rsid w:val="003B12B5"/>
    <w:rsid w:val="003B54B0"/>
    <w:rsid w:val="003B6DFD"/>
    <w:rsid w:val="003B7F29"/>
    <w:rsid w:val="003C1FCB"/>
    <w:rsid w:val="003C41DC"/>
    <w:rsid w:val="003C44A5"/>
    <w:rsid w:val="003C45E7"/>
    <w:rsid w:val="003C6B7F"/>
    <w:rsid w:val="003C7025"/>
    <w:rsid w:val="003C706E"/>
    <w:rsid w:val="003D070D"/>
    <w:rsid w:val="003D4315"/>
    <w:rsid w:val="003D4D0D"/>
    <w:rsid w:val="003D6774"/>
    <w:rsid w:val="003D7C83"/>
    <w:rsid w:val="003E1BA5"/>
    <w:rsid w:val="003E1F2E"/>
    <w:rsid w:val="003E24F1"/>
    <w:rsid w:val="003E29A8"/>
    <w:rsid w:val="003E30E8"/>
    <w:rsid w:val="003E5DAD"/>
    <w:rsid w:val="003E696C"/>
    <w:rsid w:val="003E7180"/>
    <w:rsid w:val="003F034A"/>
    <w:rsid w:val="003F0A76"/>
    <w:rsid w:val="003F1C4D"/>
    <w:rsid w:val="003F2755"/>
    <w:rsid w:val="003F3540"/>
    <w:rsid w:val="003F3E94"/>
    <w:rsid w:val="003F4450"/>
    <w:rsid w:val="003F7743"/>
    <w:rsid w:val="00400313"/>
    <w:rsid w:val="004009A1"/>
    <w:rsid w:val="0040100F"/>
    <w:rsid w:val="004010B9"/>
    <w:rsid w:val="004017A2"/>
    <w:rsid w:val="00402234"/>
    <w:rsid w:val="004067CD"/>
    <w:rsid w:val="00407378"/>
    <w:rsid w:val="004113F5"/>
    <w:rsid w:val="0041443F"/>
    <w:rsid w:val="0041518B"/>
    <w:rsid w:val="00415229"/>
    <w:rsid w:val="004153AD"/>
    <w:rsid w:val="004160C5"/>
    <w:rsid w:val="0042123A"/>
    <w:rsid w:val="00423845"/>
    <w:rsid w:val="00423FBC"/>
    <w:rsid w:val="0042529D"/>
    <w:rsid w:val="00425F65"/>
    <w:rsid w:val="004265A5"/>
    <w:rsid w:val="0042738E"/>
    <w:rsid w:val="00427B1B"/>
    <w:rsid w:val="004305A9"/>
    <w:rsid w:val="004310F8"/>
    <w:rsid w:val="004318CA"/>
    <w:rsid w:val="00431940"/>
    <w:rsid w:val="0043377F"/>
    <w:rsid w:val="00434357"/>
    <w:rsid w:val="004347A8"/>
    <w:rsid w:val="004350E1"/>
    <w:rsid w:val="00437C6D"/>
    <w:rsid w:val="00437DC1"/>
    <w:rsid w:val="00437EFD"/>
    <w:rsid w:val="004417EB"/>
    <w:rsid w:val="0044503F"/>
    <w:rsid w:val="00445352"/>
    <w:rsid w:val="00445437"/>
    <w:rsid w:val="004456D6"/>
    <w:rsid w:val="0044639F"/>
    <w:rsid w:val="00446654"/>
    <w:rsid w:val="00446DEA"/>
    <w:rsid w:val="004502E4"/>
    <w:rsid w:val="00450609"/>
    <w:rsid w:val="00451360"/>
    <w:rsid w:val="00452BBC"/>
    <w:rsid w:val="004549B8"/>
    <w:rsid w:val="0045687F"/>
    <w:rsid w:val="004578A7"/>
    <w:rsid w:val="00460A6C"/>
    <w:rsid w:val="0046158A"/>
    <w:rsid w:val="0046321D"/>
    <w:rsid w:val="0046347A"/>
    <w:rsid w:val="004647C6"/>
    <w:rsid w:val="00466604"/>
    <w:rsid w:val="004729FD"/>
    <w:rsid w:val="004753F9"/>
    <w:rsid w:val="00481EF4"/>
    <w:rsid w:val="004821D7"/>
    <w:rsid w:val="004832C0"/>
    <w:rsid w:val="00484863"/>
    <w:rsid w:val="0048684C"/>
    <w:rsid w:val="00486E92"/>
    <w:rsid w:val="0048762C"/>
    <w:rsid w:val="00496E81"/>
    <w:rsid w:val="00497E69"/>
    <w:rsid w:val="004A0160"/>
    <w:rsid w:val="004A22C4"/>
    <w:rsid w:val="004A6B80"/>
    <w:rsid w:val="004A6E25"/>
    <w:rsid w:val="004A6F29"/>
    <w:rsid w:val="004A7383"/>
    <w:rsid w:val="004B0D92"/>
    <w:rsid w:val="004B12DD"/>
    <w:rsid w:val="004B14ED"/>
    <w:rsid w:val="004B3B2E"/>
    <w:rsid w:val="004B4CAF"/>
    <w:rsid w:val="004B613C"/>
    <w:rsid w:val="004B70ED"/>
    <w:rsid w:val="004B7EE4"/>
    <w:rsid w:val="004C0719"/>
    <w:rsid w:val="004C09BC"/>
    <w:rsid w:val="004C244A"/>
    <w:rsid w:val="004C2CF6"/>
    <w:rsid w:val="004C3859"/>
    <w:rsid w:val="004C3B3D"/>
    <w:rsid w:val="004C5974"/>
    <w:rsid w:val="004C6695"/>
    <w:rsid w:val="004C6F10"/>
    <w:rsid w:val="004D0434"/>
    <w:rsid w:val="004D1A96"/>
    <w:rsid w:val="004D6538"/>
    <w:rsid w:val="004D6FD4"/>
    <w:rsid w:val="004E11CF"/>
    <w:rsid w:val="004E2B4F"/>
    <w:rsid w:val="004E2E62"/>
    <w:rsid w:val="004E3E75"/>
    <w:rsid w:val="004E4327"/>
    <w:rsid w:val="004E5800"/>
    <w:rsid w:val="004E5CCC"/>
    <w:rsid w:val="004F170C"/>
    <w:rsid w:val="004F173E"/>
    <w:rsid w:val="004F17B1"/>
    <w:rsid w:val="004F1C7A"/>
    <w:rsid w:val="004F2E73"/>
    <w:rsid w:val="004F2F4D"/>
    <w:rsid w:val="004F2FAD"/>
    <w:rsid w:val="004F3343"/>
    <w:rsid w:val="004F4CC3"/>
    <w:rsid w:val="004F6DCB"/>
    <w:rsid w:val="0050013B"/>
    <w:rsid w:val="00503FA2"/>
    <w:rsid w:val="00505E4E"/>
    <w:rsid w:val="005072B5"/>
    <w:rsid w:val="00507A43"/>
    <w:rsid w:val="00507F79"/>
    <w:rsid w:val="00511131"/>
    <w:rsid w:val="005123EE"/>
    <w:rsid w:val="00512B31"/>
    <w:rsid w:val="0051370B"/>
    <w:rsid w:val="00517AED"/>
    <w:rsid w:val="00520DEF"/>
    <w:rsid w:val="005212D9"/>
    <w:rsid w:val="00522312"/>
    <w:rsid w:val="00522679"/>
    <w:rsid w:val="00522E88"/>
    <w:rsid w:val="005233C1"/>
    <w:rsid w:val="00523415"/>
    <w:rsid w:val="00524CB3"/>
    <w:rsid w:val="005252B6"/>
    <w:rsid w:val="00525A97"/>
    <w:rsid w:val="00525ABC"/>
    <w:rsid w:val="00526A4D"/>
    <w:rsid w:val="0052777F"/>
    <w:rsid w:val="00527B9E"/>
    <w:rsid w:val="005300F6"/>
    <w:rsid w:val="005307F1"/>
    <w:rsid w:val="00530ACF"/>
    <w:rsid w:val="00530F13"/>
    <w:rsid w:val="00532D38"/>
    <w:rsid w:val="00533FDF"/>
    <w:rsid w:val="005354D9"/>
    <w:rsid w:val="00536090"/>
    <w:rsid w:val="00536E45"/>
    <w:rsid w:val="00537461"/>
    <w:rsid w:val="00537747"/>
    <w:rsid w:val="00540F2E"/>
    <w:rsid w:val="00541147"/>
    <w:rsid w:val="005419E6"/>
    <w:rsid w:val="00541F1C"/>
    <w:rsid w:val="005428B6"/>
    <w:rsid w:val="00542A0B"/>
    <w:rsid w:val="00542B24"/>
    <w:rsid w:val="00542EE4"/>
    <w:rsid w:val="00543C38"/>
    <w:rsid w:val="00544674"/>
    <w:rsid w:val="005449CB"/>
    <w:rsid w:val="00546D13"/>
    <w:rsid w:val="00550663"/>
    <w:rsid w:val="00555CAA"/>
    <w:rsid w:val="00556140"/>
    <w:rsid w:val="00556720"/>
    <w:rsid w:val="00556A23"/>
    <w:rsid w:val="00556C67"/>
    <w:rsid w:val="0056011F"/>
    <w:rsid w:val="005612AA"/>
    <w:rsid w:val="005627D2"/>
    <w:rsid w:val="0056510A"/>
    <w:rsid w:val="0056649B"/>
    <w:rsid w:val="00573B9F"/>
    <w:rsid w:val="00573E0C"/>
    <w:rsid w:val="0057410B"/>
    <w:rsid w:val="00574777"/>
    <w:rsid w:val="00575721"/>
    <w:rsid w:val="00576E4E"/>
    <w:rsid w:val="0058031D"/>
    <w:rsid w:val="00581EE0"/>
    <w:rsid w:val="005833DB"/>
    <w:rsid w:val="005835AA"/>
    <w:rsid w:val="00583B44"/>
    <w:rsid w:val="005843D6"/>
    <w:rsid w:val="00584C3E"/>
    <w:rsid w:val="00590DA1"/>
    <w:rsid w:val="0059174E"/>
    <w:rsid w:val="005918F4"/>
    <w:rsid w:val="00592A18"/>
    <w:rsid w:val="00593897"/>
    <w:rsid w:val="00595F4B"/>
    <w:rsid w:val="00596CF4"/>
    <w:rsid w:val="0059704B"/>
    <w:rsid w:val="005A2045"/>
    <w:rsid w:val="005A22CA"/>
    <w:rsid w:val="005A42CC"/>
    <w:rsid w:val="005A7595"/>
    <w:rsid w:val="005B024E"/>
    <w:rsid w:val="005B0D3E"/>
    <w:rsid w:val="005B208D"/>
    <w:rsid w:val="005B4EFE"/>
    <w:rsid w:val="005B5D72"/>
    <w:rsid w:val="005B6451"/>
    <w:rsid w:val="005B6F21"/>
    <w:rsid w:val="005C0867"/>
    <w:rsid w:val="005C2091"/>
    <w:rsid w:val="005C36ED"/>
    <w:rsid w:val="005C4BA1"/>
    <w:rsid w:val="005C4FD2"/>
    <w:rsid w:val="005C7C9D"/>
    <w:rsid w:val="005D0C6E"/>
    <w:rsid w:val="005D0FE3"/>
    <w:rsid w:val="005D2B12"/>
    <w:rsid w:val="005D37E4"/>
    <w:rsid w:val="005D3C45"/>
    <w:rsid w:val="005D5B55"/>
    <w:rsid w:val="005D6882"/>
    <w:rsid w:val="005E27CE"/>
    <w:rsid w:val="005E38E0"/>
    <w:rsid w:val="005E50BD"/>
    <w:rsid w:val="005E668C"/>
    <w:rsid w:val="005E66B0"/>
    <w:rsid w:val="005E7630"/>
    <w:rsid w:val="005E7BAB"/>
    <w:rsid w:val="005E7F1D"/>
    <w:rsid w:val="005F38A9"/>
    <w:rsid w:val="005F5148"/>
    <w:rsid w:val="005F7332"/>
    <w:rsid w:val="00601E8A"/>
    <w:rsid w:val="006039A3"/>
    <w:rsid w:val="00603DDF"/>
    <w:rsid w:val="006046C6"/>
    <w:rsid w:val="00604D62"/>
    <w:rsid w:val="00605AC4"/>
    <w:rsid w:val="006116E8"/>
    <w:rsid w:val="00611C73"/>
    <w:rsid w:val="00614762"/>
    <w:rsid w:val="006151F2"/>
    <w:rsid w:val="00615DE0"/>
    <w:rsid w:val="00621C24"/>
    <w:rsid w:val="00623D22"/>
    <w:rsid w:val="00623F40"/>
    <w:rsid w:val="006247DD"/>
    <w:rsid w:val="00625D37"/>
    <w:rsid w:val="00631511"/>
    <w:rsid w:val="006320D6"/>
    <w:rsid w:val="00636A39"/>
    <w:rsid w:val="0064047D"/>
    <w:rsid w:val="00640E1C"/>
    <w:rsid w:val="00640F57"/>
    <w:rsid w:val="00642057"/>
    <w:rsid w:val="0064228D"/>
    <w:rsid w:val="00644BB9"/>
    <w:rsid w:val="00644F17"/>
    <w:rsid w:val="00645515"/>
    <w:rsid w:val="00646453"/>
    <w:rsid w:val="00646F87"/>
    <w:rsid w:val="006506D0"/>
    <w:rsid w:val="006525CC"/>
    <w:rsid w:val="00652E3F"/>
    <w:rsid w:val="00653301"/>
    <w:rsid w:val="0065344A"/>
    <w:rsid w:val="00653A5D"/>
    <w:rsid w:val="00654A51"/>
    <w:rsid w:val="00656980"/>
    <w:rsid w:val="00656ABC"/>
    <w:rsid w:val="00656B02"/>
    <w:rsid w:val="00656D39"/>
    <w:rsid w:val="006616C5"/>
    <w:rsid w:val="00662912"/>
    <w:rsid w:val="006646DA"/>
    <w:rsid w:val="006651C7"/>
    <w:rsid w:val="00665990"/>
    <w:rsid w:val="00670D25"/>
    <w:rsid w:val="00673B4E"/>
    <w:rsid w:val="00674766"/>
    <w:rsid w:val="00675B5C"/>
    <w:rsid w:val="006762BD"/>
    <w:rsid w:val="006778CA"/>
    <w:rsid w:val="00677F9B"/>
    <w:rsid w:val="00681BAD"/>
    <w:rsid w:val="006865DB"/>
    <w:rsid w:val="0069119B"/>
    <w:rsid w:val="006916A0"/>
    <w:rsid w:val="00692196"/>
    <w:rsid w:val="00692787"/>
    <w:rsid w:val="00693423"/>
    <w:rsid w:val="006936A5"/>
    <w:rsid w:val="00693DC4"/>
    <w:rsid w:val="00694D0E"/>
    <w:rsid w:val="00695F21"/>
    <w:rsid w:val="00696656"/>
    <w:rsid w:val="00696669"/>
    <w:rsid w:val="006A139F"/>
    <w:rsid w:val="006A1944"/>
    <w:rsid w:val="006A2A9E"/>
    <w:rsid w:val="006A39B4"/>
    <w:rsid w:val="006A3D78"/>
    <w:rsid w:val="006A45F4"/>
    <w:rsid w:val="006A47A3"/>
    <w:rsid w:val="006A5EB3"/>
    <w:rsid w:val="006A7003"/>
    <w:rsid w:val="006A76DF"/>
    <w:rsid w:val="006B082D"/>
    <w:rsid w:val="006B0C63"/>
    <w:rsid w:val="006B2392"/>
    <w:rsid w:val="006B2D6F"/>
    <w:rsid w:val="006B3147"/>
    <w:rsid w:val="006B3155"/>
    <w:rsid w:val="006B33DD"/>
    <w:rsid w:val="006B6F04"/>
    <w:rsid w:val="006C0187"/>
    <w:rsid w:val="006C163B"/>
    <w:rsid w:val="006C1917"/>
    <w:rsid w:val="006C2D06"/>
    <w:rsid w:val="006C5C86"/>
    <w:rsid w:val="006C6463"/>
    <w:rsid w:val="006C6620"/>
    <w:rsid w:val="006C6891"/>
    <w:rsid w:val="006C7869"/>
    <w:rsid w:val="006C7880"/>
    <w:rsid w:val="006D0049"/>
    <w:rsid w:val="006D0D27"/>
    <w:rsid w:val="006D5ADE"/>
    <w:rsid w:val="006D604B"/>
    <w:rsid w:val="006D621D"/>
    <w:rsid w:val="006D6223"/>
    <w:rsid w:val="006E3391"/>
    <w:rsid w:val="006E4595"/>
    <w:rsid w:val="006E570D"/>
    <w:rsid w:val="006E7CF2"/>
    <w:rsid w:val="006F047C"/>
    <w:rsid w:val="006F1B9D"/>
    <w:rsid w:val="006F1EEE"/>
    <w:rsid w:val="006F2143"/>
    <w:rsid w:val="006F248D"/>
    <w:rsid w:val="006F3DBD"/>
    <w:rsid w:val="006F4E3F"/>
    <w:rsid w:val="006F4F48"/>
    <w:rsid w:val="006F5DDA"/>
    <w:rsid w:val="006F6212"/>
    <w:rsid w:val="006F6B6D"/>
    <w:rsid w:val="007047D4"/>
    <w:rsid w:val="00705C7E"/>
    <w:rsid w:val="007068C1"/>
    <w:rsid w:val="00707CB1"/>
    <w:rsid w:val="00713CE4"/>
    <w:rsid w:val="00713FEE"/>
    <w:rsid w:val="00714AA2"/>
    <w:rsid w:val="00714E58"/>
    <w:rsid w:val="007157CF"/>
    <w:rsid w:val="00715BDB"/>
    <w:rsid w:val="00716814"/>
    <w:rsid w:val="00717BE1"/>
    <w:rsid w:val="0072035C"/>
    <w:rsid w:val="007218E0"/>
    <w:rsid w:val="00722DBB"/>
    <w:rsid w:val="00723BD0"/>
    <w:rsid w:val="00723DDA"/>
    <w:rsid w:val="0072519B"/>
    <w:rsid w:val="00725584"/>
    <w:rsid w:val="00725F72"/>
    <w:rsid w:val="00726476"/>
    <w:rsid w:val="00733F40"/>
    <w:rsid w:val="00740F41"/>
    <w:rsid w:val="00741375"/>
    <w:rsid w:val="00741471"/>
    <w:rsid w:val="0074638C"/>
    <w:rsid w:val="00746BBD"/>
    <w:rsid w:val="007509CD"/>
    <w:rsid w:val="007517C5"/>
    <w:rsid w:val="00751A39"/>
    <w:rsid w:val="00752294"/>
    <w:rsid w:val="007523F2"/>
    <w:rsid w:val="00752EC2"/>
    <w:rsid w:val="00753860"/>
    <w:rsid w:val="00755131"/>
    <w:rsid w:val="007566EF"/>
    <w:rsid w:val="007570ED"/>
    <w:rsid w:val="00757AB7"/>
    <w:rsid w:val="00762163"/>
    <w:rsid w:val="00762F26"/>
    <w:rsid w:val="00764F8A"/>
    <w:rsid w:val="0076535D"/>
    <w:rsid w:val="0076645B"/>
    <w:rsid w:val="007664B3"/>
    <w:rsid w:val="00767634"/>
    <w:rsid w:val="00767E7D"/>
    <w:rsid w:val="007707D3"/>
    <w:rsid w:val="00772E8B"/>
    <w:rsid w:val="00773531"/>
    <w:rsid w:val="00774F40"/>
    <w:rsid w:val="00774F8F"/>
    <w:rsid w:val="0077503F"/>
    <w:rsid w:val="007756C2"/>
    <w:rsid w:val="00775D84"/>
    <w:rsid w:val="00776A19"/>
    <w:rsid w:val="00777311"/>
    <w:rsid w:val="00780C9B"/>
    <w:rsid w:val="00781815"/>
    <w:rsid w:val="00783248"/>
    <w:rsid w:val="007832B6"/>
    <w:rsid w:val="0078371D"/>
    <w:rsid w:val="00785234"/>
    <w:rsid w:val="00786777"/>
    <w:rsid w:val="007913D9"/>
    <w:rsid w:val="0079403C"/>
    <w:rsid w:val="007942F4"/>
    <w:rsid w:val="00794B0D"/>
    <w:rsid w:val="007961F1"/>
    <w:rsid w:val="007966C5"/>
    <w:rsid w:val="00796785"/>
    <w:rsid w:val="007A0382"/>
    <w:rsid w:val="007A1EE5"/>
    <w:rsid w:val="007A3751"/>
    <w:rsid w:val="007A71C2"/>
    <w:rsid w:val="007A78D8"/>
    <w:rsid w:val="007B1F0C"/>
    <w:rsid w:val="007B339D"/>
    <w:rsid w:val="007B72FC"/>
    <w:rsid w:val="007B790E"/>
    <w:rsid w:val="007C0529"/>
    <w:rsid w:val="007C0972"/>
    <w:rsid w:val="007C3C94"/>
    <w:rsid w:val="007C518F"/>
    <w:rsid w:val="007D442B"/>
    <w:rsid w:val="007D534A"/>
    <w:rsid w:val="007D64FD"/>
    <w:rsid w:val="007D7528"/>
    <w:rsid w:val="007E0F3E"/>
    <w:rsid w:val="007E211F"/>
    <w:rsid w:val="007E2DCE"/>
    <w:rsid w:val="007E2DF1"/>
    <w:rsid w:val="007E302A"/>
    <w:rsid w:val="007E5613"/>
    <w:rsid w:val="007E65FD"/>
    <w:rsid w:val="007E7155"/>
    <w:rsid w:val="007E724D"/>
    <w:rsid w:val="007E779A"/>
    <w:rsid w:val="007E79B0"/>
    <w:rsid w:val="007F3787"/>
    <w:rsid w:val="007F3BE1"/>
    <w:rsid w:val="007F3D8F"/>
    <w:rsid w:val="007F4ABD"/>
    <w:rsid w:val="00800A87"/>
    <w:rsid w:val="00800F93"/>
    <w:rsid w:val="008010AC"/>
    <w:rsid w:val="00802389"/>
    <w:rsid w:val="00803982"/>
    <w:rsid w:val="00804153"/>
    <w:rsid w:val="00804473"/>
    <w:rsid w:val="008062CF"/>
    <w:rsid w:val="008074AD"/>
    <w:rsid w:val="00811AF9"/>
    <w:rsid w:val="0081562F"/>
    <w:rsid w:val="00815772"/>
    <w:rsid w:val="00816B59"/>
    <w:rsid w:val="00821BEF"/>
    <w:rsid w:val="00823519"/>
    <w:rsid w:val="00824160"/>
    <w:rsid w:val="008257AD"/>
    <w:rsid w:val="00825BAF"/>
    <w:rsid w:val="00830804"/>
    <w:rsid w:val="008328C1"/>
    <w:rsid w:val="008340E2"/>
    <w:rsid w:val="00835783"/>
    <w:rsid w:val="00835AD3"/>
    <w:rsid w:val="008362AB"/>
    <w:rsid w:val="00836D5D"/>
    <w:rsid w:val="00845DA5"/>
    <w:rsid w:val="00850209"/>
    <w:rsid w:val="00850CD6"/>
    <w:rsid w:val="00851076"/>
    <w:rsid w:val="00852E57"/>
    <w:rsid w:val="00855968"/>
    <w:rsid w:val="00861B05"/>
    <w:rsid w:val="008621F9"/>
    <w:rsid w:val="00865D0F"/>
    <w:rsid w:val="00865E8C"/>
    <w:rsid w:val="00867230"/>
    <w:rsid w:val="0087211B"/>
    <w:rsid w:val="008723A0"/>
    <w:rsid w:val="008724B7"/>
    <w:rsid w:val="0087672A"/>
    <w:rsid w:val="00877C01"/>
    <w:rsid w:val="00880A55"/>
    <w:rsid w:val="008901E6"/>
    <w:rsid w:val="00891334"/>
    <w:rsid w:val="00893076"/>
    <w:rsid w:val="00897734"/>
    <w:rsid w:val="008978CF"/>
    <w:rsid w:val="00897BBE"/>
    <w:rsid w:val="008A0E41"/>
    <w:rsid w:val="008A4060"/>
    <w:rsid w:val="008A5980"/>
    <w:rsid w:val="008A7773"/>
    <w:rsid w:val="008B18C5"/>
    <w:rsid w:val="008B3FF1"/>
    <w:rsid w:val="008B46C2"/>
    <w:rsid w:val="008B526A"/>
    <w:rsid w:val="008B5330"/>
    <w:rsid w:val="008B6A68"/>
    <w:rsid w:val="008B6C15"/>
    <w:rsid w:val="008B6D5C"/>
    <w:rsid w:val="008B792B"/>
    <w:rsid w:val="008C2AA5"/>
    <w:rsid w:val="008C3A1B"/>
    <w:rsid w:val="008C62E0"/>
    <w:rsid w:val="008D030E"/>
    <w:rsid w:val="008D0F29"/>
    <w:rsid w:val="008D1373"/>
    <w:rsid w:val="008D3799"/>
    <w:rsid w:val="008D3916"/>
    <w:rsid w:val="008D3E5B"/>
    <w:rsid w:val="008D4720"/>
    <w:rsid w:val="008D75BA"/>
    <w:rsid w:val="008D7974"/>
    <w:rsid w:val="008D7980"/>
    <w:rsid w:val="008D7B4F"/>
    <w:rsid w:val="008D7E1F"/>
    <w:rsid w:val="008E01A1"/>
    <w:rsid w:val="008E16CC"/>
    <w:rsid w:val="008E2E72"/>
    <w:rsid w:val="008E3C2B"/>
    <w:rsid w:val="008E523F"/>
    <w:rsid w:val="008E578D"/>
    <w:rsid w:val="008E616B"/>
    <w:rsid w:val="008E623F"/>
    <w:rsid w:val="008E6876"/>
    <w:rsid w:val="008E756E"/>
    <w:rsid w:val="008E77BB"/>
    <w:rsid w:val="008E7C6D"/>
    <w:rsid w:val="008F0C8D"/>
    <w:rsid w:val="008F19F9"/>
    <w:rsid w:val="008F2867"/>
    <w:rsid w:val="008F4B05"/>
    <w:rsid w:val="008F772B"/>
    <w:rsid w:val="00900657"/>
    <w:rsid w:val="00900D85"/>
    <w:rsid w:val="0090163B"/>
    <w:rsid w:val="00902560"/>
    <w:rsid w:val="00905A99"/>
    <w:rsid w:val="009067A5"/>
    <w:rsid w:val="00915800"/>
    <w:rsid w:val="009165B5"/>
    <w:rsid w:val="009168F9"/>
    <w:rsid w:val="0092154C"/>
    <w:rsid w:val="00923D8E"/>
    <w:rsid w:val="00923DAF"/>
    <w:rsid w:val="009250D7"/>
    <w:rsid w:val="009253C7"/>
    <w:rsid w:val="00925845"/>
    <w:rsid w:val="00930D01"/>
    <w:rsid w:val="00931717"/>
    <w:rsid w:val="00931E48"/>
    <w:rsid w:val="00932B3F"/>
    <w:rsid w:val="009336C1"/>
    <w:rsid w:val="0093457C"/>
    <w:rsid w:val="00936D8F"/>
    <w:rsid w:val="00940355"/>
    <w:rsid w:val="009415AB"/>
    <w:rsid w:val="00943B95"/>
    <w:rsid w:val="009448C9"/>
    <w:rsid w:val="00944E70"/>
    <w:rsid w:val="00945AEC"/>
    <w:rsid w:val="00945FA9"/>
    <w:rsid w:val="00946351"/>
    <w:rsid w:val="0094686A"/>
    <w:rsid w:val="009472A3"/>
    <w:rsid w:val="00951E1B"/>
    <w:rsid w:val="009531A4"/>
    <w:rsid w:val="00953F7B"/>
    <w:rsid w:val="00956388"/>
    <w:rsid w:val="00957E1A"/>
    <w:rsid w:val="00957E1C"/>
    <w:rsid w:val="009629FE"/>
    <w:rsid w:val="00962DF9"/>
    <w:rsid w:val="00963F79"/>
    <w:rsid w:val="009653B4"/>
    <w:rsid w:val="00972F11"/>
    <w:rsid w:val="00974F7A"/>
    <w:rsid w:val="00975ECD"/>
    <w:rsid w:val="00977E24"/>
    <w:rsid w:val="00980779"/>
    <w:rsid w:val="00980807"/>
    <w:rsid w:val="009813D2"/>
    <w:rsid w:val="0098166D"/>
    <w:rsid w:val="00981AE2"/>
    <w:rsid w:val="00982054"/>
    <w:rsid w:val="0098253C"/>
    <w:rsid w:val="00982943"/>
    <w:rsid w:val="00986039"/>
    <w:rsid w:val="009862A9"/>
    <w:rsid w:val="00993CEF"/>
    <w:rsid w:val="009945A5"/>
    <w:rsid w:val="0099467A"/>
    <w:rsid w:val="009964D0"/>
    <w:rsid w:val="009973C5"/>
    <w:rsid w:val="009A0BEF"/>
    <w:rsid w:val="009A117A"/>
    <w:rsid w:val="009A5237"/>
    <w:rsid w:val="009A6457"/>
    <w:rsid w:val="009A7436"/>
    <w:rsid w:val="009B1291"/>
    <w:rsid w:val="009B1634"/>
    <w:rsid w:val="009B3665"/>
    <w:rsid w:val="009B37A5"/>
    <w:rsid w:val="009B4356"/>
    <w:rsid w:val="009B53F6"/>
    <w:rsid w:val="009B6492"/>
    <w:rsid w:val="009B7493"/>
    <w:rsid w:val="009C01F5"/>
    <w:rsid w:val="009C22EF"/>
    <w:rsid w:val="009C25D2"/>
    <w:rsid w:val="009C2645"/>
    <w:rsid w:val="009C2A94"/>
    <w:rsid w:val="009C4719"/>
    <w:rsid w:val="009C4EE0"/>
    <w:rsid w:val="009C5318"/>
    <w:rsid w:val="009C59AF"/>
    <w:rsid w:val="009D0826"/>
    <w:rsid w:val="009D1157"/>
    <w:rsid w:val="009D18AF"/>
    <w:rsid w:val="009D1919"/>
    <w:rsid w:val="009D4000"/>
    <w:rsid w:val="009D425F"/>
    <w:rsid w:val="009D4390"/>
    <w:rsid w:val="009D7A2E"/>
    <w:rsid w:val="009D7CBD"/>
    <w:rsid w:val="009E3904"/>
    <w:rsid w:val="009E390B"/>
    <w:rsid w:val="009E4B4E"/>
    <w:rsid w:val="009E4D8F"/>
    <w:rsid w:val="009E545D"/>
    <w:rsid w:val="009E7B6D"/>
    <w:rsid w:val="009F157C"/>
    <w:rsid w:val="009F59F5"/>
    <w:rsid w:val="009F7D76"/>
    <w:rsid w:val="00A0026E"/>
    <w:rsid w:val="00A012E4"/>
    <w:rsid w:val="00A012FB"/>
    <w:rsid w:val="00A01894"/>
    <w:rsid w:val="00A0357B"/>
    <w:rsid w:val="00A04E0B"/>
    <w:rsid w:val="00A0523E"/>
    <w:rsid w:val="00A054AF"/>
    <w:rsid w:val="00A058FD"/>
    <w:rsid w:val="00A05DF8"/>
    <w:rsid w:val="00A062BC"/>
    <w:rsid w:val="00A07FC1"/>
    <w:rsid w:val="00A12495"/>
    <w:rsid w:val="00A14C5A"/>
    <w:rsid w:val="00A1504F"/>
    <w:rsid w:val="00A153B3"/>
    <w:rsid w:val="00A15B3A"/>
    <w:rsid w:val="00A2079C"/>
    <w:rsid w:val="00A21523"/>
    <w:rsid w:val="00A217A1"/>
    <w:rsid w:val="00A23251"/>
    <w:rsid w:val="00A248F1"/>
    <w:rsid w:val="00A24C40"/>
    <w:rsid w:val="00A25554"/>
    <w:rsid w:val="00A25AC9"/>
    <w:rsid w:val="00A300F1"/>
    <w:rsid w:val="00A30946"/>
    <w:rsid w:val="00A30AF8"/>
    <w:rsid w:val="00A31847"/>
    <w:rsid w:val="00A33F90"/>
    <w:rsid w:val="00A35061"/>
    <w:rsid w:val="00A35B1B"/>
    <w:rsid w:val="00A37597"/>
    <w:rsid w:val="00A37C20"/>
    <w:rsid w:val="00A37D89"/>
    <w:rsid w:val="00A404A5"/>
    <w:rsid w:val="00A409A5"/>
    <w:rsid w:val="00A4113C"/>
    <w:rsid w:val="00A42879"/>
    <w:rsid w:val="00A433CC"/>
    <w:rsid w:val="00A44229"/>
    <w:rsid w:val="00A53031"/>
    <w:rsid w:val="00A55080"/>
    <w:rsid w:val="00A553C5"/>
    <w:rsid w:val="00A56788"/>
    <w:rsid w:val="00A56CE2"/>
    <w:rsid w:val="00A57D31"/>
    <w:rsid w:val="00A60592"/>
    <w:rsid w:val="00A6104B"/>
    <w:rsid w:val="00A61729"/>
    <w:rsid w:val="00A63962"/>
    <w:rsid w:val="00A71955"/>
    <w:rsid w:val="00A72EC9"/>
    <w:rsid w:val="00A751AD"/>
    <w:rsid w:val="00A7594D"/>
    <w:rsid w:val="00A8156E"/>
    <w:rsid w:val="00A819AF"/>
    <w:rsid w:val="00A81B11"/>
    <w:rsid w:val="00A81FCE"/>
    <w:rsid w:val="00A82CF5"/>
    <w:rsid w:val="00A82F16"/>
    <w:rsid w:val="00A85322"/>
    <w:rsid w:val="00A86E64"/>
    <w:rsid w:val="00A872D5"/>
    <w:rsid w:val="00A913A2"/>
    <w:rsid w:val="00A93AE4"/>
    <w:rsid w:val="00A940CC"/>
    <w:rsid w:val="00A94F5C"/>
    <w:rsid w:val="00A95A3F"/>
    <w:rsid w:val="00A95E1D"/>
    <w:rsid w:val="00A9663B"/>
    <w:rsid w:val="00A97D03"/>
    <w:rsid w:val="00A97F14"/>
    <w:rsid w:val="00AA0CC3"/>
    <w:rsid w:val="00AA533E"/>
    <w:rsid w:val="00AA5810"/>
    <w:rsid w:val="00AA6082"/>
    <w:rsid w:val="00AA776E"/>
    <w:rsid w:val="00AA78C2"/>
    <w:rsid w:val="00AB0097"/>
    <w:rsid w:val="00AB2220"/>
    <w:rsid w:val="00AB2901"/>
    <w:rsid w:val="00AB535C"/>
    <w:rsid w:val="00AB5853"/>
    <w:rsid w:val="00AB5B03"/>
    <w:rsid w:val="00AB5F60"/>
    <w:rsid w:val="00AB6144"/>
    <w:rsid w:val="00AB727A"/>
    <w:rsid w:val="00AC04E3"/>
    <w:rsid w:val="00AC2C35"/>
    <w:rsid w:val="00AC37ED"/>
    <w:rsid w:val="00AC4208"/>
    <w:rsid w:val="00AC4582"/>
    <w:rsid w:val="00AC4DA9"/>
    <w:rsid w:val="00AC56B5"/>
    <w:rsid w:val="00AC5CF7"/>
    <w:rsid w:val="00AC5EC2"/>
    <w:rsid w:val="00AC709F"/>
    <w:rsid w:val="00AC7834"/>
    <w:rsid w:val="00AC7BD4"/>
    <w:rsid w:val="00AD120C"/>
    <w:rsid w:val="00AD168B"/>
    <w:rsid w:val="00AD25AC"/>
    <w:rsid w:val="00AD285E"/>
    <w:rsid w:val="00AD2EFE"/>
    <w:rsid w:val="00AD5105"/>
    <w:rsid w:val="00AD5930"/>
    <w:rsid w:val="00AD662A"/>
    <w:rsid w:val="00AD7B05"/>
    <w:rsid w:val="00AE09C4"/>
    <w:rsid w:val="00AE204F"/>
    <w:rsid w:val="00AE2639"/>
    <w:rsid w:val="00AE2F42"/>
    <w:rsid w:val="00AE48AE"/>
    <w:rsid w:val="00AE5C00"/>
    <w:rsid w:val="00AE78C0"/>
    <w:rsid w:val="00AF1A43"/>
    <w:rsid w:val="00AF2D2E"/>
    <w:rsid w:val="00AF3F7E"/>
    <w:rsid w:val="00AF4F1F"/>
    <w:rsid w:val="00AF61A4"/>
    <w:rsid w:val="00B0027F"/>
    <w:rsid w:val="00B005BE"/>
    <w:rsid w:val="00B02E15"/>
    <w:rsid w:val="00B0459D"/>
    <w:rsid w:val="00B04A8E"/>
    <w:rsid w:val="00B11A9F"/>
    <w:rsid w:val="00B12ED3"/>
    <w:rsid w:val="00B142C3"/>
    <w:rsid w:val="00B14CC7"/>
    <w:rsid w:val="00B16992"/>
    <w:rsid w:val="00B206FC"/>
    <w:rsid w:val="00B20A83"/>
    <w:rsid w:val="00B220FA"/>
    <w:rsid w:val="00B22A52"/>
    <w:rsid w:val="00B233AA"/>
    <w:rsid w:val="00B23FB8"/>
    <w:rsid w:val="00B24C75"/>
    <w:rsid w:val="00B24F4E"/>
    <w:rsid w:val="00B2508A"/>
    <w:rsid w:val="00B25DFA"/>
    <w:rsid w:val="00B327FB"/>
    <w:rsid w:val="00B3289F"/>
    <w:rsid w:val="00B32D52"/>
    <w:rsid w:val="00B32EA6"/>
    <w:rsid w:val="00B34273"/>
    <w:rsid w:val="00B41718"/>
    <w:rsid w:val="00B41AE5"/>
    <w:rsid w:val="00B41F3D"/>
    <w:rsid w:val="00B4283A"/>
    <w:rsid w:val="00B445EE"/>
    <w:rsid w:val="00B459BB"/>
    <w:rsid w:val="00B462C0"/>
    <w:rsid w:val="00B46C13"/>
    <w:rsid w:val="00B47904"/>
    <w:rsid w:val="00B5559D"/>
    <w:rsid w:val="00B565A7"/>
    <w:rsid w:val="00B60E88"/>
    <w:rsid w:val="00B61EDE"/>
    <w:rsid w:val="00B62AD6"/>
    <w:rsid w:val="00B6367A"/>
    <w:rsid w:val="00B6555E"/>
    <w:rsid w:val="00B657B9"/>
    <w:rsid w:val="00B65AF1"/>
    <w:rsid w:val="00B67D3C"/>
    <w:rsid w:val="00B702E1"/>
    <w:rsid w:val="00B71278"/>
    <w:rsid w:val="00B712CF"/>
    <w:rsid w:val="00B71623"/>
    <w:rsid w:val="00B72D9F"/>
    <w:rsid w:val="00B73194"/>
    <w:rsid w:val="00B7371A"/>
    <w:rsid w:val="00B74013"/>
    <w:rsid w:val="00B746FE"/>
    <w:rsid w:val="00B77942"/>
    <w:rsid w:val="00B800AD"/>
    <w:rsid w:val="00B82414"/>
    <w:rsid w:val="00B83F77"/>
    <w:rsid w:val="00B87588"/>
    <w:rsid w:val="00B911B2"/>
    <w:rsid w:val="00B927E5"/>
    <w:rsid w:val="00B9292C"/>
    <w:rsid w:val="00B92E9F"/>
    <w:rsid w:val="00B943C6"/>
    <w:rsid w:val="00BA1669"/>
    <w:rsid w:val="00BA1CF6"/>
    <w:rsid w:val="00BA2B4B"/>
    <w:rsid w:val="00BA46C4"/>
    <w:rsid w:val="00BA77B9"/>
    <w:rsid w:val="00BB0DFD"/>
    <w:rsid w:val="00BB18EC"/>
    <w:rsid w:val="00BB5298"/>
    <w:rsid w:val="00BB55B1"/>
    <w:rsid w:val="00BC077F"/>
    <w:rsid w:val="00BC19FC"/>
    <w:rsid w:val="00BC3AE6"/>
    <w:rsid w:val="00BC45B8"/>
    <w:rsid w:val="00BC6AB1"/>
    <w:rsid w:val="00BD14AC"/>
    <w:rsid w:val="00BD4E48"/>
    <w:rsid w:val="00BE3297"/>
    <w:rsid w:val="00BE6E81"/>
    <w:rsid w:val="00BE72F2"/>
    <w:rsid w:val="00BE76AE"/>
    <w:rsid w:val="00BF0192"/>
    <w:rsid w:val="00BF139F"/>
    <w:rsid w:val="00BF326C"/>
    <w:rsid w:val="00BF546C"/>
    <w:rsid w:val="00BF58C9"/>
    <w:rsid w:val="00BF5F12"/>
    <w:rsid w:val="00BF6540"/>
    <w:rsid w:val="00BF69C0"/>
    <w:rsid w:val="00BF7AF8"/>
    <w:rsid w:val="00BF7B70"/>
    <w:rsid w:val="00C018C4"/>
    <w:rsid w:val="00C028B5"/>
    <w:rsid w:val="00C033F4"/>
    <w:rsid w:val="00C0350E"/>
    <w:rsid w:val="00C0508D"/>
    <w:rsid w:val="00C06BE4"/>
    <w:rsid w:val="00C06D7E"/>
    <w:rsid w:val="00C072F2"/>
    <w:rsid w:val="00C079A8"/>
    <w:rsid w:val="00C10383"/>
    <w:rsid w:val="00C11485"/>
    <w:rsid w:val="00C1175D"/>
    <w:rsid w:val="00C11FDD"/>
    <w:rsid w:val="00C15998"/>
    <w:rsid w:val="00C15D83"/>
    <w:rsid w:val="00C16274"/>
    <w:rsid w:val="00C213EC"/>
    <w:rsid w:val="00C21A83"/>
    <w:rsid w:val="00C22824"/>
    <w:rsid w:val="00C22A7C"/>
    <w:rsid w:val="00C22EA8"/>
    <w:rsid w:val="00C2341B"/>
    <w:rsid w:val="00C242A9"/>
    <w:rsid w:val="00C265AB"/>
    <w:rsid w:val="00C27BED"/>
    <w:rsid w:val="00C31187"/>
    <w:rsid w:val="00C34156"/>
    <w:rsid w:val="00C34494"/>
    <w:rsid w:val="00C3501E"/>
    <w:rsid w:val="00C3544C"/>
    <w:rsid w:val="00C362F9"/>
    <w:rsid w:val="00C36A56"/>
    <w:rsid w:val="00C3738F"/>
    <w:rsid w:val="00C41B6D"/>
    <w:rsid w:val="00C42953"/>
    <w:rsid w:val="00C42980"/>
    <w:rsid w:val="00C43891"/>
    <w:rsid w:val="00C442C8"/>
    <w:rsid w:val="00C46153"/>
    <w:rsid w:val="00C505A8"/>
    <w:rsid w:val="00C51586"/>
    <w:rsid w:val="00C52497"/>
    <w:rsid w:val="00C52FD5"/>
    <w:rsid w:val="00C54790"/>
    <w:rsid w:val="00C55D00"/>
    <w:rsid w:val="00C57EAE"/>
    <w:rsid w:val="00C60F92"/>
    <w:rsid w:val="00C62CC3"/>
    <w:rsid w:val="00C63016"/>
    <w:rsid w:val="00C63C47"/>
    <w:rsid w:val="00C643FC"/>
    <w:rsid w:val="00C644A1"/>
    <w:rsid w:val="00C66AA7"/>
    <w:rsid w:val="00C67C23"/>
    <w:rsid w:val="00C70C66"/>
    <w:rsid w:val="00C71BAD"/>
    <w:rsid w:val="00C7360A"/>
    <w:rsid w:val="00C7727D"/>
    <w:rsid w:val="00C77D04"/>
    <w:rsid w:val="00C77F20"/>
    <w:rsid w:val="00C83AAF"/>
    <w:rsid w:val="00C84C17"/>
    <w:rsid w:val="00C84F9A"/>
    <w:rsid w:val="00C86A1E"/>
    <w:rsid w:val="00C86B44"/>
    <w:rsid w:val="00C87237"/>
    <w:rsid w:val="00C8795A"/>
    <w:rsid w:val="00C87A06"/>
    <w:rsid w:val="00C87CDA"/>
    <w:rsid w:val="00C9001F"/>
    <w:rsid w:val="00C902E9"/>
    <w:rsid w:val="00C916E1"/>
    <w:rsid w:val="00C92417"/>
    <w:rsid w:val="00C9295D"/>
    <w:rsid w:val="00C9599F"/>
    <w:rsid w:val="00C95D98"/>
    <w:rsid w:val="00C97788"/>
    <w:rsid w:val="00CA06B6"/>
    <w:rsid w:val="00CA5469"/>
    <w:rsid w:val="00CA5FBA"/>
    <w:rsid w:val="00CB0675"/>
    <w:rsid w:val="00CB1B31"/>
    <w:rsid w:val="00CB336E"/>
    <w:rsid w:val="00CB42A0"/>
    <w:rsid w:val="00CB437F"/>
    <w:rsid w:val="00CB6DCB"/>
    <w:rsid w:val="00CB7A25"/>
    <w:rsid w:val="00CC0490"/>
    <w:rsid w:val="00CC16C3"/>
    <w:rsid w:val="00CC2A7D"/>
    <w:rsid w:val="00CC622A"/>
    <w:rsid w:val="00CC6687"/>
    <w:rsid w:val="00CC7512"/>
    <w:rsid w:val="00CD0628"/>
    <w:rsid w:val="00CD3258"/>
    <w:rsid w:val="00CD346A"/>
    <w:rsid w:val="00CD499F"/>
    <w:rsid w:val="00CD52FD"/>
    <w:rsid w:val="00CD5EBA"/>
    <w:rsid w:val="00CD6F97"/>
    <w:rsid w:val="00CD735E"/>
    <w:rsid w:val="00CE0295"/>
    <w:rsid w:val="00CE053C"/>
    <w:rsid w:val="00CE1889"/>
    <w:rsid w:val="00CE3B45"/>
    <w:rsid w:val="00CE4F07"/>
    <w:rsid w:val="00CF12A5"/>
    <w:rsid w:val="00CF2823"/>
    <w:rsid w:val="00CF464A"/>
    <w:rsid w:val="00CF4BD4"/>
    <w:rsid w:val="00CF4C02"/>
    <w:rsid w:val="00CF4D82"/>
    <w:rsid w:val="00CF5679"/>
    <w:rsid w:val="00CF6878"/>
    <w:rsid w:val="00CF7CC6"/>
    <w:rsid w:val="00D00281"/>
    <w:rsid w:val="00D0083F"/>
    <w:rsid w:val="00D0202D"/>
    <w:rsid w:val="00D027F0"/>
    <w:rsid w:val="00D04349"/>
    <w:rsid w:val="00D04E94"/>
    <w:rsid w:val="00D05F35"/>
    <w:rsid w:val="00D06877"/>
    <w:rsid w:val="00D11EAF"/>
    <w:rsid w:val="00D1573D"/>
    <w:rsid w:val="00D2155F"/>
    <w:rsid w:val="00D23A96"/>
    <w:rsid w:val="00D23AF7"/>
    <w:rsid w:val="00D24AD2"/>
    <w:rsid w:val="00D264F5"/>
    <w:rsid w:val="00D2690D"/>
    <w:rsid w:val="00D33209"/>
    <w:rsid w:val="00D33F2D"/>
    <w:rsid w:val="00D36014"/>
    <w:rsid w:val="00D3604C"/>
    <w:rsid w:val="00D36470"/>
    <w:rsid w:val="00D36AFB"/>
    <w:rsid w:val="00D40059"/>
    <w:rsid w:val="00D42546"/>
    <w:rsid w:val="00D43591"/>
    <w:rsid w:val="00D45600"/>
    <w:rsid w:val="00D46132"/>
    <w:rsid w:val="00D4637D"/>
    <w:rsid w:val="00D50129"/>
    <w:rsid w:val="00D50C0C"/>
    <w:rsid w:val="00D51A62"/>
    <w:rsid w:val="00D52425"/>
    <w:rsid w:val="00D53DB8"/>
    <w:rsid w:val="00D55999"/>
    <w:rsid w:val="00D56B60"/>
    <w:rsid w:val="00D56D18"/>
    <w:rsid w:val="00D61645"/>
    <w:rsid w:val="00D62E2C"/>
    <w:rsid w:val="00D639E7"/>
    <w:rsid w:val="00D641DC"/>
    <w:rsid w:val="00D64E99"/>
    <w:rsid w:val="00D67585"/>
    <w:rsid w:val="00D700D4"/>
    <w:rsid w:val="00D702C9"/>
    <w:rsid w:val="00D71612"/>
    <w:rsid w:val="00D72306"/>
    <w:rsid w:val="00D7264A"/>
    <w:rsid w:val="00D72BD0"/>
    <w:rsid w:val="00D74650"/>
    <w:rsid w:val="00D75119"/>
    <w:rsid w:val="00D76C2E"/>
    <w:rsid w:val="00D808C7"/>
    <w:rsid w:val="00D8119A"/>
    <w:rsid w:val="00D833C4"/>
    <w:rsid w:val="00D84181"/>
    <w:rsid w:val="00D85B9D"/>
    <w:rsid w:val="00D864F0"/>
    <w:rsid w:val="00D87524"/>
    <w:rsid w:val="00D87D4D"/>
    <w:rsid w:val="00D87D92"/>
    <w:rsid w:val="00D87F8B"/>
    <w:rsid w:val="00D90621"/>
    <w:rsid w:val="00D94A23"/>
    <w:rsid w:val="00D96105"/>
    <w:rsid w:val="00DA04FF"/>
    <w:rsid w:val="00DA19CC"/>
    <w:rsid w:val="00DA1B7B"/>
    <w:rsid w:val="00DA24BD"/>
    <w:rsid w:val="00DA30DF"/>
    <w:rsid w:val="00DA4EE6"/>
    <w:rsid w:val="00DA5196"/>
    <w:rsid w:val="00DA70CC"/>
    <w:rsid w:val="00DA7616"/>
    <w:rsid w:val="00DA76A8"/>
    <w:rsid w:val="00DB0D7C"/>
    <w:rsid w:val="00DB20A3"/>
    <w:rsid w:val="00DB23F8"/>
    <w:rsid w:val="00DB241E"/>
    <w:rsid w:val="00DB5994"/>
    <w:rsid w:val="00DB6B44"/>
    <w:rsid w:val="00DC128C"/>
    <w:rsid w:val="00DC34D7"/>
    <w:rsid w:val="00DC3BA5"/>
    <w:rsid w:val="00DC4A12"/>
    <w:rsid w:val="00DC5BE7"/>
    <w:rsid w:val="00DC7F54"/>
    <w:rsid w:val="00DD0056"/>
    <w:rsid w:val="00DD1338"/>
    <w:rsid w:val="00DD21FF"/>
    <w:rsid w:val="00DD318C"/>
    <w:rsid w:val="00DD3F3C"/>
    <w:rsid w:val="00DD492C"/>
    <w:rsid w:val="00DD6767"/>
    <w:rsid w:val="00DD7A74"/>
    <w:rsid w:val="00DE0E73"/>
    <w:rsid w:val="00DE0FE1"/>
    <w:rsid w:val="00DE111A"/>
    <w:rsid w:val="00DE1BF5"/>
    <w:rsid w:val="00DE2E8B"/>
    <w:rsid w:val="00DE2FF6"/>
    <w:rsid w:val="00DE3343"/>
    <w:rsid w:val="00DE3534"/>
    <w:rsid w:val="00DE3BEB"/>
    <w:rsid w:val="00DE3FAF"/>
    <w:rsid w:val="00DF1E77"/>
    <w:rsid w:val="00DF23EC"/>
    <w:rsid w:val="00DF4EF6"/>
    <w:rsid w:val="00DF60E9"/>
    <w:rsid w:val="00DF717F"/>
    <w:rsid w:val="00E01697"/>
    <w:rsid w:val="00E047D4"/>
    <w:rsid w:val="00E06DE0"/>
    <w:rsid w:val="00E12445"/>
    <w:rsid w:val="00E1270A"/>
    <w:rsid w:val="00E132C2"/>
    <w:rsid w:val="00E13691"/>
    <w:rsid w:val="00E14827"/>
    <w:rsid w:val="00E1686E"/>
    <w:rsid w:val="00E17E93"/>
    <w:rsid w:val="00E204DE"/>
    <w:rsid w:val="00E21672"/>
    <w:rsid w:val="00E22752"/>
    <w:rsid w:val="00E228F4"/>
    <w:rsid w:val="00E24163"/>
    <w:rsid w:val="00E26F8C"/>
    <w:rsid w:val="00E2760F"/>
    <w:rsid w:val="00E27619"/>
    <w:rsid w:val="00E3069D"/>
    <w:rsid w:val="00E312A4"/>
    <w:rsid w:val="00E32B40"/>
    <w:rsid w:val="00E3338E"/>
    <w:rsid w:val="00E33950"/>
    <w:rsid w:val="00E342CB"/>
    <w:rsid w:val="00E40E7D"/>
    <w:rsid w:val="00E43E53"/>
    <w:rsid w:val="00E4468E"/>
    <w:rsid w:val="00E451D2"/>
    <w:rsid w:val="00E46AD8"/>
    <w:rsid w:val="00E504F2"/>
    <w:rsid w:val="00E51C3B"/>
    <w:rsid w:val="00E54E04"/>
    <w:rsid w:val="00E5594F"/>
    <w:rsid w:val="00E55A31"/>
    <w:rsid w:val="00E56DFB"/>
    <w:rsid w:val="00E5773B"/>
    <w:rsid w:val="00E57F1C"/>
    <w:rsid w:val="00E61605"/>
    <w:rsid w:val="00E63D3E"/>
    <w:rsid w:val="00E63FF8"/>
    <w:rsid w:val="00E643B9"/>
    <w:rsid w:val="00E64935"/>
    <w:rsid w:val="00E64B90"/>
    <w:rsid w:val="00E67235"/>
    <w:rsid w:val="00E70684"/>
    <w:rsid w:val="00E726DB"/>
    <w:rsid w:val="00E72F9A"/>
    <w:rsid w:val="00E73286"/>
    <w:rsid w:val="00E74FA9"/>
    <w:rsid w:val="00E750AC"/>
    <w:rsid w:val="00E75934"/>
    <w:rsid w:val="00E76A93"/>
    <w:rsid w:val="00E77424"/>
    <w:rsid w:val="00E77445"/>
    <w:rsid w:val="00E8155F"/>
    <w:rsid w:val="00E828CA"/>
    <w:rsid w:val="00E84155"/>
    <w:rsid w:val="00E84962"/>
    <w:rsid w:val="00E84E86"/>
    <w:rsid w:val="00E87653"/>
    <w:rsid w:val="00E90388"/>
    <w:rsid w:val="00E90E65"/>
    <w:rsid w:val="00E93077"/>
    <w:rsid w:val="00E9477B"/>
    <w:rsid w:val="00E964B2"/>
    <w:rsid w:val="00E96CEA"/>
    <w:rsid w:val="00E96FE7"/>
    <w:rsid w:val="00EA1D0F"/>
    <w:rsid w:val="00EA38E7"/>
    <w:rsid w:val="00EA4250"/>
    <w:rsid w:val="00EA5045"/>
    <w:rsid w:val="00EA56E5"/>
    <w:rsid w:val="00EA6FC0"/>
    <w:rsid w:val="00EA7170"/>
    <w:rsid w:val="00EB00B9"/>
    <w:rsid w:val="00EB146B"/>
    <w:rsid w:val="00EB26A2"/>
    <w:rsid w:val="00EB2814"/>
    <w:rsid w:val="00EB3A20"/>
    <w:rsid w:val="00EB3B34"/>
    <w:rsid w:val="00EB4293"/>
    <w:rsid w:val="00EB7D83"/>
    <w:rsid w:val="00EC297B"/>
    <w:rsid w:val="00EC40BC"/>
    <w:rsid w:val="00EC64F3"/>
    <w:rsid w:val="00EC65B2"/>
    <w:rsid w:val="00EC7AB8"/>
    <w:rsid w:val="00ED4E67"/>
    <w:rsid w:val="00ED6149"/>
    <w:rsid w:val="00ED61FD"/>
    <w:rsid w:val="00EE0084"/>
    <w:rsid w:val="00EE0144"/>
    <w:rsid w:val="00EE12FF"/>
    <w:rsid w:val="00EE182E"/>
    <w:rsid w:val="00EE284B"/>
    <w:rsid w:val="00EE300C"/>
    <w:rsid w:val="00EE3683"/>
    <w:rsid w:val="00EE392E"/>
    <w:rsid w:val="00EE5CF8"/>
    <w:rsid w:val="00EE69C5"/>
    <w:rsid w:val="00EF080C"/>
    <w:rsid w:val="00EF0F13"/>
    <w:rsid w:val="00EF1D09"/>
    <w:rsid w:val="00EF2217"/>
    <w:rsid w:val="00EF373F"/>
    <w:rsid w:val="00EF3B6E"/>
    <w:rsid w:val="00EF5CE9"/>
    <w:rsid w:val="00EF6C5A"/>
    <w:rsid w:val="00EF6D1B"/>
    <w:rsid w:val="00EF6E8E"/>
    <w:rsid w:val="00EF7A79"/>
    <w:rsid w:val="00F00A60"/>
    <w:rsid w:val="00F02024"/>
    <w:rsid w:val="00F02144"/>
    <w:rsid w:val="00F023F3"/>
    <w:rsid w:val="00F0345E"/>
    <w:rsid w:val="00F04BD1"/>
    <w:rsid w:val="00F10150"/>
    <w:rsid w:val="00F125F8"/>
    <w:rsid w:val="00F12C7E"/>
    <w:rsid w:val="00F130C1"/>
    <w:rsid w:val="00F132E0"/>
    <w:rsid w:val="00F15C1D"/>
    <w:rsid w:val="00F1650A"/>
    <w:rsid w:val="00F206FB"/>
    <w:rsid w:val="00F21838"/>
    <w:rsid w:val="00F21E86"/>
    <w:rsid w:val="00F222AC"/>
    <w:rsid w:val="00F222FF"/>
    <w:rsid w:val="00F22522"/>
    <w:rsid w:val="00F238A7"/>
    <w:rsid w:val="00F23C95"/>
    <w:rsid w:val="00F24527"/>
    <w:rsid w:val="00F253D3"/>
    <w:rsid w:val="00F255D7"/>
    <w:rsid w:val="00F25E77"/>
    <w:rsid w:val="00F26821"/>
    <w:rsid w:val="00F268B9"/>
    <w:rsid w:val="00F26D62"/>
    <w:rsid w:val="00F30D70"/>
    <w:rsid w:val="00F31981"/>
    <w:rsid w:val="00F31A62"/>
    <w:rsid w:val="00F32630"/>
    <w:rsid w:val="00F32687"/>
    <w:rsid w:val="00F370F6"/>
    <w:rsid w:val="00F40679"/>
    <w:rsid w:val="00F40FB6"/>
    <w:rsid w:val="00F41DEB"/>
    <w:rsid w:val="00F42982"/>
    <w:rsid w:val="00F439DD"/>
    <w:rsid w:val="00F43D48"/>
    <w:rsid w:val="00F4404F"/>
    <w:rsid w:val="00F44089"/>
    <w:rsid w:val="00F44622"/>
    <w:rsid w:val="00F45D21"/>
    <w:rsid w:val="00F46F4D"/>
    <w:rsid w:val="00F500D7"/>
    <w:rsid w:val="00F50D6A"/>
    <w:rsid w:val="00F51E58"/>
    <w:rsid w:val="00F52804"/>
    <w:rsid w:val="00F54103"/>
    <w:rsid w:val="00F55CBE"/>
    <w:rsid w:val="00F56526"/>
    <w:rsid w:val="00F57498"/>
    <w:rsid w:val="00F610D9"/>
    <w:rsid w:val="00F64E0C"/>
    <w:rsid w:val="00F66A08"/>
    <w:rsid w:val="00F70A11"/>
    <w:rsid w:val="00F72CDA"/>
    <w:rsid w:val="00F753C3"/>
    <w:rsid w:val="00F805D9"/>
    <w:rsid w:val="00F81777"/>
    <w:rsid w:val="00F8309A"/>
    <w:rsid w:val="00F830B5"/>
    <w:rsid w:val="00F83CD9"/>
    <w:rsid w:val="00F84B71"/>
    <w:rsid w:val="00F85DBC"/>
    <w:rsid w:val="00F8685E"/>
    <w:rsid w:val="00F900A4"/>
    <w:rsid w:val="00F90CC0"/>
    <w:rsid w:val="00F90DB2"/>
    <w:rsid w:val="00F9128C"/>
    <w:rsid w:val="00F91F6B"/>
    <w:rsid w:val="00F930A7"/>
    <w:rsid w:val="00F932D0"/>
    <w:rsid w:val="00F94BDB"/>
    <w:rsid w:val="00FA034E"/>
    <w:rsid w:val="00FA0A0F"/>
    <w:rsid w:val="00FA2D94"/>
    <w:rsid w:val="00FA496F"/>
    <w:rsid w:val="00FB0397"/>
    <w:rsid w:val="00FB0EED"/>
    <w:rsid w:val="00FB1166"/>
    <w:rsid w:val="00FB181C"/>
    <w:rsid w:val="00FB5392"/>
    <w:rsid w:val="00FB5D87"/>
    <w:rsid w:val="00FB65D6"/>
    <w:rsid w:val="00FB70B1"/>
    <w:rsid w:val="00FB7BA4"/>
    <w:rsid w:val="00FC0057"/>
    <w:rsid w:val="00FC0D09"/>
    <w:rsid w:val="00FC11FA"/>
    <w:rsid w:val="00FC1DDD"/>
    <w:rsid w:val="00FC2D06"/>
    <w:rsid w:val="00FC37D5"/>
    <w:rsid w:val="00FC491A"/>
    <w:rsid w:val="00FC4A8C"/>
    <w:rsid w:val="00FC4C9D"/>
    <w:rsid w:val="00FC669C"/>
    <w:rsid w:val="00FD19C3"/>
    <w:rsid w:val="00FD2488"/>
    <w:rsid w:val="00FD26F2"/>
    <w:rsid w:val="00FD4A14"/>
    <w:rsid w:val="00FD55F1"/>
    <w:rsid w:val="00FD5BB2"/>
    <w:rsid w:val="00FD6C4E"/>
    <w:rsid w:val="00FD736A"/>
    <w:rsid w:val="00FE05D2"/>
    <w:rsid w:val="00FE13E2"/>
    <w:rsid w:val="00FE1869"/>
    <w:rsid w:val="00FE3570"/>
    <w:rsid w:val="00FE3DAB"/>
    <w:rsid w:val="00FE4BB2"/>
    <w:rsid w:val="00FE5097"/>
    <w:rsid w:val="00FE5BBB"/>
    <w:rsid w:val="00FE65B4"/>
    <w:rsid w:val="00FE6949"/>
    <w:rsid w:val="00FF2577"/>
    <w:rsid w:val="00FF51CE"/>
    <w:rsid w:val="00FF7C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F139F"/>
    <w:rPr>
      <w:rFonts w:ascii="Calibri" w:eastAsia="Calibri" w:hAnsi="Calibri" w:cs="Times New Roman"/>
    </w:rPr>
  </w:style>
  <w:style w:type="paragraph" w:styleId="Titolo1">
    <w:name w:val="heading 1"/>
    <w:basedOn w:val="Normale"/>
    <w:next w:val="Normale"/>
    <w:link w:val="Titolo1Carattere"/>
    <w:qFormat/>
    <w:rsid w:val="00A6104B"/>
    <w:pPr>
      <w:keepNext/>
      <w:spacing w:before="240" w:after="60" w:line="240" w:lineRule="auto"/>
      <w:outlineLvl w:val="0"/>
    </w:pPr>
    <w:rPr>
      <w:rFonts w:ascii="Univers 55" w:eastAsia="Times New Roman" w:hAnsi="Univers 55"/>
      <w:b/>
      <w:kern w:val="28"/>
      <w:sz w:val="28"/>
      <w:szCs w:val="20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A6104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A6104B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A6104B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A6104B"/>
    <w:pPr>
      <w:spacing w:before="240" w:after="60" w:line="240" w:lineRule="auto"/>
      <w:outlineLvl w:val="8"/>
    </w:pPr>
    <w:rPr>
      <w:rFonts w:ascii="Arial" w:eastAsia="Times New Roman" w:hAnsi="Arial" w:cs="Aria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A6104B"/>
    <w:rPr>
      <w:rFonts w:ascii="Univers 55" w:eastAsia="Times New Roman" w:hAnsi="Univers 55" w:cs="Times New Roman"/>
      <w:b/>
      <w:kern w:val="28"/>
      <w:sz w:val="28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A6104B"/>
    <w:rPr>
      <w:rFonts w:ascii="Arial" w:eastAsia="Times New Roman" w:hAnsi="Arial" w:cs="Arial"/>
      <w:b/>
      <w:bCs/>
      <w:sz w:val="26"/>
      <w:szCs w:val="26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A6104B"/>
    <w:rPr>
      <w:rFonts w:ascii="Times New Roman" w:eastAsia="Times New Roman" w:hAnsi="Times New Roman" w:cs="Times New Roman"/>
      <w:b/>
      <w:bCs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A6104B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9Carattere">
    <w:name w:val="Titolo 9 Carattere"/>
    <w:basedOn w:val="Carpredefinitoparagrafo"/>
    <w:link w:val="Titolo9"/>
    <w:rsid w:val="00A6104B"/>
    <w:rPr>
      <w:rFonts w:ascii="Arial" w:eastAsia="Times New Roman" w:hAnsi="Arial" w:cs="Arial"/>
      <w:lang w:eastAsia="it-IT"/>
    </w:rPr>
  </w:style>
  <w:style w:type="paragraph" w:styleId="Intestazione">
    <w:name w:val="header"/>
    <w:basedOn w:val="Normale"/>
    <w:link w:val="IntestazioneCarattere"/>
    <w:rsid w:val="00A6104B"/>
    <w:pPr>
      <w:tabs>
        <w:tab w:val="center" w:pos="4819"/>
        <w:tab w:val="right" w:pos="9638"/>
      </w:tabs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rsid w:val="00A6104B"/>
    <w:pPr>
      <w:tabs>
        <w:tab w:val="center" w:pos="4819"/>
        <w:tab w:val="right" w:pos="9638"/>
      </w:tabs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paragraph" w:styleId="Rientrocorpodeltesto2">
    <w:name w:val="Body Text Indent 2"/>
    <w:basedOn w:val="Normale"/>
    <w:link w:val="Rientrocorpodeltesto2Carattere"/>
    <w:rsid w:val="00A6104B"/>
    <w:pPr>
      <w:tabs>
        <w:tab w:val="left" w:pos="6000"/>
      </w:tabs>
      <w:spacing w:after="0" w:line="280" w:lineRule="exact"/>
      <w:ind w:left="3700" w:hanging="1100"/>
      <w:jc w:val="both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A6104B"/>
    <w:pPr>
      <w:tabs>
        <w:tab w:val="left" w:pos="-1843"/>
      </w:tabs>
      <w:spacing w:after="120" w:line="240" w:lineRule="auto"/>
      <w:jc w:val="both"/>
    </w:pPr>
    <w:rPr>
      <w:rFonts w:ascii="Tahoma" w:eastAsia="Times New Roman" w:hAnsi="Tahoma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6104B"/>
    <w:rPr>
      <w:rFonts w:ascii="Tahoma" w:eastAsia="Times New Roman" w:hAnsi="Tahoma" w:cs="Times New Roman"/>
      <w:szCs w:val="20"/>
      <w:lang w:eastAsia="it-IT"/>
    </w:rPr>
  </w:style>
  <w:style w:type="paragraph" w:styleId="Rientrocorpodeltesto">
    <w:name w:val="Body Text Indent"/>
    <w:basedOn w:val="Normale"/>
    <w:link w:val="RientrocorpodeltestoCarattere"/>
    <w:rsid w:val="00A6104B"/>
    <w:pPr>
      <w:spacing w:after="120" w:line="240" w:lineRule="auto"/>
      <w:ind w:left="283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character" w:styleId="Collegamentoipertestuale">
    <w:name w:val="Hyperlink"/>
    <w:rsid w:val="00A6104B"/>
    <w:rPr>
      <w:color w:val="0000FF"/>
      <w:u w:val="single"/>
    </w:rPr>
  </w:style>
  <w:style w:type="paragraph" w:styleId="Corpotesto">
    <w:name w:val="Body Text"/>
    <w:basedOn w:val="Normale"/>
    <w:link w:val="CorpotestoCarattere"/>
    <w:rsid w:val="00A6104B"/>
    <w:pPr>
      <w:overflowPunct w:val="0"/>
      <w:autoSpaceDE w:val="0"/>
      <w:autoSpaceDN w:val="0"/>
      <w:adjustRightInd w:val="0"/>
      <w:spacing w:before="30" w:after="30" w:line="240" w:lineRule="auto"/>
      <w:ind w:firstLine="567"/>
      <w:jc w:val="both"/>
      <w:textAlignment w:val="baseline"/>
    </w:pPr>
    <w:rPr>
      <w:rFonts w:ascii="Arial" w:eastAsia="Times New Roman" w:hAnsi="Arial"/>
      <w:sz w:val="24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A6104B"/>
    <w:rPr>
      <w:rFonts w:ascii="Arial" w:eastAsia="Times New Roman" w:hAnsi="Arial" w:cs="Times New Roman"/>
      <w:sz w:val="24"/>
      <w:szCs w:val="20"/>
      <w:lang w:eastAsia="it-IT"/>
    </w:rPr>
  </w:style>
  <w:style w:type="paragraph" w:styleId="Rientrocorpodeltesto3">
    <w:name w:val="Body Text Indent 3"/>
    <w:basedOn w:val="Normale"/>
    <w:link w:val="Rientrocorpodeltesto3Carattere"/>
    <w:rsid w:val="00A6104B"/>
    <w:pPr>
      <w:spacing w:after="120" w:line="240" w:lineRule="auto"/>
      <w:ind w:left="283"/>
    </w:pPr>
    <w:rPr>
      <w:rFonts w:ascii="Univers 55" w:eastAsia="Times New Roman" w:hAnsi="Univers 55"/>
      <w:sz w:val="16"/>
      <w:szCs w:val="16"/>
      <w:lang w:eastAsia="it-IT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A6104B"/>
    <w:rPr>
      <w:rFonts w:ascii="Univers 55" w:eastAsia="Times New Roman" w:hAnsi="Univers 55" w:cs="Times New Roman"/>
      <w:sz w:val="16"/>
      <w:szCs w:val="16"/>
      <w:lang w:eastAsia="it-IT"/>
    </w:rPr>
  </w:style>
  <w:style w:type="paragraph" w:styleId="Testonormale">
    <w:name w:val="Plain Text"/>
    <w:basedOn w:val="Normale"/>
    <w:link w:val="TestonormaleCarattere"/>
    <w:rsid w:val="00A6104B"/>
    <w:pPr>
      <w:spacing w:after="0" w:line="240" w:lineRule="auto"/>
    </w:pPr>
    <w:rPr>
      <w:rFonts w:ascii="Courier New" w:eastAsia="Times New Roman" w:hAnsi="Courier New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rsid w:val="00A6104B"/>
    <w:rPr>
      <w:rFonts w:ascii="Courier New" w:eastAsia="Times New Roman" w:hAnsi="Courier New" w:cs="Times New Roman"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A6104B"/>
    <w:pPr>
      <w:spacing w:after="0" w:line="240" w:lineRule="auto"/>
      <w:jc w:val="center"/>
    </w:pPr>
    <w:rPr>
      <w:rFonts w:ascii="Lucida Sans Unicode" w:eastAsia="Times New Roman" w:hAnsi="Lucida Sans Unicode"/>
      <w:b/>
      <w:bCs/>
      <w:szCs w:val="20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A6104B"/>
    <w:rPr>
      <w:rFonts w:ascii="Lucida Sans Unicode" w:eastAsia="Times New Roman" w:hAnsi="Lucida Sans Unicode" w:cs="Times New Roman"/>
      <w:b/>
      <w:bCs/>
      <w:szCs w:val="20"/>
      <w:lang w:eastAsia="it-IT"/>
    </w:rPr>
  </w:style>
  <w:style w:type="paragraph" w:customStyle="1" w:styleId="Testopredefinito">
    <w:name w:val="Testo predefinito"/>
    <w:basedOn w:val="Normale"/>
    <w:rsid w:val="00A6104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G Times" w:eastAsia="Times New Roman" w:hAnsi="CG Times"/>
      <w:sz w:val="24"/>
      <w:szCs w:val="24"/>
      <w:lang w:val="en-US" w:eastAsia="it-IT"/>
    </w:rPr>
  </w:style>
  <w:style w:type="character" w:customStyle="1" w:styleId="stilemessaggiodipostaelettronica18">
    <w:name w:val="stilemessaggiodipostaelettronica18"/>
    <w:semiHidden/>
    <w:rsid w:val="00A6104B"/>
    <w:rPr>
      <w:rFonts w:ascii="Arial" w:hAnsi="Arial" w:cs="Arial" w:hint="default"/>
      <w:color w:val="auto"/>
      <w:sz w:val="20"/>
      <w:szCs w:val="20"/>
    </w:rPr>
  </w:style>
  <w:style w:type="paragraph" w:customStyle="1" w:styleId="NORMALEGIUSTIFICATO">
    <w:name w:val="NORMALE GIUSTIFICATO"/>
    <w:rsid w:val="00A6104B"/>
    <w:pPr>
      <w:spacing w:before="240" w:after="0" w:line="240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semiHidden/>
    <w:rsid w:val="00A6104B"/>
    <w:pPr>
      <w:spacing w:after="0" w:line="240" w:lineRule="auto"/>
    </w:pPr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A6104B"/>
    <w:rPr>
      <w:rFonts w:ascii="Tahoma" w:eastAsia="Times New Roman" w:hAnsi="Tahoma" w:cs="Tahoma"/>
      <w:sz w:val="16"/>
      <w:szCs w:val="16"/>
      <w:lang w:eastAsia="it-IT"/>
    </w:rPr>
  </w:style>
  <w:style w:type="paragraph" w:styleId="Corpodeltesto3">
    <w:name w:val="Body Text 3"/>
    <w:basedOn w:val="Normale"/>
    <w:link w:val="Corpodeltesto3Carattere"/>
    <w:rsid w:val="00A6104B"/>
    <w:pPr>
      <w:spacing w:after="120" w:line="240" w:lineRule="auto"/>
    </w:pPr>
    <w:rPr>
      <w:rFonts w:ascii="Univers 55" w:eastAsia="Times New Roman" w:hAnsi="Univers 55"/>
      <w:sz w:val="16"/>
      <w:szCs w:val="16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A6104B"/>
    <w:rPr>
      <w:rFonts w:ascii="Univers 55" w:eastAsia="Times New Roman" w:hAnsi="Univers 55" w:cs="Times New Roman"/>
      <w:sz w:val="16"/>
      <w:szCs w:val="16"/>
      <w:lang w:eastAsia="it-IT"/>
    </w:rPr>
  </w:style>
  <w:style w:type="paragraph" w:customStyle="1" w:styleId="Char">
    <w:name w:val="Char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CarattereCarattereCarattere">
    <w:name w:val="Carattere Carattere Carattere Carattere"/>
    <w:basedOn w:val="Normale"/>
    <w:rsid w:val="00A6104B"/>
    <w:pPr>
      <w:spacing w:after="160" w:line="240" w:lineRule="exact"/>
      <w:jc w:val="both"/>
    </w:pPr>
    <w:rPr>
      <w:rFonts w:ascii="Tahoma" w:eastAsia="Times New Roman" w:hAnsi="Tahoma"/>
      <w:sz w:val="20"/>
      <w:szCs w:val="20"/>
      <w:lang w:val="en-US"/>
    </w:rPr>
  </w:style>
  <w:style w:type="character" w:styleId="Enfasigrassetto">
    <w:name w:val="Strong"/>
    <w:uiPriority w:val="22"/>
    <w:qFormat/>
    <w:rsid w:val="00A6104B"/>
    <w:rPr>
      <w:b/>
      <w:bCs/>
    </w:rPr>
  </w:style>
  <w:style w:type="paragraph" w:customStyle="1" w:styleId="aoSpecial">
    <w:name w:val="aoSpecial"/>
    <w:basedOn w:val="Normale"/>
    <w:rsid w:val="00A6104B"/>
    <w:pPr>
      <w:spacing w:before="220" w:after="440" w:line="240" w:lineRule="auto"/>
      <w:jc w:val="both"/>
    </w:pPr>
    <w:rPr>
      <w:rFonts w:ascii="Times New Roman" w:eastAsia="Times New Roman" w:hAnsi="Times New Roman"/>
      <w:b/>
      <w:caps/>
      <w:szCs w:val="20"/>
      <w:lang w:val="pl-PL" w:eastAsia="it-IT"/>
    </w:rPr>
  </w:style>
  <w:style w:type="character" w:styleId="Numeropagina">
    <w:name w:val="page number"/>
    <w:basedOn w:val="Carpredefinitoparagrafo"/>
    <w:rsid w:val="00A6104B"/>
  </w:style>
  <w:style w:type="paragraph" w:customStyle="1" w:styleId="sche3">
    <w:name w:val="sche_3"/>
    <w:rsid w:val="00A6104B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table" w:styleId="Grigliatabella">
    <w:name w:val="Table Grid"/>
    <w:basedOn w:val="Tabellanormale"/>
    <w:rsid w:val="00A610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padocumento">
    <w:name w:val="Document Map"/>
    <w:basedOn w:val="Normale"/>
    <w:link w:val="MappadocumentoCarattere"/>
    <w:semiHidden/>
    <w:rsid w:val="00A6104B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it-IT"/>
    </w:rPr>
  </w:style>
  <w:style w:type="character" w:customStyle="1" w:styleId="MappadocumentoCarattere">
    <w:name w:val="Mappa documento Carattere"/>
    <w:basedOn w:val="Carpredefinitoparagrafo"/>
    <w:link w:val="Mappadocumento"/>
    <w:semiHidden/>
    <w:rsid w:val="00A6104B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rsid w:val="00A6104B"/>
    <w:pPr>
      <w:spacing w:after="0" w:line="240" w:lineRule="auto"/>
    </w:pPr>
    <w:rPr>
      <w:rFonts w:ascii="Univers 55" w:eastAsia="Times New Roman" w:hAnsi="Univers 55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A6104B"/>
    <w:rPr>
      <w:rFonts w:ascii="Univers 55" w:eastAsia="Times New Roman" w:hAnsi="Univers 55" w:cs="Times New Roman"/>
      <w:sz w:val="20"/>
      <w:szCs w:val="20"/>
    </w:rPr>
  </w:style>
  <w:style w:type="character" w:styleId="Rimandonotaapidipagina">
    <w:name w:val="footnote reference"/>
    <w:uiPriority w:val="99"/>
    <w:rsid w:val="00A6104B"/>
    <w:rPr>
      <w:vertAlign w:val="superscript"/>
    </w:rPr>
  </w:style>
  <w:style w:type="paragraph" w:customStyle="1" w:styleId="Char0">
    <w:name w:val="Char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">
    <w:name w:val="Carattere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Paragrafo">
    <w:name w:val="Paragrafo"/>
    <w:basedOn w:val="Normale"/>
    <w:rsid w:val="00A6104B"/>
    <w:pPr>
      <w:spacing w:after="0" w:line="240" w:lineRule="auto"/>
      <w:ind w:left="426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customStyle="1" w:styleId="Default">
    <w:name w:val="Default"/>
    <w:rsid w:val="00A6104B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it-IT"/>
    </w:rPr>
  </w:style>
  <w:style w:type="paragraph" w:customStyle="1" w:styleId="CharCharCarattereCarattereCharCharCarattereCarattereCarattereCarattereCarattereCarattereCarattereCarattereCarattere">
    <w:name w:val="Char Char Carattere Carattere Char Char Carattere Carattere Carattere Carattere Carattere Carattere Carattere Carattere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arattereCarattereCarattereCarattere0">
    <w:name w:val="Carattere Carattere Carattere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arattere1">
    <w:name w:val="Carattere1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CarattereCarattere1Carattere">
    <w:name w:val="Carattere Carattere Carattere1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par">
    <w:name w:val="par"/>
    <w:basedOn w:val="Sommario1"/>
    <w:rsid w:val="00A6104B"/>
    <w:pPr>
      <w:widowControl w:val="0"/>
      <w:ind w:firstLine="851"/>
      <w:jc w:val="both"/>
    </w:pPr>
    <w:rPr>
      <w:rFonts w:ascii="Arial" w:hAnsi="Arial"/>
      <w:sz w:val="28"/>
    </w:rPr>
  </w:style>
  <w:style w:type="paragraph" w:styleId="Sommario1">
    <w:name w:val="toc 1"/>
    <w:basedOn w:val="Normale"/>
    <w:next w:val="Normale"/>
    <w:autoRedefine/>
    <w:semiHidden/>
    <w:rsid w:val="00A6104B"/>
    <w:pPr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styleId="Rimandocommento">
    <w:name w:val="annotation reference"/>
    <w:rsid w:val="00A6104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A6104B"/>
    <w:pPr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rsid w:val="00A6104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A6104B"/>
    <w:rPr>
      <w:rFonts w:ascii="Univers 55" w:eastAsia="Times New Roman" w:hAnsi="Univers 55" w:cs="Times New Roman"/>
      <w:b/>
      <w:bCs/>
      <w:sz w:val="20"/>
      <w:szCs w:val="20"/>
      <w:lang w:eastAsia="it-IT"/>
    </w:rPr>
  </w:style>
  <w:style w:type="paragraph" w:styleId="NormaleWeb">
    <w:name w:val="Normal (Web)"/>
    <w:basedOn w:val="Normale"/>
    <w:rsid w:val="00A6104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Enfasicorsivo">
    <w:name w:val="Emphasis"/>
    <w:qFormat/>
    <w:rsid w:val="00A6104B"/>
    <w:rPr>
      <w:i/>
      <w:iCs/>
    </w:rPr>
  </w:style>
  <w:style w:type="paragraph" w:customStyle="1" w:styleId="CarattereCarattereCarattereCarattereCarattere1Carattere">
    <w:name w:val="Carattere Carattere Carattere Carattere Carattere1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Testodelblocco">
    <w:name w:val="Block Text"/>
    <w:basedOn w:val="Normale"/>
    <w:rsid w:val="00A6104B"/>
    <w:pPr>
      <w:widowControl w:val="0"/>
      <w:tabs>
        <w:tab w:val="center" w:pos="4808"/>
        <w:tab w:val="left" w:pos="8640"/>
      </w:tabs>
      <w:spacing w:after="120" w:line="240" w:lineRule="auto"/>
      <w:ind w:left="284" w:right="284"/>
      <w:jc w:val="center"/>
    </w:pPr>
    <w:rPr>
      <w:rFonts w:ascii="Univers 55" w:eastAsia="Times New Roman" w:hAnsi="Univers 55"/>
      <w:b/>
      <w:color w:val="000000"/>
      <w:sz w:val="40"/>
      <w:szCs w:val="20"/>
      <w:lang w:eastAsia="it-IT"/>
    </w:rPr>
  </w:style>
  <w:style w:type="paragraph" w:customStyle="1" w:styleId="Carattere2">
    <w:name w:val="Carattere2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arattereCarattereCarattereCarattereCarattereCarattereCarattere">
    <w:name w:val="Carattere Carattere Carattere Carattere Carattere Carattere Carattere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CarattereCarattereCarattereCarattereCarattereCarattere0">
    <w:name w:val="Carattere Carattere Carattere Carattere Carattere Carattere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harCharCharCharCarattereCarattereCharChar">
    <w:name w:val="Char Char Char Char Carattere Carattere Char Char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CarattereCarattere">
    <w:name w:val="Carattere Carattere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Revisione">
    <w:name w:val="Revision"/>
    <w:hidden/>
    <w:uiPriority w:val="99"/>
    <w:semiHidden/>
    <w:rsid w:val="00A6104B"/>
    <w:pPr>
      <w:spacing w:after="0" w:line="240" w:lineRule="auto"/>
    </w:pPr>
    <w:rPr>
      <w:rFonts w:ascii="Univers 55" w:eastAsia="Times New Roman" w:hAnsi="Univers 55" w:cs="Times New Roman"/>
      <w:sz w:val="20"/>
      <w:szCs w:val="20"/>
      <w:lang w:eastAsia="it-IT"/>
    </w:rPr>
  </w:style>
  <w:style w:type="paragraph" w:customStyle="1" w:styleId="1">
    <w:name w:val="1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Testonotadichiusura">
    <w:name w:val="endnote text"/>
    <w:basedOn w:val="Normale"/>
    <w:link w:val="TestonotadichiusuraCarattere"/>
    <w:rsid w:val="00A6104B"/>
    <w:pPr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character" w:styleId="Rimandonotadichiusura">
    <w:name w:val="endnote reference"/>
    <w:rsid w:val="00A6104B"/>
    <w:rPr>
      <w:vertAlign w:val="superscript"/>
    </w:rPr>
  </w:style>
  <w:style w:type="paragraph" w:customStyle="1" w:styleId="sche30">
    <w:name w:val="sche3"/>
    <w:basedOn w:val="Normale"/>
    <w:rsid w:val="00A610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usoboll1">
    <w:name w:val="usoboll1"/>
    <w:basedOn w:val="Normale"/>
    <w:link w:val="usoboll1Carattere"/>
    <w:rsid w:val="00A6104B"/>
    <w:pPr>
      <w:widowControl w:val="0"/>
      <w:spacing w:after="0" w:line="482" w:lineRule="exac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Paragrafoelenco">
    <w:name w:val="List Paragraph"/>
    <w:aliases w:val="Elenco 1,Paragrafo elenco livello 1,List Paragraph;List 1.0,List Paragraph.List 1.0,Proposal Bullet List,Bullet List,lp1,List Paragraph1,List Paragraph2,Bullet edison,List Paragraph3,List Paragraph4,List 1.0,Paragrafo elenco 2"/>
    <w:basedOn w:val="Normale"/>
    <w:link w:val="ParagrafoelencoCarattere"/>
    <w:uiPriority w:val="34"/>
    <w:qFormat/>
    <w:rsid w:val="0092154C"/>
    <w:pPr>
      <w:ind w:left="708"/>
    </w:pPr>
  </w:style>
  <w:style w:type="character" w:customStyle="1" w:styleId="ParagrafoelencoCarattere">
    <w:name w:val="Paragrafo elenco Carattere"/>
    <w:aliases w:val="Elenco 1 Carattere,Paragrafo elenco livello 1 Carattere,List Paragraph;List 1.0 Carattere,List Paragraph.List 1.0 Carattere,Proposal Bullet List Carattere,Bullet List Carattere,lp1 Carattere,List Paragraph1 Carattere"/>
    <w:link w:val="Paragrafoelenco"/>
    <w:uiPriority w:val="34"/>
    <w:qFormat/>
    <w:rsid w:val="00F81777"/>
    <w:rPr>
      <w:rFonts w:ascii="Calibri" w:eastAsia="Calibri" w:hAnsi="Calibri" w:cs="Times New Roman"/>
    </w:rPr>
  </w:style>
  <w:style w:type="paragraph" w:styleId="Numeroelenco">
    <w:name w:val="List Number"/>
    <w:basedOn w:val="Normale"/>
    <w:link w:val="NumeroelencoCarattere"/>
    <w:rsid w:val="001E4055"/>
    <w:pPr>
      <w:widowControl w:val="0"/>
      <w:numPr>
        <w:numId w:val="6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1E405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usoboll1Carattere">
    <w:name w:val="usoboll1 Carattere"/>
    <w:link w:val="usoboll1"/>
    <w:rsid w:val="001E4055"/>
    <w:rPr>
      <w:rFonts w:ascii="Times New Roman" w:eastAsia="Times New Roman" w:hAnsi="Times New Roman" w:cs="Times New Roman"/>
      <w:sz w:val="24"/>
      <w:szCs w:val="20"/>
      <w:lang w:eastAsia="it-IT"/>
    </w:rPr>
  </w:style>
  <w:style w:type="table" w:customStyle="1" w:styleId="Grigliatabella1">
    <w:name w:val="Griglia tabella1"/>
    <w:basedOn w:val="Tabellanormale"/>
    <w:next w:val="Grigliatabella"/>
    <w:rsid w:val="00060D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rsid w:val="00B555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B12ED3"/>
    <w:pPr>
      <w:suppressAutoHyphens/>
      <w:autoSpaceDN w:val="0"/>
      <w:spacing w:after="160" w:line="256" w:lineRule="auto"/>
      <w:textAlignment w:val="baseline"/>
    </w:pPr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F139F"/>
    <w:rPr>
      <w:rFonts w:ascii="Calibri" w:eastAsia="Calibri" w:hAnsi="Calibri" w:cs="Times New Roman"/>
    </w:rPr>
  </w:style>
  <w:style w:type="paragraph" w:styleId="Titolo1">
    <w:name w:val="heading 1"/>
    <w:basedOn w:val="Normale"/>
    <w:next w:val="Normale"/>
    <w:link w:val="Titolo1Carattere"/>
    <w:qFormat/>
    <w:rsid w:val="00A6104B"/>
    <w:pPr>
      <w:keepNext/>
      <w:spacing w:before="240" w:after="60" w:line="240" w:lineRule="auto"/>
      <w:outlineLvl w:val="0"/>
    </w:pPr>
    <w:rPr>
      <w:rFonts w:ascii="Univers 55" w:eastAsia="Times New Roman" w:hAnsi="Univers 55"/>
      <w:b/>
      <w:kern w:val="28"/>
      <w:sz w:val="28"/>
      <w:szCs w:val="20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A6104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A6104B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A6104B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A6104B"/>
    <w:pPr>
      <w:spacing w:before="240" w:after="60" w:line="240" w:lineRule="auto"/>
      <w:outlineLvl w:val="8"/>
    </w:pPr>
    <w:rPr>
      <w:rFonts w:ascii="Arial" w:eastAsia="Times New Roman" w:hAnsi="Arial" w:cs="Aria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A6104B"/>
    <w:rPr>
      <w:rFonts w:ascii="Univers 55" w:eastAsia="Times New Roman" w:hAnsi="Univers 55" w:cs="Times New Roman"/>
      <w:b/>
      <w:kern w:val="28"/>
      <w:sz w:val="28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A6104B"/>
    <w:rPr>
      <w:rFonts w:ascii="Arial" w:eastAsia="Times New Roman" w:hAnsi="Arial" w:cs="Arial"/>
      <w:b/>
      <w:bCs/>
      <w:sz w:val="26"/>
      <w:szCs w:val="26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A6104B"/>
    <w:rPr>
      <w:rFonts w:ascii="Times New Roman" w:eastAsia="Times New Roman" w:hAnsi="Times New Roman" w:cs="Times New Roman"/>
      <w:b/>
      <w:bCs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A6104B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9Carattere">
    <w:name w:val="Titolo 9 Carattere"/>
    <w:basedOn w:val="Carpredefinitoparagrafo"/>
    <w:link w:val="Titolo9"/>
    <w:rsid w:val="00A6104B"/>
    <w:rPr>
      <w:rFonts w:ascii="Arial" w:eastAsia="Times New Roman" w:hAnsi="Arial" w:cs="Arial"/>
      <w:lang w:eastAsia="it-IT"/>
    </w:rPr>
  </w:style>
  <w:style w:type="paragraph" w:styleId="Intestazione">
    <w:name w:val="header"/>
    <w:basedOn w:val="Normale"/>
    <w:link w:val="IntestazioneCarattere"/>
    <w:rsid w:val="00A6104B"/>
    <w:pPr>
      <w:tabs>
        <w:tab w:val="center" w:pos="4819"/>
        <w:tab w:val="right" w:pos="9638"/>
      </w:tabs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rsid w:val="00A6104B"/>
    <w:pPr>
      <w:tabs>
        <w:tab w:val="center" w:pos="4819"/>
        <w:tab w:val="right" w:pos="9638"/>
      </w:tabs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paragraph" w:styleId="Rientrocorpodeltesto2">
    <w:name w:val="Body Text Indent 2"/>
    <w:basedOn w:val="Normale"/>
    <w:link w:val="Rientrocorpodeltesto2Carattere"/>
    <w:rsid w:val="00A6104B"/>
    <w:pPr>
      <w:tabs>
        <w:tab w:val="left" w:pos="6000"/>
      </w:tabs>
      <w:spacing w:after="0" w:line="280" w:lineRule="exact"/>
      <w:ind w:left="3700" w:hanging="1100"/>
      <w:jc w:val="both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A6104B"/>
    <w:pPr>
      <w:tabs>
        <w:tab w:val="left" w:pos="-1843"/>
      </w:tabs>
      <w:spacing w:after="120" w:line="240" w:lineRule="auto"/>
      <w:jc w:val="both"/>
    </w:pPr>
    <w:rPr>
      <w:rFonts w:ascii="Tahoma" w:eastAsia="Times New Roman" w:hAnsi="Tahoma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6104B"/>
    <w:rPr>
      <w:rFonts w:ascii="Tahoma" w:eastAsia="Times New Roman" w:hAnsi="Tahoma" w:cs="Times New Roman"/>
      <w:szCs w:val="20"/>
      <w:lang w:eastAsia="it-IT"/>
    </w:rPr>
  </w:style>
  <w:style w:type="paragraph" w:styleId="Rientrocorpodeltesto">
    <w:name w:val="Body Text Indent"/>
    <w:basedOn w:val="Normale"/>
    <w:link w:val="RientrocorpodeltestoCarattere"/>
    <w:rsid w:val="00A6104B"/>
    <w:pPr>
      <w:spacing w:after="120" w:line="240" w:lineRule="auto"/>
      <w:ind w:left="283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character" w:styleId="Collegamentoipertestuale">
    <w:name w:val="Hyperlink"/>
    <w:rsid w:val="00A6104B"/>
    <w:rPr>
      <w:color w:val="0000FF"/>
      <w:u w:val="single"/>
    </w:rPr>
  </w:style>
  <w:style w:type="paragraph" w:styleId="Corpotesto">
    <w:name w:val="Body Text"/>
    <w:basedOn w:val="Normale"/>
    <w:link w:val="CorpotestoCarattere"/>
    <w:rsid w:val="00A6104B"/>
    <w:pPr>
      <w:overflowPunct w:val="0"/>
      <w:autoSpaceDE w:val="0"/>
      <w:autoSpaceDN w:val="0"/>
      <w:adjustRightInd w:val="0"/>
      <w:spacing w:before="30" w:after="30" w:line="240" w:lineRule="auto"/>
      <w:ind w:firstLine="567"/>
      <w:jc w:val="both"/>
      <w:textAlignment w:val="baseline"/>
    </w:pPr>
    <w:rPr>
      <w:rFonts w:ascii="Arial" w:eastAsia="Times New Roman" w:hAnsi="Arial"/>
      <w:sz w:val="24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A6104B"/>
    <w:rPr>
      <w:rFonts w:ascii="Arial" w:eastAsia="Times New Roman" w:hAnsi="Arial" w:cs="Times New Roman"/>
      <w:sz w:val="24"/>
      <w:szCs w:val="20"/>
      <w:lang w:eastAsia="it-IT"/>
    </w:rPr>
  </w:style>
  <w:style w:type="paragraph" w:styleId="Rientrocorpodeltesto3">
    <w:name w:val="Body Text Indent 3"/>
    <w:basedOn w:val="Normale"/>
    <w:link w:val="Rientrocorpodeltesto3Carattere"/>
    <w:rsid w:val="00A6104B"/>
    <w:pPr>
      <w:spacing w:after="120" w:line="240" w:lineRule="auto"/>
      <w:ind w:left="283"/>
    </w:pPr>
    <w:rPr>
      <w:rFonts w:ascii="Univers 55" w:eastAsia="Times New Roman" w:hAnsi="Univers 55"/>
      <w:sz w:val="16"/>
      <w:szCs w:val="16"/>
      <w:lang w:eastAsia="it-IT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A6104B"/>
    <w:rPr>
      <w:rFonts w:ascii="Univers 55" w:eastAsia="Times New Roman" w:hAnsi="Univers 55" w:cs="Times New Roman"/>
      <w:sz w:val="16"/>
      <w:szCs w:val="16"/>
      <w:lang w:eastAsia="it-IT"/>
    </w:rPr>
  </w:style>
  <w:style w:type="paragraph" w:styleId="Testonormale">
    <w:name w:val="Plain Text"/>
    <w:basedOn w:val="Normale"/>
    <w:link w:val="TestonormaleCarattere"/>
    <w:rsid w:val="00A6104B"/>
    <w:pPr>
      <w:spacing w:after="0" w:line="240" w:lineRule="auto"/>
    </w:pPr>
    <w:rPr>
      <w:rFonts w:ascii="Courier New" w:eastAsia="Times New Roman" w:hAnsi="Courier New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rsid w:val="00A6104B"/>
    <w:rPr>
      <w:rFonts w:ascii="Courier New" w:eastAsia="Times New Roman" w:hAnsi="Courier New" w:cs="Times New Roman"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A6104B"/>
    <w:pPr>
      <w:spacing w:after="0" w:line="240" w:lineRule="auto"/>
      <w:jc w:val="center"/>
    </w:pPr>
    <w:rPr>
      <w:rFonts w:ascii="Lucida Sans Unicode" w:eastAsia="Times New Roman" w:hAnsi="Lucida Sans Unicode"/>
      <w:b/>
      <w:bCs/>
      <w:szCs w:val="20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A6104B"/>
    <w:rPr>
      <w:rFonts w:ascii="Lucida Sans Unicode" w:eastAsia="Times New Roman" w:hAnsi="Lucida Sans Unicode" w:cs="Times New Roman"/>
      <w:b/>
      <w:bCs/>
      <w:szCs w:val="20"/>
      <w:lang w:eastAsia="it-IT"/>
    </w:rPr>
  </w:style>
  <w:style w:type="paragraph" w:customStyle="1" w:styleId="Testopredefinito">
    <w:name w:val="Testo predefinito"/>
    <w:basedOn w:val="Normale"/>
    <w:rsid w:val="00A6104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G Times" w:eastAsia="Times New Roman" w:hAnsi="CG Times"/>
      <w:sz w:val="24"/>
      <w:szCs w:val="24"/>
      <w:lang w:val="en-US" w:eastAsia="it-IT"/>
    </w:rPr>
  </w:style>
  <w:style w:type="character" w:customStyle="1" w:styleId="stilemessaggiodipostaelettronica18">
    <w:name w:val="stilemessaggiodipostaelettronica18"/>
    <w:semiHidden/>
    <w:rsid w:val="00A6104B"/>
    <w:rPr>
      <w:rFonts w:ascii="Arial" w:hAnsi="Arial" w:cs="Arial" w:hint="default"/>
      <w:color w:val="auto"/>
      <w:sz w:val="20"/>
      <w:szCs w:val="20"/>
    </w:rPr>
  </w:style>
  <w:style w:type="paragraph" w:customStyle="1" w:styleId="NORMALEGIUSTIFICATO">
    <w:name w:val="NORMALE GIUSTIFICATO"/>
    <w:rsid w:val="00A6104B"/>
    <w:pPr>
      <w:spacing w:before="240" w:after="0" w:line="240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semiHidden/>
    <w:rsid w:val="00A6104B"/>
    <w:pPr>
      <w:spacing w:after="0" w:line="240" w:lineRule="auto"/>
    </w:pPr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A6104B"/>
    <w:rPr>
      <w:rFonts w:ascii="Tahoma" w:eastAsia="Times New Roman" w:hAnsi="Tahoma" w:cs="Tahoma"/>
      <w:sz w:val="16"/>
      <w:szCs w:val="16"/>
      <w:lang w:eastAsia="it-IT"/>
    </w:rPr>
  </w:style>
  <w:style w:type="paragraph" w:styleId="Corpodeltesto3">
    <w:name w:val="Body Text 3"/>
    <w:basedOn w:val="Normale"/>
    <w:link w:val="Corpodeltesto3Carattere"/>
    <w:rsid w:val="00A6104B"/>
    <w:pPr>
      <w:spacing w:after="120" w:line="240" w:lineRule="auto"/>
    </w:pPr>
    <w:rPr>
      <w:rFonts w:ascii="Univers 55" w:eastAsia="Times New Roman" w:hAnsi="Univers 55"/>
      <w:sz w:val="16"/>
      <w:szCs w:val="16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A6104B"/>
    <w:rPr>
      <w:rFonts w:ascii="Univers 55" w:eastAsia="Times New Roman" w:hAnsi="Univers 55" w:cs="Times New Roman"/>
      <w:sz w:val="16"/>
      <w:szCs w:val="16"/>
      <w:lang w:eastAsia="it-IT"/>
    </w:rPr>
  </w:style>
  <w:style w:type="paragraph" w:customStyle="1" w:styleId="Char">
    <w:name w:val="Char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CarattereCarattereCarattere">
    <w:name w:val="Carattere Carattere Carattere Carattere"/>
    <w:basedOn w:val="Normale"/>
    <w:rsid w:val="00A6104B"/>
    <w:pPr>
      <w:spacing w:after="160" w:line="240" w:lineRule="exact"/>
      <w:jc w:val="both"/>
    </w:pPr>
    <w:rPr>
      <w:rFonts w:ascii="Tahoma" w:eastAsia="Times New Roman" w:hAnsi="Tahoma"/>
      <w:sz w:val="20"/>
      <w:szCs w:val="20"/>
      <w:lang w:val="en-US"/>
    </w:rPr>
  </w:style>
  <w:style w:type="character" w:styleId="Enfasigrassetto">
    <w:name w:val="Strong"/>
    <w:uiPriority w:val="22"/>
    <w:qFormat/>
    <w:rsid w:val="00A6104B"/>
    <w:rPr>
      <w:b/>
      <w:bCs/>
    </w:rPr>
  </w:style>
  <w:style w:type="paragraph" w:customStyle="1" w:styleId="aoSpecial">
    <w:name w:val="aoSpecial"/>
    <w:basedOn w:val="Normale"/>
    <w:rsid w:val="00A6104B"/>
    <w:pPr>
      <w:spacing w:before="220" w:after="440" w:line="240" w:lineRule="auto"/>
      <w:jc w:val="both"/>
    </w:pPr>
    <w:rPr>
      <w:rFonts w:ascii="Times New Roman" w:eastAsia="Times New Roman" w:hAnsi="Times New Roman"/>
      <w:b/>
      <w:caps/>
      <w:szCs w:val="20"/>
      <w:lang w:val="pl-PL" w:eastAsia="it-IT"/>
    </w:rPr>
  </w:style>
  <w:style w:type="character" w:styleId="Numeropagina">
    <w:name w:val="page number"/>
    <w:basedOn w:val="Carpredefinitoparagrafo"/>
    <w:rsid w:val="00A6104B"/>
  </w:style>
  <w:style w:type="paragraph" w:customStyle="1" w:styleId="sche3">
    <w:name w:val="sche_3"/>
    <w:rsid w:val="00A6104B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table" w:styleId="Grigliatabella">
    <w:name w:val="Table Grid"/>
    <w:basedOn w:val="Tabellanormale"/>
    <w:rsid w:val="00A610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padocumento">
    <w:name w:val="Document Map"/>
    <w:basedOn w:val="Normale"/>
    <w:link w:val="MappadocumentoCarattere"/>
    <w:semiHidden/>
    <w:rsid w:val="00A6104B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it-IT"/>
    </w:rPr>
  </w:style>
  <w:style w:type="character" w:customStyle="1" w:styleId="MappadocumentoCarattere">
    <w:name w:val="Mappa documento Carattere"/>
    <w:basedOn w:val="Carpredefinitoparagrafo"/>
    <w:link w:val="Mappadocumento"/>
    <w:semiHidden/>
    <w:rsid w:val="00A6104B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rsid w:val="00A6104B"/>
    <w:pPr>
      <w:spacing w:after="0" w:line="240" w:lineRule="auto"/>
    </w:pPr>
    <w:rPr>
      <w:rFonts w:ascii="Univers 55" w:eastAsia="Times New Roman" w:hAnsi="Univers 55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A6104B"/>
    <w:rPr>
      <w:rFonts w:ascii="Univers 55" w:eastAsia="Times New Roman" w:hAnsi="Univers 55" w:cs="Times New Roman"/>
      <w:sz w:val="20"/>
      <w:szCs w:val="20"/>
    </w:rPr>
  </w:style>
  <w:style w:type="character" w:styleId="Rimandonotaapidipagina">
    <w:name w:val="footnote reference"/>
    <w:uiPriority w:val="99"/>
    <w:rsid w:val="00A6104B"/>
    <w:rPr>
      <w:vertAlign w:val="superscript"/>
    </w:rPr>
  </w:style>
  <w:style w:type="paragraph" w:customStyle="1" w:styleId="Char0">
    <w:name w:val="Char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">
    <w:name w:val="Carattere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Paragrafo">
    <w:name w:val="Paragrafo"/>
    <w:basedOn w:val="Normale"/>
    <w:rsid w:val="00A6104B"/>
    <w:pPr>
      <w:spacing w:after="0" w:line="240" w:lineRule="auto"/>
      <w:ind w:left="426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customStyle="1" w:styleId="Default">
    <w:name w:val="Default"/>
    <w:rsid w:val="00A6104B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it-IT"/>
    </w:rPr>
  </w:style>
  <w:style w:type="paragraph" w:customStyle="1" w:styleId="CharCharCarattereCarattereCharCharCarattereCarattereCarattereCarattereCarattereCarattereCarattereCarattereCarattere">
    <w:name w:val="Char Char Carattere Carattere Char Char Carattere Carattere Carattere Carattere Carattere Carattere Carattere Carattere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arattereCarattereCarattereCarattere0">
    <w:name w:val="Carattere Carattere Carattere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arattere1">
    <w:name w:val="Carattere1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CarattereCarattere1Carattere">
    <w:name w:val="Carattere Carattere Carattere1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par">
    <w:name w:val="par"/>
    <w:basedOn w:val="Sommario1"/>
    <w:rsid w:val="00A6104B"/>
    <w:pPr>
      <w:widowControl w:val="0"/>
      <w:ind w:firstLine="851"/>
      <w:jc w:val="both"/>
    </w:pPr>
    <w:rPr>
      <w:rFonts w:ascii="Arial" w:hAnsi="Arial"/>
      <w:sz w:val="28"/>
    </w:rPr>
  </w:style>
  <w:style w:type="paragraph" w:styleId="Sommario1">
    <w:name w:val="toc 1"/>
    <w:basedOn w:val="Normale"/>
    <w:next w:val="Normale"/>
    <w:autoRedefine/>
    <w:semiHidden/>
    <w:rsid w:val="00A6104B"/>
    <w:pPr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styleId="Rimandocommento">
    <w:name w:val="annotation reference"/>
    <w:rsid w:val="00A6104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A6104B"/>
    <w:pPr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rsid w:val="00A6104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A6104B"/>
    <w:rPr>
      <w:rFonts w:ascii="Univers 55" w:eastAsia="Times New Roman" w:hAnsi="Univers 55" w:cs="Times New Roman"/>
      <w:b/>
      <w:bCs/>
      <w:sz w:val="20"/>
      <w:szCs w:val="20"/>
      <w:lang w:eastAsia="it-IT"/>
    </w:rPr>
  </w:style>
  <w:style w:type="paragraph" w:styleId="NormaleWeb">
    <w:name w:val="Normal (Web)"/>
    <w:basedOn w:val="Normale"/>
    <w:rsid w:val="00A6104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Enfasicorsivo">
    <w:name w:val="Emphasis"/>
    <w:qFormat/>
    <w:rsid w:val="00A6104B"/>
    <w:rPr>
      <w:i/>
      <w:iCs/>
    </w:rPr>
  </w:style>
  <w:style w:type="paragraph" w:customStyle="1" w:styleId="CarattereCarattereCarattereCarattereCarattere1Carattere">
    <w:name w:val="Carattere Carattere Carattere Carattere Carattere1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Testodelblocco">
    <w:name w:val="Block Text"/>
    <w:basedOn w:val="Normale"/>
    <w:rsid w:val="00A6104B"/>
    <w:pPr>
      <w:widowControl w:val="0"/>
      <w:tabs>
        <w:tab w:val="center" w:pos="4808"/>
        <w:tab w:val="left" w:pos="8640"/>
      </w:tabs>
      <w:spacing w:after="120" w:line="240" w:lineRule="auto"/>
      <w:ind w:left="284" w:right="284"/>
      <w:jc w:val="center"/>
    </w:pPr>
    <w:rPr>
      <w:rFonts w:ascii="Univers 55" w:eastAsia="Times New Roman" w:hAnsi="Univers 55"/>
      <w:b/>
      <w:color w:val="000000"/>
      <w:sz w:val="40"/>
      <w:szCs w:val="20"/>
      <w:lang w:eastAsia="it-IT"/>
    </w:rPr>
  </w:style>
  <w:style w:type="paragraph" w:customStyle="1" w:styleId="Carattere2">
    <w:name w:val="Carattere2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arattereCarattereCarattereCarattereCarattereCarattereCarattere">
    <w:name w:val="Carattere Carattere Carattere Carattere Carattere Carattere Carattere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CarattereCarattereCarattereCarattereCarattereCarattere0">
    <w:name w:val="Carattere Carattere Carattere Carattere Carattere Carattere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harCharCharCharCarattereCarattereCharChar">
    <w:name w:val="Char Char Char Char Carattere Carattere Char Char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CarattereCarattere">
    <w:name w:val="Carattere Carattere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Revisione">
    <w:name w:val="Revision"/>
    <w:hidden/>
    <w:uiPriority w:val="99"/>
    <w:semiHidden/>
    <w:rsid w:val="00A6104B"/>
    <w:pPr>
      <w:spacing w:after="0" w:line="240" w:lineRule="auto"/>
    </w:pPr>
    <w:rPr>
      <w:rFonts w:ascii="Univers 55" w:eastAsia="Times New Roman" w:hAnsi="Univers 55" w:cs="Times New Roman"/>
      <w:sz w:val="20"/>
      <w:szCs w:val="20"/>
      <w:lang w:eastAsia="it-IT"/>
    </w:rPr>
  </w:style>
  <w:style w:type="paragraph" w:customStyle="1" w:styleId="1">
    <w:name w:val="1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Testonotadichiusura">
    <w:name w:val="endnote text"/>
    <w:basedOn w:val="Normale"/>
    <w:link w:val="TestonotadichiusuraCarattere"/>
    <w:rsid w:val="00A6104B"/>
    <w:pPr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character" w:styleId="Rimandonotadichiusura">
    <w:name w:val="endnote reference"/>
    <w:rsid w:val="00A6104B"/>
    <w:rPr>
      <w:vertAlign w:val="superscript"/>
    </w:rPr>
  </w:style>
  <w:style w:type="paragraph" w:customStyle="1" w:styleId="sche30">
    <w:name w:val="sche3"/>
    <w:basedOn w:val="Normale"/>
    <w:rsid w:val="00A610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usoboll1">
    <w:name w:val="usoboll1"/>
    <w:basedOn w:val="Normale"/>
    <w:link w:val="usoboll1Carattere"/>
    <w:rsid w:val="00A6104B"/>
    <w:pPr>
      <w:widowControl w:val="0"/>
      <w:spacing w:after="0" w:line="482" w:lineRule="exac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Paragrafoelenco">
    <w:name w:val="List Paragraph"/>
    <w:aliases w:val="Elenco 1,Paragrafo elenco livello 1,List Paragraph;List 1.0,List Paragraph.List 1.0,Proposal Bullet List,Bullet List,lp1,List Paragraph1,List Paragraph2,Bullet edison,List Paragraph3,List Paragraph4,List 1.0,Paragrafo elenco 2"/>
    <w:basedOn w:val="Normale"/>
    <w:link w:val="ParagrafoelencoCarattere"/>
    <w:uiPriority w:val="34"/>
    <w:qFormat/>
    <w:rsid w:val="0092154C"/>
    <w:pPr>
      <w:ind w:left="708"/>
    </w:pPr>
  </w:style>
  <w:style w:type="character" w:customStyle="1" w:styleId="ParagrafoelencoCarattere">
    <w:name w:val="Paragrafo elenco Carattere"/>
    <w:aliases w:val="Elenco 1 Carattere,Paragrafo elenco livello 1 Carattere,List Paragraph;List 1.0 Carattere,List Paragraph.List 1.0 Carattere,Proposal Bullet List Carattere,Bullet List Carattere,lp1 Carattere,List Paragraph1 Carattere"/>
    <w:link w:val="Paragrafoelenco"/>
    <w:uiPriority w:val="34"/>
    <w:qFormat/>
    <w:rsid w:val="00F81777"/>
    <w:rPr>
      <w:rFonts w:ascii="Calibri" w:eastAsia="Calibri" w:hAnsi="Calibri" w:cs="Times New Roman"/>
    </w:rPr>
  </w:style>
  <w:style w:type="paragraph" w:styleId="Numeroelenco">
    <w:name w:val="List Number"/>
    <w:basedOn w:val="Normale"/>
    <w:link w:val="NumeroelencoCarattere"/>
    <w:rsid w:val="001E4055"/>
    <w:pPr>
      <w:widowControl w:val="0"/>
      <w:numPr>
        <w:numId w:val="6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1E405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usoboll1Carattere">
    <w:name w:val="usoboll1 Carattere"/>
    <w:link w:val="usoboll1"/>
    <w:rsid w:val="001E4055"/>
    <w:rPr>
      <w:rFonts w:ascii="Times New Roman" w:eastAsia="Times New Roman" w:hAnsi="Times New Roman" w:cs="Times New Roman"/>
      <w:sz w:val="24"/>
      <w:szCs w:val="20"/>
      <w:lang w:eastAsia="it-IT"/>
    </w:rPr>
  </w:style>
  <w:style w:type="table" w:customStyle="1" w:styleId="Grigliatabella1">
    <w:name w:val="Griglia tabella1"/>
    <w:basedOn w:val="Tabellanormale"/>
    <w:next w:val="Grigliatabella"/>
    <w:rsid w:val="00060D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rsid w:val="00B555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B12ED3"/>
    <w:pPr>
      <w:suppressAutoHyphens/>
      <w:autoSpaceDN w:val="0"/>
      <w:spacing w:after="160" w:line="256" w:lineRule="auto"/>
      <w:textAlignment w:val="baseline"/>
    </w:pPr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976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39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8426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5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1595C-0F16-4042-ADED-0B9B6DAFC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3158</TotalTime>
  <Pages>19</Pages>
  <Words>6410</Words>
  <Characters>36543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Coppola Mario</dc:creator>
  <cp:lastModifiedBy>Giusi Ianniello</cp:lastModifiedBy>
  <cp:revision>624</cp:revision>
  <cp:lastPrinted>2016-05-25T07:51:00Z</cp:lastPrinted>
  <dcterms:created xsi:type="dcterms:W3CDTF">2022-03-22T18:21:00Z</dcterms:created>
  <dcterms:modified xsi:type="dcterms:W3CDTF">2024-03-27T10:58:00Z</dcterms:modified>
</cp:coreProperties>
</file>